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Until We Are Complete</w:t>
      </w:r>
    </w:p>
    <w:p>
      <w:pPr>
        <w:pStyle w:val="Heading2"/>
      </w:pPr>
      <w:r>
        <w:t>The Hidden Structure of Longing and the Fulfillment Found in Christ</w:t>
      </w:r>
    </w:p>
    <w:p>
      <w:r>
        <w:t>**Drew Higgins**</w:t>
      </w:r>
    </w:p>
    <w:p/>
    <w:p>
      <w:r>
        <w:br w:type="page"/>
      </w:r>
    </w:p>
    <w:p>
      <w:pPr>
        <w:pStyle w:val="Heading1"/>
      </w:pPr>
      <w:r>
        <w:t>Copyright</w:t>
      </w:r>
    </w:p>
    <w:p>
      <w:r>
        <w:t>Copyright © 2026 Drew Higgins</w:t>
      </w:r>
    </w:p>
    <w:p>
      <w:r>
        <w:t>All rights reserved.</w:t>
      </w:r>
    </w:p>
    <w:p>
      <w:r>
        <w:t>No part of this book may be reproduced, stored in a retrieval system, or transmitted in any form or by any means, electronic, mechanical, photocopying, recording, or otherwise, without the prior written permission of the author, except for brief quotations in reviews.</w:t>
      </w:r>
    </w:p>
    <w:p>
      <w:r>
        <w:t>Scripture references are included for study and reflection.</w:t>
      </w:r>
    </w:p>
    <w:p>
      <w:r>
        <w:br w:type="page"/>
      </w:r>
    </w:p>
    <w:p>
      <w:pPr>
        <w:pStyle w:val="Heading1"/>
      </w:pPr>
      <w:r>
        <w:t>Introduction</w:t>
      </w:r>
    </w:p>
    <w:p>
      <w:pPr>
        <w:pStyle w:val="Heading2"/>
      </w:pPr>
      <w:r>
        <w:t>The Secret</w:t>
      </w:r>
    </w:p>
    <w:p>
      <w:r>
        <w:t>The secret is this:</w:t>
      </w:r>
    </w:p>
    <w:p>
      <w:r>
        <w:t>Human incompletion is not accidental — it is structured. The rupture darkened our sight and fractured belonging — our sense of home. Completion is found only in Christ. Belief is agreement with that reality. Salvation is participation, not mere information. We walk by faith because sight remains partial. Until we are complete.</w:t>
      </w:r>
    </w:p>
    <w:p>
      <w:r>
        <w:t>— The Secret Hidden in Plain Sight</w:t>
      </w:r>
    </w:p>
    <w:p>
      <w:r>
        <w:t>The human condition is not random.</w:t>
      </w:r>
    </w:p>
    <w:p>
      <w:r>
        <w:t>Sometimes you notice it in a parked car before you go inside — engine off, keys still in hand, the day behind you, the house ahead of you. And yet you do not feel at home inside your own life. You did what you were supposed to do. You held it together. And yet your chest feels tight with a question you do not want to admit out loud.</w:t>
      </w:r>
    </w:p>
    <w:p>
      <w:r>
        <w:t>Is this really the shape of life?</w:t>
      </w:r>
    </w:p>
    <w:p>
      <w:r>
        <w:t>If you pray in that moment, the prayer is often not polished. It is a whisper, almost embarrassed: “God, I don’t know what I’m missing.” Then silence. Then the same ache. Not dramatic, just present — like hunger that returns even after a meal. A homesickness you cannot quite name. You stay there a moment longer.</w:t>
      </w:r>
    </w:p>
    <w:p>
      <w:r>
        <w:t>Not waiting for a sensation, not forcing a conclusion.</w:t>
      </w:r>
    </w:p>
    <w:p>
      <w:r>
        <w:t>Just present.</w:t>
      </w:r>
    </w:p>
    <w:p>
      <w:r>
        <w:t>The ache does not vanish, but it stops sounding like rejection.</w:t>
      </w:r>
    </w:p>
    <w:p>
      <w:r>
        <w:t>It starts to sound like invitation.</w:t>
      </w:r>
    </w:p>
    <w:p>
      <w:r>
        <w:t>There are things Christ gives that you cannot name without shrinking them. Some of what He does in us is only known after it has already steadied us.</w:t>
      </w:r>
    </w:p>
    <w:p>
      <w:r>
        <w:t>We are incomplete by design — structured for relational fulfillment beyond ourselves.</w:t>
      </w:r>
    </w:p>
    <w:p>
      <w:r>
        <w:t>The rupture did not destroy longing. It distorted sight.</w:t>
      </w:r>
    </w:p>
    <w:p>
      <w:r>
        <w:t>The structure is not hidden information. It is hidden because darkness blinds perception.</w:t>
      </w:r>
    </w:p>
    <w:p>
      <w:r>
        <w:t>Completion is not self-optimization. It is union with Christ.</w:t>
      </w:r>
    </w:p>
    <w:p>
      <w:r>
        <w:t>Belief is agreement with that reality.</w:t>
      </w:r>
    </w:p>
    <w:p>
      <w:r>
        <w:t>Salvation is not mere forgiveness. It is restored relational knowing.</w:t>
      </w:r>
    </w:p>
    <w:p>
      <w:r>
        <w:t>We walk by faith because sight remains partial.</w:t>
      </w:r>
    </w:p>
    <w:p>
      <w:r>
        <w:t>Until we are complete.</w:t>
      </w:r>
    </w:p>
    <w:p/>
    <w:p>
      <w:pPr>
        <w:pStyle w:val="Heading2"/>
      </w:pPr>
      <w:r>
        <w:t>Orientation for the Reader</w:t>
      </w:r>
    </w:p>
    <w:p>
      <w:r>
        <w:t>Longing is not a mistake.</w:t>
      </w:r>
    </w:p>
    <w:p>
      <w:r>
        <w:t>Longing is a map.</w:t>
      </w:r>
    </w:p>
    <w:p>
      <w:r>
        <w:t>When sight is distorted, we treat longing like a problem to solve through control, certainty, distraction, or self-improvement?</w:t>
      </w:r>
    </w:p>
    <w:p>
      <w:r>
        <w:t>This book gently insists:</w:t>
      </w:r>
    </w:p>
    <w:p>
      <w:pPr>
        <w:pStyle w:val="ListBullet"/>
      </w:pPr>
      <w:r>
        <w:t>Your longing has a structure.</w:t>
      </w:r>
    </w:p>
    <w:p>
      <w:pPr>
        <w:pStyle w:val="ListBullet"/>
      </w:pPr>
      <w:r>
        <w:t>Your wound has a structure.</w:t>
      </w:r>
    </w:p>
    <w:p>
      <w:pPr>
        <w:pStyle w:val="ListBullet"/>
      </w:pPr>
      <w:r>
        <w:t>Your hope has a Person.</w:t>
      </w:r>
    </w:p>
    <w:p>
      <w:r>
        <w:t>Christ does not only forgive.</w:t>
      </w:r>
    </w:p>
    <w:p>
      <w:r>
        <w:t>Christ completes through union.</w:t>
      </w:r>
    </w:p>
    <w:p>
      <w:r>
        <w:t>And until fullness, faith is the daily agreement that turns the heart back toward communion.</w:t>
      </w:r>
    </w:p>
    <w:p>
      <w:pPr>
        <w:pStyle w:val="Heading2"/>
      </w:pPr>
      <w:r>
        <w:t>Scripture Touchpoints</w:t>
      </w:r>
    </w:p>
    <w:p>
      <w:pPr>
        <w:pStyle w:val="ListBullet"/>
      </w:pPr>
      <w:r>
        <w:t>2 Corinthians 5 (faith over sight)</w:t>
      </w:r>
    </w:p>
    <w:p>
      <w:pPr>
        <w:pStyle w:val="ListBullet"/>
      </w:pPr>
      <w:r>
        <w:t>Ephesians 3 (love that surpasses knowledge)</w:t>
      </w:r>
    </w:p>
    <w:p>
      <w:pPr>
        <w:pStyle w:val="ListBullet"/>
      </w:pPr>
      <w:r>
        <w:t>1 Corinthians 13 (partial sight now, fullness later)</w:t>
      </w:r>
    </w:p>
    <w:p>
      <w:r>
        <w:br w:type="page"/>
      </w:r>
    </w:p>
    <w:p>
      <w:pPr>
        <w:pStyle w:val="Heading1"/>
      </w:pPr>
      <w:r>
        <w:t>Chapter 1 — Created for Completion in God</w:t>
      </w:r>
    </w:p>
    <w:p>
      <w:r>
        <w:t>Often grace feels less like forward motion and more like coming home — not to a familiar place, but to a Person.</w:t>
      </w:r>
    </w:p>
    <w:p>
      <w:pPr>
        <w:pStyle w:val="Heading2"/>
      </w:pPr>
      <w:r>
        <w:t>The Shape of Longing</w:t>
      </w:r>
    </w:p>
    <w:p>
      <w:r>
        <w:t>It might be as simple as standing at a kitchen sink late at night, the house finally quiet, wondering why even a good day still leaves something unfinished.</w:t>
      </w:r>
    </w:p>
    <w:p>
      <w:r>
        <w:t>Not despair.</w:t>
      </w:r>
    </w:p>
    <w:p>
      <w:r>
        <w:t>Not a crisis.</w:t>
      </w:r>
    </w:p>
    <w:p>
      <w:r>
        <w:t>Just a steady sense that the soul is meant for more than tasks, more than survival, more than getting through another week.</w:t>
      </w:r>
    </w:p>
    <w:p>
      <w:r>
        <w:t>You hold the mug with both hands as if warmth could stabilize you. The light over the sink hums. The last dish sits in the rack. The whole day is done, and yet something inside you still feels like it is waiting.</w:t>
      </w:r>
    </w:p>
    <w:p>
      <w:r>
        <w:t>You try to name it and the words feel childish.</w:t>
      </w:r>
    </w:p>
    <w:p>
      <w:r>
        <w:t>You tell yourself to be grateful.</w:t>
      </w:r>
    </w:p>
    <w:p>
      <w:r>
        <w:t>You rehearse the blessings like evidence.</w:t>
      </w:r>
    </w:p>
    <w:p>
      <w:r>
        <w:t>And still, the question rises in the quiet.</w:t>
      </w:r>
    </w:p>
    <w:p>
      <w:r>
        <w:t>What is missing in me?</w:t>
      </w:r>
    </w:p>
    <w:p>
      <w:r>
        <w:t>Why do I feel unfinished when nothing is technically wrong?</w:t>
      </w:r>
    </w:p>
    <w:p>
      <w:r>
        <w:t>Sometimes the ache comes after failure, when you can feel the shame trying to write your identity for you. Other times it comes after success, which is more confusing. You hit the goal. You cross the line. You receive the praise. And when the room is empty again, the soul does not feel completed by the applause.</w:t>
      </w:r>
    </w:p>
    <w:p>
      <w:r>
        <w:t>It is a normal day. You get up and move through the first motions of your morning. You check the time. You check the phone. You answer what needs your attention. You carry responsibilities that do not pause for your interior world. You smile at someone you love, or you pass strangers without a word, and you keep going. And somewhere beneath all of it, there is a quiet ache.</w:t>
      </w:r>
    </w:p>
    <w:p>
      <w:r>
        <w:t>It can surface as an unspoken question you carry into prayer and cannot quite finish.</w:t>
      </w:r>
    </w:p>
    <w:p>
      <w:r>
        <w:t>Is the ache proof that I am failing, or proof that I was made for more than this world can give?</w:t>
      </w:r>
    </w:p>
    <w:p>
      <w:r>
        <w:t>In moments like that, you can feel the temptation to manage yourself.</w:t>
      </w:r>
    </w:p>
    <w:p>
      <w:r>
        <w:t>Fix the feeling.</w:t>
      </w:r>
    </w:p>
    <w:p>
      <w:r>
        <w:t>Outrun the unease.</w:t>
      </w:r>
    </w:p>
    <w:p>
      <w:r>
        <w:t>Prove you are fine.</w:t>
      </w:r>
    </w:p>
    <w:p>
      <w:r>
        <w:t>But grace interrupts the reflex.</w:t>
      </w:r>
    </w:p>
    <w:p>
      <w:r>
        <w:t>You stop trying to fix the ache and simply turn toward God.</w:t>
      </w:r>
    </w:p>
    <w:p>
      <w:r>
        <w:t>Father, I do not know how to carry this.</w:t>
      </w:r>
    </w:p>
    <w:p>
      <w:r>
        <w:t>The prayer is small, almost unfinished.</w:t>
      </w:r>
    </w:p>
    <w:p>
      <w:r>
        <w:t>But in the quiet, you sense that you are not being evaluated.</w:t>
      </w:r>
    </w:p>
    <w:p>
      <w:r>
        <w:t>You are being met.</w:t>
      </w:r>
    </w:p>
    <w:p>
      <w:r>
        <w:t>That is one of the first signs that the ache is not your enemy.</w:t>
      </w:r>
    </w:p>
    <w:p>
      <w:r>
        <w:t>If God were a distant examiner, the ache would only be a liability. But if God is Father, then the ache can become a doorway. Not because the ache is holy in itself, but because it exposes what is already true. You are not self-originating. You are not self-sustaining. You are not meant to complete yourself.</w:t>
      </w:r>
    </w:p>
    <w:p>
      <w:pPr>
        <w:pStyle w:val="Heading2"/>
      </w:pPr>
      <w:r>
        <w:t>Longing Is Not a Glitch</w:t>
      </w:r>
    </w:p>
    <w:p>
      <w:r>
        <w:t>Modern life often teaches us to interpret need as failure.</w:t>
      </w:r>
    </w:p>
    <w:p>
      <w:r>
        <w:t>If you still ache, you must not have optimized enough.</w:t>
      </w:r>
    </w:p>
    <w:p>
      <w:r>
        <w:t>If you still feel incomplete, you must not have achieved enough.</w:t>
      </w:r>
    </w:p>
    <w:p>
      <w:r>
        <w:t>If you still feel restless, you must not have healed enough.</w:t>
      </w:r>
    </w:p>
    <w:p>
      <w:r>
        <w:t>But this logic collapses under ordinary experience.</w:t>
      </w:r>
    </w:p>
    <w:p>
      <w:r>
        <w:t>People do not only ache when they are doing poorly.</w:t>
      </w:r>
    </w:p>
    <w:p>
      <w:r>
        <w:t>They ache when they are doing well.</w:t>
      </w:r>
    </w:p>
    <w:p>
      <w:r>
        <w:t>They ache in abundance.</w:t>
      </w:r>
    </w:p>
    <w:p>
      <w:r>
        <w:t>They ache in stability.</w:t>
      </w:r>
    </w:p>
    <w:p>
      <w:r>
        <w:t>They ache in relationships.</w:t>
      </w:r>
    </w:p>
    <w:p>
      <w:r>
        <w:t>They ache in solitude.</w:t>
      </w:r>
    </w:p>
    <w:p>
      <w:r>
        <w:t>The ache changes clothes, but it keeps showing up.</w:t>
      </w:r>
    </w:p>
    <w:p>
      <w:r>
        <w:t>Sometimes it hides inside ambition.</w:t>
      </w:r>
    </w:p>
    <w:p>
      <w:r>
        <w:t>Sometimes it hides inside loneliness.</w:t>
      </w:r>
    </w:p>
    <w:p>
      <w:r>
        <w:t>Sometimes it hides inside a hunger for control, or a hunger for affirmation, or a hunger for meaning.</w:t>
      </w:r>
    </w:p>
    <w:p>
      <w:r>
        <w:t>Sometimes it hides inside constant learning, as if information could finally complete the soul.</w:t>
      </w:r>
    </w:p>
    <w:p>
      <w:r>
        <w:t>And sometimes it hides inside spiritual performance, as if being impressive could finally remove the sense of need.</w:t>
      </w:r>
    </w:p>
    <w:p>
      <w:r>
        <w:t>The important clue is not that you long.</w:t>
      </w:r>
    </w:p>
    <w:p>
      <w:r>
        <w:t>The important clue is that longing persists.</w:t>
      </w:r>
    </w:p>
    <w:p>
      <w:r>
        <w:t>If the ache were only a symptom of failure, it would disappear whenever success arrived. If it were only a sign of brokenness, it would fade whenever circumstances improved. But many people discover the opposite. They reach the goal they believed would satisfy them, and the inside of the soul remains unfinished.</w:t>
      </w:r>
    </w:p>
    <w:p>
      <w:r>
        <w:t>Not empty, exactly.</w:t>
      </w:r>
    </w:p>
    <w:p>
      <w:r>
        <w:t>Unfinished.</w:t>
      </w:r>
    </w:p>
    <w:p>
      <w:r>
        <w:t>This is not an accident.</w:t>
      </w:r>
    </w:p>
    <w:p>
      <w:r>
        <w:t>It is design.</w:t>
      </w:r>
    </w:p>
    <w:p>
      <w:r>
        <w:t>Human beings were not made as closed, self-contained worlds. We were made oriented. We were made directed outward and upward toward relational fulfillment beyond ourselves.</w:t>
      </w:r>
    </w:p>
    <w:p>
      <w:r>
        <w:t>This is why hunger is one of the best metaphors for the human condition.</w:t>
      </w:r>
    </w:p>
    <w:p>
      <w:r>
        <w:t>Hunger is not a defect.</w:t>
      </w:r>
    </w:p>
    <w:p>
      <w:r>
        <w:t>It is an orientation.</w:t>
      </w:r>
    </w:p>
    <w:p>
      <w:r>
        <w:t>It is the body insisting that it was made to receive.</w:t>
      </w:r>
    </w:p>
    <w:p>
      <w:r>
        <w:t>But we should be careful here.</w:t>
      </w:r>
    </w:p>
    <w:p>
      <w:r>
        <w:t>Not every appetite is pure.</w:t>
      </w:r>
    </w:p>
    <w:p>
      <w:r>
        <w:t>The same body that hungers for food can crave what destroys it.</w:t>
      </w:r>
    </w:p>
    <w:p>
      <w:r>
        <w:t>Longing can be misdirected.</w:t>
      </w:r>
    </w:p>
    <w:p>
      <w:r>
        <w:t>Longing can become addiction.</w:t>
      </w:r>
    </w:p>
    <w:p>
      <w:r>
        <w:t>Longing can become idolatry.</w:t>
      </w:r>
    </w:p>
    <w:p>
      <w:r>
        <w:t>Longing can become a form of self-harm, where the soul chases intensity because steadiness feels too quiet.</w:t>
      </w:r>
    </w:p>
    <w:p>
      <w:r>
        <w:t>Yet the existence of longing still tells the truth about our structure.</w:t>
      </w:r>
    </w:p>
    <w:p>
      <w:r>
        <w:t>We are incomplete.</w:t>
      </w:r>
    </w:p>
    <w:p>
      <w:r>
        <w:t>And that incompletion is not merely a moral problem.</w:t>
      </w:r>
    </w:p>
    <w:p>
      <w:r>
        <w:t>It is an architectural reality.</w:t>
      </w:r>
    </w:p>
    <w:p>
      <w:r>
        <w:t>The soul is shaped like a receiver.</w:t>
      </w:r>
    </w:p>
    <w:p>
      <w:r>
        <w:t>The heart is shaped like an opening.</w:t>
      </w:r>
    </w:p>
    <w:p>
      <w:r>
        <w:t>The human creature was made to be filled by a life beyond itself.</w:t>
      </w:r>
    </w:p>
    <w:p>
      <w:r>
        <w:t>This is why even our best striving often feels like an echo of something deeper.</w:t>
      </w:r>
    </w:p>
    <w:p>
      <w:r>
        <w:t>The arts.</w:t>
      </w:r>
    </w:p>
    <w:p>
      <w:r>
        <w:t>The sciences.</w:t>
      </w:r>
    </w:p>
    <w:p>
      <w:r>
        <w:t>Poetry.</w:t>
      </w:r>
    </w:p>
    <w:p>
      <w:r>
        <w:t>Creation.</w:t>
      </w:r>
    </w:p>
    <w:p>
      <w:r>
        <w:t>Work.</w:t>
      </w:r>
    </w:p>
    <w:p>
      <w:r>
        <w:t>Innovation.</w:t>
      </w:r>
    </w:p>
    <w:p>
      <w:r>
        <w:t>We build and discover and craft and make because something in us keeps reaching.</w:t>
      </w:r>
    </w:p>
    <w:p>
      <w:r>
        <w:t>When that reaching collapses inward and becomes self-ultimate, it tends toward anxiety and self-destruction. The soul tries to bear its own weight and eventually buckles?</w:t>
      </w:r>
    </w:p>
    <w:p>
      <w:r>
        <w:t>But when that reaching is reoriented and anchored beyond the self, it becomes fruitful.</w:t>
      </w:r>
    </w:p>
    <w:p>
      <w:r>
        <w:t>Striving does not have to be the enemy.</w:t>
      </w:r>
    </w:p>
    <w:p>
      <w:r>
        <w:t>Striving can become worship.</w:t>
      </w:r>
    </w:p>
    <w:p>
      <w:r>
        <w:t>It can become an offering.</w:t>
      </w:r>
    </w:p>
    <w:p>
      <w:r>
        <w:t>It can become obedience.</w:t>
      </w:r>
    </w:p>
    <w:p>
      <w:r>
        <w:t>But only when the heart remembers what it is.</w:t>
      </w:r>
    </w:p>
    <w:p>
      <w:r>
        <w:t>Not a closed system.</w:t>
      </w:r>
    </w:p>
    <w:p>
      <w:r>
        <w:t>A receiver.</w:t>
      </w:r>
    </w:p>
    <w:p>
      <w:pPr>
        <w:pStyle w:val="Heading2"/>
      </w:pPr>
      <w:r>
        <w:t>The Hidden Shame of Need</w:t>
      </w:r>
    </w:p>
    <w:p>
      <w:r>
        <w:t>One of the strongest barriers to communion is not atheism.</w:t>
      </w:r>
    </w:p>
    <w:p>
      <w:r>
        <w:t>It is shame.</w:t>
      </w:r>
    </w:p>
    <w:p>
      <w:r>
        <w:t>Shame is the belief that need makes you less.</w:t>
      </w:r>
    </w:p>
    <w:p>
      <w:r>
        <w:t>That dependence disqualifies you.</w:t>
      </w:r>
    </w:p>
    <w:p>
      <w:r>
        <w:t>That incompletion is embarrassing.</w:t>
      </w:r>
    </w:p>
    <w:p>
      <w:r>
        <w:t>That you should already be finished.</w:t>
      </w:r>
    </w:p>
    <w:p>
      <w:r>
        <w:t>You can see this in ordinary life.</w:t>
      </w:r>
    </w:p>
    <w:p>
      <w:r>
        <w:t>Someone offers help and you feel the tightness in your chest.</w:t>
      </w:r>
    </w:p>
    <w:p>
      <w:r>
        <w:t>You smile and say you are fine.</w:t>
      </w:r>
    </w:p>
    <w:p>
      <w:r>
        <w:t>You insist you can handle it.</w:t>
      </w:r>
    </w:p>
    <w:p>
      <w:r>
        <w:t>Not because you do not need help, but because receiving feels like exposure.</w:t>
      </w:r>
    </w:p>
    <w:p>
      <w:r>
        <w:t>You would rather be strong than honest.</w:t>
      </w:r>
    </w:p>
    <w:p>
      <w:r>
        <w:t>You would rather be capable than open.</w:t>
      </w:r>
    </w:p>
    <w:p>
      <w:r>
        <w:t>You would rather be respected than known.</w:t>
      </w:r>
    </w:p>
    <w:p>
      <w:r>
        <w:t>This is the carnal mind at work, not necessarily through blatant sin, but through self-protection.</w:t>
      </w:r>
    </w:p>
    <w:p>
      <w:r>
        <w:t>The carnal mind does not only do evil.</w:t>
      </w:r>
    </w:p>
    <w:p>
      <w:r>
        <w:t>It hides.</w:t>
      </w:r>
    </w:p>
    <w:p>
      <w:r>
        <w:t>It manages.</w:t>
      </w:r>
    </w:p>
    <w:p>
      <w:r>
        <w:t>It performs.</w:t>
      </w:r>
    </w:p>
    <w:p>
      <w:r>
        <w:t>It protects itself from the vulnerability of being a creature.</w:t>
      </w:r>
    </w:p>
    <w:p>
      <w:r>
        <w:t>And being a creature is not a problem.</w:t>
      </w:r>
    </w:p>
    <w:p>
      <w:r>
        <w:t>It is the point.</w:t>
      </w:r>
    </w:p>
    <w:p>
      <w:r>
        <w:t>We were created to receive.</w:t>
      </w:r>
    </w:p>
    <w:p>
      <w:r>
        <w:t>Receiving is not humiliation.</w:t>
      </w:r>
    </w:p>
    <w:p>
      <w:r>
        <w:t>Receiving is glory.</w:t>
      </w:r>
    </w:p>
    <w:p>
      <w:r>
        <w:t>Because to be made for communion means we are made for relationship at the deepest level. We are not cosmic accidents. We are relational beings reflecting a relational Source.</w:t>
      </w:r>
    </w:p>
    <w:p>
      <w:r>
        <w:t>This is why the gospel does not only solve guilt.</w:t>
      </w:r>
    </w:p>
    <w:p>
      <w:r>
        <w:t>It restores creaturely dependence.</w:t>
      </w:r>
    </w:p>
    <w:p>
      <w:r>
        <w:t>It brings the heart back into alignment with reality.</w:t>
      </w:r>
    </w:p>
    <w:p>
      <w:r>
        <w:t>It teaches you that you do not have to be your own foundation.</w:t>
      </w:r>
    </w:p>
    <w:p>
      <w:r>
        <w:t>There is a quiet moment many people recognize.</w:t>
      </w:r>
    </w:p>
    <w:p>
      <w:r>
        <w:t>You have been holding yourself together all day.</w:t>
      </w:r>
    </w:p>
    <w:p>
      <w:r>
        <w:t>You have been careful with words.</w:t>
      </w:r>
    </w:p>
    <w:p>
      <w:r>
        <w:t>Careful with posture.</w:t>
      </w:r>
    </w:p>
    <w:p>
      <w:r>
        <w:t>Careful with tone.</w:t>
      </w:r>
    </w:p>
    <w:p>
      <w:r>
        <w:t>Careful to appear stable.</w:t>
      </w:r>
    </w:p>
    <w:p>
      <w:r>
        <w:t>Then the day ends and you are alone, and the performance drops.</w:t>
      </w:r>
    </w:p>
    <w:p>
      <w:r>
        <w:t>You sit down.</w:t>
      </w:r>
    </w:p>
    <w:p>
      <w:r>
        <w:t>Your shoulders finally release.</w:t>
      </w:r>
    </w:p>
    <w:p>
      <w:r>
        <w:t>And the old question returns.</w:t>
      </w:r>
    </w:p>
    <w:p>
      <w:r>
        <w:t>What if I am still incomplete?</w:t>
      </w:r>
    </w:p>
    <w:p>
      <w:r>
        <w:t>That question can become a trap if you answer it with self-contempt.</w:t>
      </w:r>
    </w:p>
    <w:p>
      <w:r>
        <w:t>But it can become a doorway if you bring it to the Father.</w:t>
      </w:r>
    </w:p>
    <w:p>
      <w:r>
        <w:t>Not as a speech.</w:t>
      </w:r>
    </w:p>
    <w:p>
      <w:r>
        <w:t>Not as a case.</w:t>
      </w:r>
    </w:p>
    <w:p>
      <w:r>
        <w:t>Just as honesty.</w:t>
      </w:r>
    </w:p>
    <w:p>
      <w:r>
        <w:t>Father, I am still unfinished.</w:t>
      </w:r>
    </w:p>
    <w:p>
      <w:r>
        <w:t>And instead of condemnation, you find that His presence does not recoil.</w:t>
      </w:r>
    </w:p>
    <w:p>
      <w:r>
        <w:t>He does not despise your need.</w:t>
      </w:r>
    </w:p>
    <w:p>
      <w:r>
        <w:t>He meets it.</w:t>
      </w:r>
    </w:p>
    <w:p>
      <w:pPr>
        <w:pStyle w:val="Heading2"/>
      </w:pPr>
      <w:r>
        <w:t>Communion Before Autonomy</w:t>
      </w:r>
    </w:p>
    <w:p>
      <w:r>
        <w:t>In the beginning, humanity was not created merely to exist.</w:t>
      </w:r>
    </w:p>
    <w:p>
      <w:r>
        <w:t>We were created to know.</w:t>
      </w:r>
    </w:p>
    <w:p>
      <w:r>
        <w:t>Not as cold data collection.</w:t>
      </w:r>
    </w:p>
    <w:p>
      <w:r>
        <w:t>Not as spiritual trivia.</w:t>
      </w:r>
    </w:p>
    <w:p>
      <w:r>
        <w:t>We were created for participatory knowing, the kind of knowing that happens in relationship.</w:t>
      </w:r>
    </w:p>
    <w:p>
      <w:r>
        <w:t>To know God was to walk with Him, to trust Him, to receive life from Him rather than define life independently.</w:t>
      </w:r>
    </w:p>
    <w:p>
      <w:r>
        <w:t>The order matters.</w:t>
      </w:r>
    </w:p>
    <w:p>
      <w:r>
        <w:t>Trust precedes understanding.</w:t>
      </w:r>
    </w:p>
    <w:p>
      <w:r>
        <w:t>Relationship precedes self-definition.</w:t>
      </w:r>
    </w:p>
    <w:p>
      <w:r>
        <w:t>Communion precedes self-assertion.</w:t>
      </w:r>
    </w:p>
    <w:p>
      <w:r>
        <w:t>This is why purely intellectual mastery never satisfies the soul. We gather information endlessly and still remain inwardly unstable.</w:t>
      </w:r>
    </w:p>
    <w:p>
      <w:r>
        <w:t>We become experts in countless subjects and still feel fundamentally incomplete.</w:t>
      </w:r>
    </w:p>
    <w:p>
      <w:r>
        <w:t>Because the human spirit was not built to be self-sustaining.</w:t>
      </w:r>
    </w:p>
    <w:p>
      <w:r>
        <w:t>It was built for communion.</w:t>
      </w:r>
    </w:p>
    <w:p>
      <w:r>
        <w:t>Genesis introduces this orientation with remarkable simplicity. Humanity is made in God’s image, and life is received as gift. We are not self-originating beings. Our breath is received. Our days are received. Our ability to love is received. Our moral awareness is received.</w:t>
      </w:r>
    </w:p>
    <w:p>
      <w:r>
        <w:t>The design is not merely moral.</w:t>
      </w:r>
    </w:p>
    <w:p>
      <w:r>
        <w:t>It is relational.</w:t>
      </w:r>
    </w:p>
    <w:p>
      <w:r>
        <w:t>And relational design means that autonomy, as the modern world defines it, can never be our salvation.</w:t>
      </w:r>
    </w:p>
    <w:p>
      <w:r>
        <w:t>Autonomy promises control.</w:t>
      </w:r>
    </w:p>
    <w:p>
      <w:r>
        <w:t>Autonomy promises safety.</w:t>
      </w:r>
    </w:p>
    <w:p>
      <w:r>
        <w:t>Autonomy promises that you will not need anyone.</w:t>
      </w:r>
    </w:p>
    <w:p>
      <w:r>
        <w:t>But autonomy also isolates.</w:t>
      </w:r>
    </w:p>
    <w:p>
      <w:r>
        <w:t>It makes the soul hard.</w:t>
      </w:r>
    </w:p>
    <w:p>
      <w:r>
        <w:t>It makes the heart brittle.</w:t>
      </w:r>
    </w:p>
    <w:p>
      <w:r>
        <w:t>It turns receiving into weakness.</w:t>
      </w:r>
    </w:p>
    <w:p>
      <w:r>
        <w:t>And it turns communion into a threat.</w:t>
      </w:r>
    </w:p>
    <w:p>
      <w:r>
        <w:t>The Father does not invite you into communion to reduce you.</w:t>
      </w:r>
    </w:p>
    <w:p>
      <w:r>
        <w:t>He invites you to complete you.</w:t>
      </w:r>
    </w:p>
    <w:p>
      <w:pPr>
        <w:pStyle w:val="Heading2"/>
      </w:pPr>
      <w:r>
        <w:t>Incompletion Is Not Failure</w:t>
      </w:r>
    </w:p>
    <w:p>
      <w:r>
        <w:t>Modern culture often treats incompletion as something to erase. We are told to fix it through productivity, achievement, optimization, therapy, distraction, or constant entertainment.</w:t>
      </w:r>
    </w:p>
    <w:p>
      <w:r>
        <w:t>Become sufficient.</w:t>
      </w:r>
    </w:p>
    <w:p>
      <w:r>
        <w:t>Become secure.</w:t>
      </w:r>
    </w:p>
    <w:p>
      <w:r>
        <w:t>Become untouchable.</w:t>
      </w:r>
    </w:p>
    <w:p>
      <w:r>
        <w:t>But what if incompletion itself is not the enemy.</w:t>
      </w:r>
    </w:p>
    <w:p>
      <w:r>
        <w:t>What if the ache is not a malfunction, but a signal?</w:t>
      </w:r>
    </w:p>
    <w:p>
      <w:r>
        <w:t>Hunger is not a defect of the body. It is evidence that food exists.</w:t>
      </w:r>
    </w:p>
    <w:p>
      <w:r>
        <w:t>Thirst is not a malfunction. It reveals that water is real.</w:t>
      </w:r>
    </w:p>
    <w:p>
      <w:r>
        <w:t>In the same way, spiritual longing implies spiritual completion.</w:t>
      </w:r>
    </w:p>
    <w:p>
      <w:r>
        <w:t>This does not mean every specific desire is rightly aimed. Many desires become twisted, and many pursuits become harmful.</w:t>
      </w:r>
    </w:p>
    <w:p>
      <w:r>
        <w:t>But the existence of longing itself points beyond the self.</w:t>
      </w:r>
    </w:p>
    <w:p>
      <w:r>
        <w:t>It insists that the self is not the final destination.</w:t>
      </w:r>
    </w:p>
    <w:p>
      <w:r>
        <w:t>We are open systems.</w:t>
      </w:r>
    </w:p>
    <w:p>
      <w:r>
        <w:t>And openness is not weakness.</w:t>
      </w:r>
    </w:p>
    <w:p>
      <w:r>
        <w:t>It is architecture.</w:t>
      </w:r>
    </w:p>
    <w:p>
      <w:r>
        <w:t>If you deny your incompletion, you do not become complete.</w:t>
      </w:r>
    </w:p>
    <w:p>
      <w:r>
        <w:t>You become proud.</w:t>
      </w:r>
    </w:p>
    <w:p>
      <w:r>
        <w:t>If you interpret incompletion as shame, you do not become complete.</w:t>
      </w:r>
    </w:p>
    <w:p>
      <w:r>
        <w:t>You become anxious.</w:t>
      </w:r>
    </w:p>
    <w:p>
      <w:r>
        <w:t>If you attempt to solve incompletion through self-assertion, you do not become complete.</w:t>
      </w:r>
    </w:p>
    <w:p>
      <w:r>
        <w:t>You become exhausted.</w:t>
      </w:r>
    </w:p>
    <w:p>
      <w:r>
        <w:t>The way forward begins with agreement.</w:t>
      </w:r>
    </w:p>
    <w:p>
      <w:r>
        <w:t>Agreement is not a magical word.</w:t>
      </w:r>
    </w:p>
    <w:p>
      <w:r>
        <w:t>It is a posture.</w:t>
      </w:r>
    </w:p>
    <w:p>
      <w:r>
        <w:t>It is the heart saying, I will stop arguing with the reality that I am a creature.</w:t>
      </w:r>
    </w:p>
    <w:p>
      <w:r>
        <w:t>And when that agreement becomes real, it begins to produce stability.</w:t>
      </w:r>
    </w:p>
    <w:p>
      <w:r>
        <w:t>Not a brittle stability built on performance.</w:t>
      </w:r>
    </w:p>
    <w:p>
      <w:r>
        <w:t>A stability built on being held.</w:t>
      </w:r>
    </w:p>
    <w:p>
      <w:r>
        <w:t>And that stability, over time, begins to look like love, humility, and non-self-ultimacy.</w:t>
      </w:r>
    </w:p>
    <w:p>
      <w:r>
        <w:t>It begins to look like someone who no longer needs to be the center.</w:t>
      </w:r>
    </w:p>
    <w:p>
      <w:r>
        <w:t>Because the center has already been given.</w:t>
      </w:r>
    </w:p>
    <w:p>
      <w:pPr>
        <w:pStyle w:val="Heading2"/>
      </w:pPr>
      <w:r>
        <w:t>The Weight We Place on Created Things</w:t>
      </w:r>
    </w:p>
    <w:p>
      <w:r>
        <w:t>The temptation throughout history has been to collapse our openness inward, to attempt self-completion.</w:t>
      </w:r>
    </w:p>
    <w:p>
      <w:r>
        <w:t>We attach ultimate meaning to temporary structures.</w:t>
      </w:r>
    </w:p>
    <w:p>
      <w:r>
        <w:t>We ask created things to carry what only God can carry.</w:t>
      </w:r>
    </w:p>
    <w:p>
      <w:r>
        <w:t>You can see it in the way we pursue good things as if they were final.</w:t>
      </w:r>
    </w:p>
    <w:p>
      <w:pPr>
        <w:pStyle w:val="ListBullet"/>
      </w:pPr>
      <w:r>
        <w:t>Achievement becomes identity.</w:t>
      </w:r>
    </w:p>
    <w:p>
      <w:pPr>
        <w:pStyle w:val="ListBullet"/>
      </w:pPr>
      <w:r>
        <w:t>Romance becomes salvation.</w:t>
      </w:r>
    </w:p>
    <w:p>
      <w:pPr>
        <w:pStyle w:val="ListBullet"/>
      </w:pPr>
      <w:r>
        <w:t>Control becomes security.</w:t>
      </w:r>
    </w:p>
    <w:p>
      <w:pPr>
        <w:pStyle w:val="ListBullet"/>
      </w:pPr>
      <w:r>
        <w:t>Influence becomes significance.</w:t>
      </w:r>
    </w:p>
    <w:p>
      <w:pPr>
        <w:pStyle w:val="ListBullet"/>
      </w:pPr>
      <w:r>
        <w:t>Comfort becomes a god.</w:t>
      </w:r>
    </w:p>
    <w:p>
      <w:r>
        <w:t>Each pursuit promises to silence the ache.</w:t>
      </w:r>
    </w:p>
    <w:p>
      <w:r>
        <w:t>None of them can.</w:t>
      </w:r>
    </w:p>
    <w:p>
      <w:r>
        <w:t>Even when success arrives, the hunger returns.</w:t>
      </w:r>
    </w:p>
    <w:p>
      <w:r>
        <w:t>Even when love is found, something deeper still remains.</w:t>
      </w:r>
    </w:p>
    <w:p>
      <w:r>
        <w:t>Even when wealth accumulates, anxiety lingers.</w:t>
      </w:r>
    </w:p>
    <w:p>
      <w:r>
        <w:t>The problem is not that these things are always evil in themselves.</w:t>
      </w:r>
    </w:p>
    <w:p>
      <w:r>
        <w:t>The problem is that they are insufficient to bear the weight of ultimate completion.</w:t>
      </w:r>
    </w:p>
    <w:p>
      <w:r>
        <w:t>There is a moment many people recognize.</w:t>
      </w:r>
    </w:p>
    <w:p>
      <w:r>
        <w:t>You finally get the thing you have been chasing.</w:t>
      </w:r>
    </w:p>
    <w:p>
      <w:r>
        <w:t>The job.</w:t>
      </w:r>
    </w:p>
    <w:p>
      <w:r>
        <w:t>The approval.</w:t>
      </w:r>
    </w:p>
    <w:p>
      <w:r>
        <w:t>The financial stability.</w:t>
      </w:r>
    </w:p>
    <w:p>
      <w:r>
        <w:t>The relationship.</w:t>
      </w:r>
    </w:p>
    <w:p>
      <w:r>
        <w:t>The recognition.</w:t>
      </w:r>
    </w:p>
    <w:p>
      <w:r>
        <w:t>And for a moment, you feel relief.</w:t>
      </w:r>
    </w:p>
    <w:p>
      <w:r>
        <w:t>Then the relief fades.</w:t>
      </w:r>
    </w:p>
    <w:p>
      <w:r>
        <w:t>And a quieter fear rises.</w:t>
      </w:r>
    </w:p>
    <w:p>
      <w:r>
        <w:t>Was this all?</w:t>
      </w:r>
    </w:p>
    <w:p>
      <w:r>
        <w:t>That fear is not always cynicism.</w:t>
      </w:r>
    </w:p>
    <w:p>
      <w:r>
        <w:t>Sometimes it is the soul’s honesty.</w:t>
      </w:r>
    </w:p>
    <w:p>
      <w:r>
        <w:t>Created things can be enjoyed.</w:t>
      </w:r>
    </w:p>
    <w:p>
      <w:r>
        <w:t>Created things can be received as gifts.</w:t>
      </w:r>
    </w:p>
    <w:p>
      <w:r>
        <w:t>Created things can be stewarded.</w:t>
      </w:r>
    </w:p>
    <w:p>
      <w:r>
        <w:t>But created things cannot complete.</w:t>
      </w:r>
    </w:p>
    <w:p>
      <w:r>
        <w:t>Completion is not a lifestyle.</w:t>
      </w:r>
    </w:p>
    <w:p>
      <w:r>
        <w:t>Completion is a Person.</w:t>
      </w:r>
    </w:p>
    <w:p>
      <w:r>
        <w:t>When created things become the foundation, the soul becomes unstable?</w:t>
      </w:r>
    </w:p>
    <w:p>
      <w:r>
        <w:t>When Christ becomes the foundation, created things can return to their proper place?</w:t>
      </w:r>
    </w:p>
    <w:p>
      <w:r>
        <w:t>Gifts, not gods.</w:t>
      </w:r>
    </w:p>
    <w:p>
      <w:r>
        <w:t>Blessings, not saviors.</w:t>
      </w:r>
    </w:p>
    <w:p>
      <w:r>
        <w:t>Tools, not ultimate meaning.</w:t>
      </w:r>
    </w:p>
    <w:p>
      <w:r>
        <w:t>This is how reoriented striving becomes fruitful.</w:t>
      </w:r>
    </w:p>
    <w:p>
      <w:r>
        <w:t>You still work.</w:t>
      </w:r>
    </w:p>
    <w:p>
      <w:r>
        <w:t>You still build.</w:t>
      </w:r>
    </w:p>
    <w:p>
      <w:r>
        <w:t>You still create.</w:t>
      </w:r>
    </w:p>
    <w:p>
      <w:r>
        <w:t>You still plan.</w:t>
      </w:r>
    </w:p>
    <w:p>
      <w:r>
        <w:t>But you do not worship outcomes.</w:t>
      </w:r>
    </w:p>
    <w:p>
      <w:r>
        <w:t>You do not use achievement to silence your need.</w:t>
      </w:r>
    </w:p>
    <w:p>
      <w:r>
        <w:t>You do not use relationships to replace communion.</w:t>
      </w:r>
    </w:p>
    <w:p>
      <w:r>
        <w:t>You do not use control to replace trust.</w:t>
      </w:r>
    </w:p>
    <w:p>
      <w:pPr>
        <w:pStyle w:val="Heading2"/>
      </w:pPr>
      <w:r>
        <w:t>The First Orientation, and What We Lost</w:t>
      </w:r>
    </w:p>
    <w:p>
      <w:r>
        <w:t>Before fracture entered history, orientation was simple.</w:t>
      </w:r>
    </w:p>
    <w:p>
      <w:r>
        <w:t>Human beings lived in trust.</w:t>
      </w:r>
    </w:p>
    <w:p>
      <w:r>
        <w:t>They did not carry the burden of self-justification.</w:t>
      </w:r>
    </w:p>
    <w:p>
      <w:r>
        <w:t>They did not build identity through comparison.</w:t>
      </w:r>
    </w:p>
    <w:p>
      <w:r>
        <w:t>They did not treat God as a concept to master while keeping their hearts at a distance.</w:t>
      </w:r>
    </w:p>
    <w:p>
      <w:r>
        <w:t>Their knowing was participatory.</w:t>
      </w:r>
    </w:p>
    <w:p>
      <w:r>
        <w:t>They walked with God.</w:t>
      </w:r>
    </w:p>
    <w:p>
      <w:r>
        <w:t>Longing existed, but it was aligned.</w:t>
      </w:r>
    </w:p>
    <w:p>
      <w:r>
        <w:t>It was not restless because it was directed toward communion.</w:t>
      </w:r>
    </w:p>
    <w:p>
      <w:r>
        <w:t>The rupture did not create longing.</w:t>
      </w:r>
    </w:p>
    <w:p>
      <w:r>
        <w:t>It disoriented it.</w:t>
      </w:r>
    </w:p>
    <w:p>
      <w:r>
        <w:t>That distinction matters.</w:t>
      </w:r>
    </w:p>
    <w:p>
      <w:r>
        <w:t>Longing itself is not the problem.</w:t>
      </w:r>
    </w:p>
    <w:p>
      <w:r>
        <w:t>Misreading longing is the problem.</w:t>
      </w:r>
    </w:p>
    <w:p>
      <w:r>
        <w:t>When longing is misunderstood, it becomes anxiety?</w:t>
      </w:r>
    </w:p>
    <w:p>
      <w:r>
        <w:t>When incompletion is denied, it becomes pride?</w:t>
      </w:r>
    </w:p>
    <w:p>
      <w:r>
        <w:t>When dependence is resisted, it becomes control?</w:t>
      </w:r>
    </w:p>
    <w:p>
      <w:r>
        <w:t>When the carnal mind takes the ache and turns it into self-ultimacy, the soul begins to fracture under its own weight?</w:t>
      </w:r>
    </w:p>
    <w:p>
      <w:r>
        <w:t>But the deeper reality remains.</w:t>
      </w:r>
    </w:p>
    <w:p>
      <w:r>
        <w:t>We are incomplete by design.</w:t>
      </w:r>
    </w:p>
    <w:p>
      <w:r>
        <w:t>We are structured for fulfillment beyond ourselves.</w:t>
      </w:r>
    </w:p>
    <w:p>
      <w:r>
        <w:t>And God’s response to our disoriented longing is not to mock it.</w:t>
      </w:r>
    </w:p>
    <w:p>
      <w:r>
        <w:t>He answers it.</w:t>
      </w:r>
    </w:p>
    <w:p>
      <w:r>
        <w:t>Not with a technique.</w:t>
      </w:r>
    </w:p>
    <w:p>
      <w:r>
        <w:t>Not with a motivational speech.</w:t>
      </w:r>
    </w:p>
    <w:p>
      <w:r>
        <w:t>With Himself.</w:t>
      </w:r>
    </w:p>
    <w:p>
      <w:pPr>
        <w:pStyle w:val="Heading2"/>
      </w:pPr>
      <w:r>
        <w:t>Completion Is Christ</w:t>
      </w:r>
    </w:p>
    <w:p>
      <w:r>
        <w:t>Completion is not abstract fulfillment.</w:t>
      </w:r>
    </w:p>
    <w:p>
      <w:r>
        <w:t>It is not merely emotional relief.</w:t>
      </w:r>
    </w:p>
    <w:p>
      <w:r>
        <w:t>It is not philosophical clarity.</w:t>
      </w:r>
    </w:p>
    <w:p>
      <w:r>
        <w:t>Completion is Christ.</w:t>
      </w:r>
    </w:p>
    <w:p>
      <w:r>
        <w:t>Without this personal center, the whole message collapses into vague spirituality.</w:t>
      </w:r>
    </w:p>
    <w:p>
      <w:r>
        <w:t>The heart does not only seek ideas.</w:t>
      </w:r>
    </w:p>
    <w:p>
      <w:r>
        <w:t>It seeks communion.</w:t>
      </w:r>
    </w:p>
    <w:p>
      <w:r>
        <w:t>This is why it helps to speak carefully about what we mean when we say completion.</w:t>
      </w:r>
    </w:p>
    <w:p>
      <w:r>
        <w:t>Completion does not mean you stop being a creature.</w:t>
      </w:r>
    </w:p>
    <w:p>
      <w:r>
        <w:t>Completion does not mean you stop depending.</w:t>
      </w:r>
    </w:p>
    <w:p>
      <w:r>
        <w:t>Completion does not mean you become self-sufficient.</w:t>
      </w:r>
    </w:p>
    <w:p>
      <w:r>
        <w:t>Completion means you finally belong where you were meant to belong.</w:t>
      </w:r>
    </w:p>
    <w:p>
      <w:r>
        <w:t>It means you are at home.</w:t>
      </w:r>
    </w:p>
    <w:p>
      <w:r>
        <w:t>Not in a location.</w:t>
      </w:r>
    </w:p>
    <w:p>
      <w:r>
        <w:t>In a relationship.</w:t>
      </w:r>
    </w:p>
    <w:p>
      <w:r>
        <w:t>Colossians says that fullness is not a concept we climb toward. Fullness is held in a Person.</w:t>
      </w:r>
    </w:p>
    <w:p>
      <w:r>
        <w:t>And when that Person is given to you, the ache is not erased as if it never mattered. The ache is reinterpreted.</w:t>
      </w:r>
    </w:p>
    <w:p>
      <w:r>
        <w:t>The ache becomes a sign.</w:t>
      </w:r>
    </w:p>
    <w:p>
      <w:r>
        <w:t>Not of failure.</w:t>
      </w:r>
    </w:p>
    <w:p>
      <w:r>
        <w:t>Of orientation.</w:t>
      </w:r>
    </w:p>
    <w:p>
      <w:r>
        <w:t>The first movements of grace often feel ordinary.</w:t>
      </w:r>
    </w:p>
    <w:p>
      <w:r>
        <w:t>You are not struck by lightning.</w:t>
      </w:r>
    </w:p>
    <w:p>
      <w:r>
        <w:t>You are not carried into an ecstatic state.</w:t>
      </w:r>
    </w:p>
    <w:p>
      <w:r>
        <w:t>You simply find yourself returning.</w:t>
      </w:r>
    </w:p>
    <w:p>
      <w:r>
        <w:t>A restless night.</w:t>
      </w:r>
    </w:p>
    <w:p>
      <w:r>
        <w:t>A whispered prayer.</w:t>
      </w:r>
    </w:p>
    <w:p>
      <w:r>
        <w:t>A remembered promise.</w:t>
      </w:r>
    </w:p>
    <w:p>
      <w:r>
        <w:t>A subtle steadiness replacing agitation.</w:t>
      </w:r>
    </w:p>
    <w:p>
      <w:r>
        <w:t>This is not mystical excess.</w:t>
      </w:r>
    </w:p>
    <w:p>
      <w:r>
        <w:t>It is communion.</w:t>
      </w:r>
    </w:p>
    <w:p>
      <w:r>
        <w:t>It is the Father completing what you cannot complete.</w:t>
      </w:r>
    </w:p>
    <w:p>
      <w:r>
        <w:t>It is Christ being what you cannot be for yourself.</w:t>
      </w:r>
    </w:p>
    <w:p>
      <w:pPr>
        <w:pStyle w:val="Heading2"/>
      </w:pPr>
      <w:r>
        <w:t>What This Changes Today</w:t>
      </w:r>
    </w:p>
    <w:p>
      <w:r>
        <w:t>If this chapter were only a diagnosis, it would not help you.</w:t>
      </w:r>
    </w:p>
    <w:p>
      <w:r>
        <w:t>But it is more than a diagnosis.</w:t>
      </w:r>
    </w:p>
    <w:p>
      <w:r>
        <w:t>It is an invitation into alignment.</w:t>
      </w:r>
    </w:p>
    <w:p>
      <w:r>
        <w:t>The ache becomes less confusing when you stop treating it as evidence that you are disqualified.</w:t>
      </w:r>
    </w:p>
    <w:p>
      <w:r>
        <w:t>It becomes clearer when you treat it as a signal that you were made to receive.</w:t>
      </w:r>
    </w:p>
    <w:p>
      <w:r>
        <w:t>Practically, this means:</w:t>
      </w:r>
    </w:p>
    <w:p>
      <w:pPr>
        <w:pStyle w:val="ListBullet"/>
      </w:pPr>
      <w:r>
        <w:t>When you feel the ache, you do not have to panic. You can return.</w:t>
      </w:r>
    </w:p>
    <w:p>
      <w:pPr>
        <w:pStyle w:val="ListBullet"/>
      </w:pPr>
      <w:r>
        <w:t>When you feel restless, you do not have to perform. You can be honest.</w:t>
      </w:r>
    </w:p>
    <w:p>
      <w:pPr>
        <w:pStyle w:val="ListBullet"/>
      </w:pPr>
      <w:r>
        <w:t>When you feel driven to prove yourself, you can pause and remember whose you are.</w:t>
      </w:r>
    </w:p>
    <w:p>
      <w:pPr>
        <w:pStyle w:val="ListBullet"/>
      </w:pPr>
      <w:r>
        <w:t>When created things begin to feel ultimate, you can release them back into their proper weight.</w:t>
      </w:r>
    </w:p>
    <w:p>
      <w:pPr>
        <w:pStyle w:val="ListBullet"/>
      </w:pPr>
      <w:r>
        <w:t>When the carnal mind tries to make you self-ultimate, you can agree with reality again.</w:t>
      </w:r>
    </w:p>
    <w:p>
      <w:r>
        <w:t>Return is not a technique.</w:t>
      </w:r>
    </w:p>
    <w:p>
      <w:r>
        <w:t>Return is a relationship.</w:t>
      </w:r>
    </w:p>
    <w:p>
      <w:r>
        <w:t>And the relationship is not built on you being finished.</w:t>
      </w:r>
    </w:p>
    <w:p>
      <w:r>
        <w:t>It is built on Christ being faithful.</w:t>
      </w:r>
    </w:p>
    <w:p>
      <w:pPr>
        <w:pStyle w:val="Heading2"/>
      </w:pPr>
      <w:r>
        <w:t>Chapter Close</w:t>
      </w:r>
    </w:p>
    <w:p>
      <w:r>
        <w:t>If you feel the ache, you are not disqualified.</w:t>
      </w:r>
    </w:p>
    <w:p>
      <w:r>
        <w:t>If you have tried to silence it through success, distraction, control, approval, or endless understanding, you are not alone.</w:t>
      </w:r>
    </w:p>
    <w:p>
      <w:r>
        <w:t>The ache is gentle evidence that you were created for communion.</w:t>
      </w:r>
    </w:p>
    <w:p>
      <w:r>
        <w:t>You were made to receive.</w:t>
      </w:r>
    </w:p>
    <w:p>
      <w:r>
        <w:t>You were made to belong.</w:t>
      </w:r>
    </w:p>
    <w:p>
      <w:r>
        <w:t>You were made for completion in God.</w:t>
      </w:r>
    </w:p>
    <w:p>
      <w:r>
        <w:t>And that completion is not an idea you master.</w:t>
      </w:r>
    </w:p>
    <w:p>
      <w:r>
        <w:t>It is Christ, the One who meets you in the quiet and brings you home.</w:t>
      </w:r>
    </w:p>
    <w:p>
      <w:pPr>
        <w:pStyle w:val="Heading2"/>
      </w:pPr>
      <w:r>
        <w:t>Scripture Well</w:t>
      </w:r>
    </w:p>
    <w:p>
      <w:pPr>
        <w:pStyle w:val="ListBullet"/>
      </w:pPr>
      <w:r>
        <w:t>**Genesis 1** — Image-bearing as relational design.</w:t>
      </w:r>
    </w:p>
    <w:p>
      <w:pPr>
        <w:pStyle w:val="ListBullet"/>
      </w:pPr>
      <w:r>
        <w:t>**Genesis 2** — Life received as gift and communion.</w:t>
      </w:r>
    </w:p>
    <w:p>
      <w:pPr>
        <w:pStyle w:val="ListBullet"/>
      </w:pPr>
      <w:r>
        <w:t>**Psalm 42** — Thirst that points beyond the self.</w:t>
      </w:r>
    </w:p>
    <w:p>
      <w:pPr>
        <w:pStyle w:val="ListBullet"/>
      </w:pPr>
      <w:r>
        <w:t>**John 1** — The Word who comes near.</w:t>
      </w:r>
    </w:p>
    <w:p>
      <w:pPr>
        <w:pStyle w:val="ListBullet"/>
      </w:pPr>
      <w:r>
        <w:t>**Colossians 1** — Fullness held in Christ.</w:t>
      </w:r>
    </w:p>
    <w:p>
      <w:r>
        <w:br w:type="page"/>
      </w:r>
    </w:p>
    <w:p>
      <w:pPr>
        <w:pStyle w:val="Heading1"/>
      </w:pPr>
      <w:r>
        <w:t>Chapter 2 — The Pattern of Incompletion</w:t>
      </w:r>
    </w:p>
    <w:p>
      <w:r>
        <w:t>Often grace feels less like forward motion and more like coming home — not to a familiar place, but to a Person.</w:t>
      </w:r>
    </w:p>
    <w:p>
      <w:pPr>
        <w:pStyle w:val="Heading2"/>
      </w:pPr>
      <w:r>
        <w:t>The Promotion That Didn’t Finish Him</w:t>
      </w:r>
    </w:p>
    <w:p>
      <w:r>
        <w:t>You can feel it in the smallest places: the way a long-awaited purchase loses its shine, the way a compliment fades by morning, the way the heart reaches for the next thing before the last thing has even landed. We live inside a pattern, and most of us sense it long before we name it.</w:t>
      </w:r>
    </w:p>
    <w:p>
      <w:r>
        <w:t>He thought it would be enough. For years he had worked toward it.</w:t>
      </w:r>
    </w:p>
    <w:p>
      <w:r>
        <w:t>Early mornings.</w:t>
      </w:r>
    </w:p>
    <w:p>
      <w:r>
        <w:t>Late nights.</w:t>
      </w:r>
    </w:p>
    <w:p>
      <w:r>
        <w:t>Strategic relationships.</w:t>
      </w:r>
    </w:p>
    <w:p>
      <w:r>
        <w:t>Small compromises he told himself were necessary.</w:t>
      </w:r>
    </w:p>
    <w:p>
      <w:r>
        <w:t>He pictured the day more than once: the announcement, the handshake, the recognition in the room. He imagined how quiet the inner restlessness would become once he arrived. When the promotion came, the applause felt real. The title was real. The pay increase was real. Friends texted him, coworkers smiled differently, family members sounded proud. The whole thing looked like the kind of moment a person is supposed to remember as turning-point joy.</w:t>
      </w:r>
    </w:p>
    <w:p>
      <w:r>
        <w:t>But that night, alone in his kitchen, he felt something unexpected.</w:t>
      </w:r>
    </w:p>
    <w:p>
      <w:r>
        <w:t>The ache was still there.</w:t>
      </w:r>
    </w:p>
    <w:p>
      <w:r>
        <w:t>It was quieter for a moment, but it returned. Not loudly. Not dramatically. Just a subtle awareness that the summit he had climbed did not feel like arrival. He had gained something measurable. He had not become whole.</w:t>
      </w:r>
    </w:p>
    <w:p>
      <w:r>
        <w:t>He stood there for a long minute with the lights off, the kitchen lit only by the phone in his hand. He could still hear the congratulations in his mind. He tried to let it settle like a final answer, and it would not. A quiet thought kept returning: If this didn’t finish me, what will?</w:t>
      </w:r>
    </w:p>
    <w:p>
      <w:r>
        <w:t>He did what many of us do when we do not know how to sit with that question.</w:t>
      </w:r>
    </w:p>
    <w:p>
      <w:r>
        <w:t>He scrolled.</w:t>
      </w:r>
    </w:p>
    <w:p>
      <w:r>
        <w:t>He checked messages.</w:t>
      </w:r>
    </w:p>
    <w:p>
      <w:r>
        <w:t>He looked for another hit of confirmation.</w:t>
      </w:r>
    </w:p>
    <w:p>
      <w:r>
        <w:t>Then he set the phone down and stared at the sink, at the small ordinary mess of dishes, as if the plainness of the room made the whole thing feel worse. He had expected fireworks inside. He had expected an inner door to open and stay open.</w:t>
      </w:r>
    </w:p>
    <w:p>
      <w:r>
        <w:t>Instead, he felt a strange mixture of gratitude and disappointment that he did not know how to confess without sounding ungrateful.</w:t>
      </w:r>
    </w:p>
    <w:p>
      <w:r>
        <w:t>This is where many people turn the ache into accusation.</w:t>
      </w:r>
    </w:p>
    <w:p>
      <w:r>
        <w:t>What is wrong with me?</w:t>
      </w:r>
    </w:p>
    <w:p>
      <w:r>
        <w:t>Why can’t I just be happy?</w:t>
      </w:r>
    </w:p>
    <w:p>
      <w:r>
        <w:t>Why do I always need more?</w:t>
      </w:r>
    </w:p>
    <w:p>
      <w:r>
        <w:t>But what if the ache is not primarily a moral failure.</w:t>
      </w:r>
    </w:p>
    <w:p>
      <w:r>
        <w:t>What if it is a signal?</w:t>
      </w:r>
    </w:p>
    <w:p>
      <w:r>
        <w:t>The next morning he woke up with the same awareness. The promotion did not disappear, but it did not carry the weight he hoped it would. He drove to work under a gray sky and watched the familiar streets pass by. At a stoplight he caught himself rehearsing the next goal, the next thing to secure, as if he could outrun the feeling by getting ahead of it.</w:t>
      </w:r>
    </w:p>
    <w:p>
      <w:r>
        <w:t>Then, for a brief moment, he did something small and honest.</w:t>
      </w:r>
    </w:p>
    <w:p>
      <w:r>
        <w:t>He stopped trying to explain himself.</w:t>
      </w:r>
    </w:p>
    <w:p>
      <w:r>
        <w:t>He turned his attention toward God as if God could hold the question better than he could.</w:t>
      </w:r>
    </w:p>
    <w:p>
      <w:r>
        <w:t>Father, I do not know why this still feels unfinished.</w:t>
      </w:r>
    </w:p>
    <w:p>
      <w:r>
        <w:t>The prayer was not polished. It did not carry an argument. It was a turning. No sudden clarity arrived, but something steadied. The hunger remained, yet it was no longer frantic. It felt less like a demand and more like a doorway.</w:t>
      </w:r>
    </w:p>
    <w:p>
      <w:r>
        <w:t>This story is not rare. It is common. And it is not limited to career. The same pattern appears in romance, in parenting, in ministry, in education, in financial stability, in recognition, in creative achievement. We pursue something intensely. We reach it. We feel temporary relief. And then the deeper ache returns.</w:t>
      </w:r>
    </w:p>
    <w:p>
      <w:r>
        <w:t>This is not because success is evil.</w:t>
      </w:r>
    </w:p>
    <w:p>
      <w:r>
        <w:t>It is because success is not completion.</w:t>
      </w:r>
    </w:p>
    <w:p>
      <w:pPr>
        <w:pStyle w:val="Heading2"/>
      </w:pPr>
      <w:r>
        <w:t>The Ache Beneath the Achievement</w:t>
      </w:r>
    </w:p>
    <w:p>
      <w:r>
        <w:t>Most people do not speak about the ache in spiritual language. It shows up as ordinary symptoms that are easy to normalize.</w:t>
      </w:r>
    </w:p>
    <w:p>
      <w:pPr>
        <w:pStyle w:val="ListBullet"/>
      </w:pPr>
      <w:r>
        <w:t>Restlessness that will not settle even when life is stable</w:t>
      </w:r>
    </w:p>
    <w:p>
      <w:pPr>
        <w:pStyle w:val="ListBullet"/>
      </w:pPr>
      <w:r>
        <w:t>Low-grade dissatisfaction that lingers after good news</w:t>
      </w:r>
    </w:p>
    <w:p>
      <w:pPr>
        <w:pStyle w:val="ListBullet"/>
      </w:pPr>
      <w:r>
        <w:t>Subtle anxiety that rises without an obvious reason</w:t>
      </w:r>
    </w:p>
    <w:p>
      <w:pPr>
        <w:pStyle w:val="ListBullet"/>
      </w:pPr>
      <w:r>
        <w:t>The feeling that something is still missing, even when you are grateful</w:t>
      </w:r>
    </w:p>
    <w:p>
      <w:pPr>
        <w:pStyle w:val="ListBullet"/>
      </w:pPr>
      <w:r>
        <w:t>A need to move toward the next goal quickly, as if stillness is dangerous</w:t>
      </w:r>
    </w:p>
    <w:p>
      <w:r>
        <w:t>When one desire is satisfied, another emerges almost immediately. We often interpret this as ambition. But ambition does not explain the depth of it. The pattern of incompletion is deeper than desire for progress. It is the sense that even when life is working, something foundational remains unresolved?</w:t>
      </w:r>
    </w:p>
    <w:p>
      <w:r>
        <w:t>You can recognize it in the quiet places.</w:t>
      </w:r>
    </w:p>
    <w:p>
      <w:r>
        <w:t>A person finally buys the thing they saved for, and two days later they are browsing again.</w:t>
      </w:r>
    </w:p>
    <w:p>
      <w:r>
        <w:t>A person finally gets noticed, and the next morning they feel unseen.</w:t>
      </w:r>
    </w:p>
    <w:p>
      <w:r>
        <w:t>A person finally gets the relationship they wanted, and they realize the relationship cannot carry the weight of their whole soul.</w:t>
      </w:r>
    </w:p>
    <w:p>
      <w:r>
        <w:t>A person serves faithfully, teaches, helps, leads, and then goes home and feels strangely empty, as if fruitfulness itself was not the same thing as fullness.</w:t>
      </w:r>
    </w:p>
    <w:p>
      <w:r>
        <w:t>This is not an argument against gifts. It is an argument against misplacing weight.</w:t>
      </w:r>
    </w:p>
    <w:p>
      <w:r>
        <w:t>The world is full of good things.</w:t>
      </w:r>
    </w:p>
    <w:p>
      <w:r>
        <w:t>It is not full of completion.</w:t>
      </w:r>
    </w:p>
    <w:p>
      <w:pPr>
        <w:pStyle w:val="Heading2"/>
      </w:pPr>
      <w:r>
        <w:t>The Pattern Repeats</w:t>
      </w:r>
    </w:p>
    <w:p>
      <w:r>
        <w:t>Think carefully about your own life. When you were younger, you believed that once you reached a certain stage, the restlessness would settle.</w:t>
      </w:r>
    </w:p>
    <w:p>
      <w:r>
        <w:t>Graduation.</w:t>
      </w:r>
    </w:p>
    <w:p>
      <w:r>
        <w:t>Marriage.</w:t>
      </w:r>
    </w:p>
    <w:p>
      <w:r>
        <w:t>Independence.</w:t>
      </w:r>
    </w:p>
    <w:p>
      <w:r>
        <w:t>Financial stability.</w:t>
      </w:r>
    </w:p>
    <w:p>
      <w:r>
        <w:t>A safe routine.</w:t>
      </w:r>
    </w:p>
    <w:p>
      <w:r>
        <w:t>A sense of being understood.</w:t>
      </w:r>
    </w:p>
    <w:p>
      <w:r>
        <w:t>Each stage arrived. The restlessness adapted. It changed shape, but it remained. This is the pattern of incompletion. It is not random dissatisfaction. It is design misinterpreted.</w:t>
      </w:r>
    </w:p>
    <w:p>
      <w:r>
        <w:t>We were not created to feel complete in stages of life. We were created for relational completion in God. Until that alignment is restored, the ache shifts but does not disappear.</w:t>
      </w:r>
    </w:p>
    <w:p>
      <w:r>
        <w:t>Sometimes the pattern looks like celebration followed by emptiness.</w:t>
      </w:r>
    </w:p>
    <w:p>
      <w:r>
        <w:t>Sometimes it looks like longing followed by disappointment.</w:t>
      </w:r>
    </w:p>
    <w:p>
      <w:r>
        <w:t>Sometimes it looks like accomplishment followed by a strange inner silence.</w:t>
      </w:r>
    </w:p>
    <w:p>
      <w:r>
        <w:t>And sometimes it looks like a person who has everything they asked for and still feels like they are outside the door.</w:t>
      </w:r>
    </w:p>
    <w:p>
      <w:r>
        <w:t>To make the pattern easier to see, here is a simple contrast.</w:t>
      </w:r>
    </w:p>
    <w:p>
      <w:r>
        <w:t>| What we expect will complete us | What we often experience | What it reveals | |---|---|---| | A milestone will make the heart rest | Relief, then another ache | The heart is made for more than milestones | | Being understood will end loneliness | Comfort, then deeper longing | Human love is real but not ultimate | | Control will create peace | Temporary order, then fear returns | Peace is received, not manufactured | | A new season will fix what hurts | Change, then the same inner need | The need is structural, not situational |</w:t>
      </w:r>
    </w:p>
    <w:p>
      <w:r>
        <w:t>This is not cynicism. It is realism. The pattern is not meant to mock you. It is meant to show you the limits of created things, so you stop demanding from them what only God can give.</w:t>
      </w:r>
    </w:p>
    <w:p>
      <w:pPr>
        <w:pStyle w:val="Heading2"/>
      </w:pPr>
      <w:r>
        <w:t>When Need Feels Like Shame</w:t>
      </w:r>
    </w:p>
    <w:p>
      <w:r>
        <w:t>In a culture obsessed with self-sufficiency, incompletion feels like defect. We are told to maximize potential, eliminate weakness, optimize life, and become strong enough to stand alone. So when the ache remains, we assume something is wrong with us.</w:t>
      </w:r>
    </w:p>
    <w:p>
      <w:r>
        <w:t>We try to fix ourselves through pressure.</w:t>
      </w:r>
    </w:p>
    <w:p>
      <w:pPr>
        <w:pStyle w:val="ListBullet"/>
      </w:pPr>
      <w:r>
        <w:t>More discipline</w:t>
      </w:r>
    </w:p>
    <w:p>
      <w:pPr>
        <w:pStyle w:val="ListBullet"/>
      </w:pPr>
      <w:r>
        <w:t>More productivity</w:t>
      </w:r>
    </w:p>
    <w:p>
      <w:pPr>
        <w:pStyle w:val="ListBullet"/>
      </w:pPr>
      <w:r>
        <w:t>More control</w:t>
      </w:r>
    </w:p>
    <w:p>
      <w:pPr>
        <w:pStyle w:val="ListBullet"/>
      </w:pPr>
      <w:r>
        <w:t>More intensity</w:t>
      </w:r>
    </w:p>
    <w:p>
      <w:pPr>
        <w:pStyle w:val="ListBullet"/>
      </w:pPr>
      <w:r>
        <w:t>More self-analysis</w:t>
      </w:r>
    </w:p>
    <w:p>
      <w:r>
        <w:t>But what if the ache is not malfunction.</w:t>
      </w:r>
    </w:p>
    <w:p>
      <w:r>
        <w:t>What if it is orientation?</w:t>
      </w:r>
    </w:p>
    <w:p>
      <w:r>
        <w:t>What if the incompletion you feel is not evidence that you are broken beyond repair, but evidence that you are built for more than yourself?</w:t>
      </w:r>
    </w:p>
    <w:p>
      <w:r>
        <w:t>The secret insists: incompletion is not shameful. It is structural.</w:t>
      </w:r>
    </w:p>
    <w:p>
      <w:r>
        <w:t>There is something uncomfortable about admitting need because need implies dependence, and dependence feels vulnerable. To say, I am incomplete, sounds like weakness in a world that prizes autonomy. But dependence is not humiliation when the Source is benevolent.</w:t>
      </w:r>
    </w:p>
    <w:p>
      <w:r>
        <w:t>A branch dependent on the vine is not weak.</w:t>
      </w:r>
    </w:p>
    <w:p>
      <w:r>
        <w:t>It is alive.</w:t>
      </w:r>
    </w:p>
    <w:p>
      <w:r>
        <w:t>Incompletion was never meant to humiliate humanity.</w:t>
      </w:r>
    </w:p>
    <w:p>
      <w:r>
        <w:t>It was meant to draw humanity into communion.</w:t>
      </w:r>
    </w:p>
    <w:p>
      <w:pPr>
        <w:pStyle w:val="Heading2"/>
      </w:pPr>
      <w:r>
        <w:t>Longing as Homesickness</w:t>
      </w:r>
    </w:p>
    <w:p>
      <w:r>
        <w:t>Desire is powerful. It moves us toward relationships, toward beauty, toward achievement, toward justice. But desire misread becomes distortion. When we mistake the object of desire for ultimate completion, we overload it with impossible weight.</w:t>
      </w:r>
    </w:p>
    <w:p>
      <w:r>
        <w:t>We expect a spouse to satisfy existential loneliness.</w:t>
      </w:r>
    </w:p>
    <w:p>
      <w:r>
        <w:t>We expect children to validate our identity.</w:t>
      </w:r>
    </w:p>
    <w:p>
      <w:r>
        <w:t>We expect work to provide ultimate meaning.</w:t>
      </w:r>
    </w:p>
    <w:p>
      <w:r>
        <w:t>We expect recognition to secure our worth.</w:t>
      </w:r>
    </w:p>
    <w:p>
      <w:r>
        <w:t>Each of these things is good in its place. But none of them are home. They are partial gifts. When partial gifts are treated as ultimate gifts, they collapse under pressure, and we feel betrayed by something that was never designed to finish us.</w:t>
      </w:r>
    </w:p>
    <w:p>
      <w:r>
        <w:t>This is why the ache can feel like homesickness.</w:t>
      </w:r>
    </w:p>
    <w:p>
      <w:r>
        <w:t>Not nostalgia for an old season, but the sense that you were made for belonging that is deeper than circumstance. Homesickness is not solved by distraction. It is solved by arrival.</w:t>
      </w:r>
    </w:p>
    <w:p>
      <w:r>
        <w:t>The ache is not condemning you.</w:t>
      </w:r>
    </w:p>
    <w:p>
      <w:r>
        <w:t>It is trying to point.</w:t>
      </w:r>
    </w:p>
    <w:p>
      <w:r>
        <w:t>Sometimes it points by making you unsatisfied with what you thought would satisfy.</w:t>
      </w:r>
    </w:p>
    <w:p>
      <w:r>
        <w:t>Sometimes it points by exposing the limits of your control.</w:t>
      </w:r>
    </w:p>
    <w:p>
      <w:r>
        <w:t>Sometimes it points by making you realize you are not merely searching for a better life, but for a true home.</w:t>
      </w:r>
    </w:p>
    <w:p>
      <w:r>
        <w:t>This is where the language of adoption matters. An orphan may survive. An orphan may achieve. An orphan may even succeed. But the orphan voice still whispers, You are on your own. You must secure your place. You must prove you belong.</w:t>
      </w:r>
    </w:p>
    <w:p>
      <w:r>
        <w:t>Adoption does not merely change status.</w:t>
      </w:r>
    </w:p>
    <w:p>
      <w:r>
        <w:t>It changes the inner atmosphere.</w:t>
      </w:r>
    </w:p>
    <w:p>
      <w:r>
        <w:t>It changes what the heart believes it must do to be safe.</w:t>
      </w:r>
    </w:p>
    <w:p>
      <w:r>
        <w:t>And this is why the pattern of incompletion often intensifies when we try to build our life as if we are still outside the Father’s house.</w:t>
      </w:r>
    </w:p>
    <w:p>
      <w:pPr>
        <w:pStyle w:val="Heading2"/>
      </w:pPr>
      <w:r>
        <w:t>The Echo of Eternity</w:t>
      </w:r>
    </w:p>
    <w:p>
      <w:r>
        <w:t>There is something in human beings that refuses to settle for temporary satisfaction. We long for permanence, for justice that does not fade, for love that does not fail, for beauty that does not decay. Even the most secular person feels this instinctively.</w:t>
      </w:r>
    </w:p>
    <w:p>
      <w:r>
        <w:t>Sometimes you notice it in the most ordinary contrast.</w:t>
      </w:r>
    </w:p>
    <w:p>
      <w:r>
        <w:t>A song comes on and for a few seconds your chest tightens with something you cannot name. Not sadness exactly, but the sense that you were made for a kind of fullness that the moment cannot hold. Or you walk past a hospital room, or sit in a waiting area, or watch an elderly person move slowly across a parking lot, and the world feels fragile in a way you cannot ignore. Mortality presses the question into the body.</w:t>
      </w:r>
    </w:p>
    <w:p>
      <w:r>
        <w:t>Why does the human heart protest death?</w:t>
      </w:r>
    </w:p>
    <w:p>
      <w:r>
        <w:t>Why do we grieve permanence lost?</w:t>
      </w:r>
    </w:p>
    <w:p>
      <w:r>
        <w:t>Why do we speak of forever even when we know we cannot guarantee tomorrow?</w:t>
      </w:r>
    </w:p>
    <w:p>
      <w:r>
        <w:t>The architecture of the human spirit stretches beyond time. Incompletion is not only relational. It is eternal. We were not designed for temporary endings, and that is why we do not merely accept decay as normal. We can explain it biologically, but explanation does not erase the ache.</w:t>
      </w:r>
    </w:p>
    <w:p>
      <w:r>
        <w:t>There are moments when the best thing you can do is let that ache remain holy.</w:t>
      </w:r>
    </w:p>
    <w:p>
      <w:r>
        <w:t>Not to dramatize it, but to honor what it reveals.</w:t>
      </w:r>
    </w:p>
    <w:p>
      <w:pPr>
        <w:pStyle w:val="Heading2"/>
      </w:pPr>
      <w:r>
        <w:t>Pride and Shame as Two Forms of the Same Mistake</w:t>
      </w:r>
    </w:p>
    <w:p>
      <w:r>
        <w:t>Many people live in an inner oscillation between pride and shame.</w:t>
      </w:r>
    </w:p>
    <w:p>
      <w:r>
        <w:t>Pride when progress is visible.</w:t>
      </w:r>
    </w:p>
    <w:p>
      <w:r>
        <w:t>Shame when weakness surfaces.</w:t>
      </w:r>
    </w:p>
    <w:p>
      <w:r>
        <w:t>Both responses reveal the same misinterpretation of incompletion. Pride says, I am becoming sufficient. Shame says, I am insufficient. Both assume the self must become whole independently, either by achievement or by punishment.</w:t>
      </w:r>
    </w:p>
    <w:p>
      <w:r>
        <w:t>But the structure is different.</w:t>
      </w:r>
    </w:p>
    <w:p>
      <w:r>
        <w:t>We were never meant to become self-complete.</w:t>
      </w:r>
    </w:p>
    <w:p>
      <w:r>
        <w:t>We were meant to receive completion.</w:t>
      </w:r>
    </w:p>
    <w:p>
      <w:r>
        <w:t>This is why the gospel is not a motivational speech. It is an announcement. It tells you that the center of your life is not your performance, but Christ. The shift is quiet but decisive: you stop treating need as a verdict and begin treating need as a doorway.</w:t>
      </w:r>
    </w:p>
    <w:p>
      <w:r>
        <w:t>Adoption does not flatter you.</w:t>
      </w:r>
    </w:p>
    <w:p>
      <w:r>
        <w:t>It anchors you.</w:t>
      </w:r>
    </w:p>
    <w:p>
      <w:r>
        <w:t>It teaches you that you can be honest without collapsing, because your standing is not built on your strength. When your identity is rooted in sonship, you are less trapped by pride and less crushed by shame. You can repent without panic. You can grow without self-ultimacy. You can work hard without trying to become your own savior.</w:t>
      </w:r>
    </w:p>
    <w:p>
      <w:pPr>
        <w:pStyle w:val="Heading2"/>
      </w:pPr>
      <w:r>
        <w:t>Christ and the Pattern of Completion</w:t>
      </w:r>
    </w:p>
    <w:p>
      <w:r>
        <w:t>Completion is not abstract fulfillment. It is not a concept you master. It is not a psychological trick you perform. Completion is relational union with Christ.</w:t>
      </w:r>
    </w:p>
    <w:p>
      <w:r>
        <w:t>The reason achievement does not complete us is because achievement was never the intended object of ultimate longing.</w:t>
      </w:r>
    </w:p>
    <w:p>
      <w:r>
        <w:t>The reason romance cannot fully complete us is because human love reflects something greater than itself.</w:t>
      </w:r>
    </w:p>
    <w:p>
      <w:r>
        <w:t>The reason power cannot satisfy is because authority is derivative.</w:t>
      </w:r>
    </w:p>
    <w:p>
      <w:r>
        <w:t>Christ is not one option among many.</w:t>
      </w:r>
    </w:p>
    <w:p>
      <w:r>
        <w:t>He is the One toward whom longing was structured.</w:t>
      </w:r>
    </w:p>
    <w:p>
      <w:r>
        <w:t>This does not eliminate mystery. It clarifies direction.</w:t>
      </w:r>
    </w:p>
    <w:p>
      <w:r>
        <w:t>Faith does not create the Truth.</w:t>
      </w:r>
    </w:p>
    <w:p>
      <w:r>
        <w:t>Faith receives Him.</w:t>
      </w:r>
    </w:p>
    <w:p>
      <w:r>
        <w:t>Even then, partial sight remains. Agreement with the secret does not grant omniscience. It restores orientation. We know truly, but not totally. This preserves awe, and it guards against arrogance.</w:t>
      </w:r>
    </w:p>
    <w:p>
      <w:r>
        <w:t>There are moments when the best response is to stop explaining and simply return.</w:t>
      </w:r>
    </w:p>
    <w:p>
      <w:r>
        <w:t>Jesus, You are enough.</w:t>
      </w:r>
    </w:p>
    <w:p>
      <w:r>
        <w:t>Not as a slogan.</w:t>
      </w:r>
    </w:p>
    <w:p>
      <w:r>
        <w:t>As a reality the soul consents to.</w:t>
      </w:r>
    </w:p>
    <w:p>
      <w:pPr>
        <w:pStyle w:val="Heading2"/>
      </w:pPr>
      <w:r>
        <w:t>Scripture Well</w:t>
      </w:r>
    </w:p>
    <w:p>
      <w:pPr>
        <w:pStyle w:val="ListBullet"/>
      </w:pPr>
      <w:r>
        <w:t>Ecclesiastes 1</w:t>
      </w:r>
    </w:p>
    <w:p>
      <w:pPr>
        <w:pStyle w:val="ListBullet"/>
      </w:pPr>
      <w:r>
        <w:t>Ecclesiastes 3</w:t>
      </w:r>
    </w:p>
    <w:p>
      <w:pPr>
        <w:pStyle w:val="ListBullet"/>
      </w:pPr>
      <w:r>
        <w:t>Isaiah 55</w:t>
      </w:r>
    </w:p>
    <w:p>
      <w:pPr>
        <w:pStyle w:val="ListBullet"/>
      </w:pPr>
      <w:r>
        <w:t>John 4</w:t>
      </w:r>
    </w:p>
    <w:p>
      <w:pPr>
        <w:pStyle w:val="ListBullet"/>
      </w:pPr>
      <w:r>
        <w:t>Romans 8</w:t>
      </w:r>
    </w:p>
    <w:p>
      <w:pPr>
        <w:pStyle w:val="ListBullet"/>
      </w:pPr>
      <w:r>
        <w:t>2 Corinthians 5</w:t>
      </w:r>
    </w:p>
    <w:p>
      <w:pPr>
        <w:pStyle w:val="ListBullet"/>
      </w:pPr>
      <w:r>
        <w:t>Colossians 1</w:t>
      </w:r>
    </w:p>
    <w:p>
      <w:pPr>
        <w:pStyle w:val="Heading2"/>
      </w:pPr>
      <w:r>
        <w:t>The Invitation Revisited</w:t>
      </w:r>
    </w:p>
    <w:p>
      <w:r>
        <w:t>Think again of the man in the kitchen after his promotion. What if, instead of interpreting the returning ache as personal failure, he interpreted it as evidence of deeper design. What if he realized: this success was never meant to be my completion. It was always meant to be partial.</w:t>
      </w:r>
    </w:p>
    <w:p>
      <w:r>
        <w:t>What if the ache was not condemning him, but calling him?</w:t>
      </w:r>
    </w:p>
    <w:p>
      <w:r>
        <w:t>The same question stands before each of us. Will we interpret incompletion as defect, or as design. Will we try again to silence it through accumulation, or will we allow it to direct us toward the One who finishes what created things cannot.</w:t>
      </w:r>
    </w:p>
    <w:p>
      <w:r>
        <w:t>Even when we gain what we wanted, and even when we explain why the ache remains, the ache does not resolve until it finds a Person.</w:t>
      </w:r>
    </w:p>
    <w:p>
      <w:r>
        <w:t>The secret is patient. It does not shout. It waits for recognition.</w:t>
      </w:r>
    </w:p>
    <w:p>
      <w:r>
        <w:t>You were created incomplete, not so you would despair, but so you would come home.</w:t>
      </w:r>
    </w:p>
    <w:p>
      <w:r>
        <w:t>And when you do, the ache does not disappear in an instant, but it changes its voice. It becomes less like accusation and more like invitation. It becomes less like panic and more like prayer.</w:t>
      </w:r>
    </w:p>
    <w:p>
      <w:r>
        <w:t>The door is not locked.</w:t>
      </w:r>
    </w:p>
    <w:p>
      <w:r>
        <w:t>Christ is not distant.</w:t>
      </w:r>
    </w:p>
    <w:p>
      <w:r>
        <w:t>He is the completion you have been reaching toward without knowing His name.</w:t>
      </w:r>
    </w:p>
    <w:p>
      <w:r>
        <w:br w:type="page"/>
      </w:r>
    </w:p>
    <w:p>
      <w:pPr>
        <w:pStyle w:val="Heading1"/>
      </w:pPr>
      <w:r>
        <w:t>Chapter 3 — The Shift from Trust to Self-Definition</w:t>
      </w:r>
    </w:p>
    <w:p>
      <w:r>
        <w:t>Often grace feels less like forward motion and more like coming home — not to a familiar place, but to a Person.</w:t>
      </w:r>
    </w:p>
    <w:p>
      <w:pPr>
        <w:pStyle w:val="Heading2"/>
      </w:pPr>
      <w:r>
        <w:t>The Subtle Turn</w:t>
      </w:r>
    </w:p>
    <w:p>
      <w:r>
        <w:t>You can watch it happen in real time: a harmless comment lands wrong, and suddenly the body tightens, the mind drafts a defense, the heart prepares to justify itself. It’s astonishing how quickly we move from rest to self-protection, often before we even realize we’ve made the turn. You can be moving through a normal day and still feel the quiet impulse to secure yourself.</w:t>
      </w:r>
    </w:p>
    <w:p>
      <w:r>
        <w:t>Not with a dramatic decision, but with a small inner shift.</w:t>
      </w:r>
    </w:p>
    <w:p>
      <w:r>
        <w:t>A thought that says, I should take control here.</w:t>
      </w:r>
    </w:p>
    <w:p>
      <w:r>
        <w:t>A feeling that says, I cannot afford to trust.</w:t>
      </w:r>
    </w:p>
    <w:p>
      <w:r>
        <w:t>You might even smile while it happens. You nod. You keep the tone calm. But later, alone, the replay begins. You run the sentence back. You imagine what you should have said. Your shoulders stay tense long after the moment is gone. The heart does this without permission, as if self-protection is a reflex.</w:t>
      </w:r>
    </w:p>
    <w:p>
      <w:r>
        <w:t>Later, when the house is quiet, you sit on the edge of the bed and let the replay run one last time. The room is ordinary. The light is low. Nothing about the moment looks spiritual. Yet the soul is negotiating for safety.</w:t>
      </w:r>
    </w:p>
    <w:p>
      <w:r>
        <w:t>Then you interrupt it with a return.</w:t>
      </w:r>
    </w:p>
    <w:p>
      <w:r>
        <w:t>Jesus, I do not want to be safe more than I want to be aligned.</w:t>
      </w:r>
    </w:p>
    <w:p>
      <w:r>
        <w:t>You do not hear an audible response.</w:t>
      </w:r>
    </w:p>
    <w:p>
      <w:r>
        <w:t>But you feel the difference between being defended and being held.</w:t>
      </w:r>
    </w:p>
    <w:p>
      <w:r>
        <w:t>The tightness loosens just enough to breathe.</w:t>
      </w:r>
    </w:p>
    <w:p>
      <w:r>
        <w:t>There is a point in many of our lives where we realize the shift did not begin with a single rebellion. It began with a habit. A posture. A quiet relocation of trust.</w:t>
      </w:r>
    </w:p>
    <w:p>
      <w:pPr>
        <w:pStyle w:val="Heading2"/>
      </w:pPr>
      <w:r>
        <w:t>Trust Before Definition</w:t>
      </w:r>
    </w:p>
    <w:p>
      <w:r>
        <w:t>The story of the rupture is not merely a story about a forbidden tree. It is a story about where a human being places weight.</w:t>
      </w:r>
    </w:p>
    <w:p>
      <w:r>
        <w:t>Originally, humanity was oriented by trust. Existence was received. Worth was given. Direction was relational. The heart did not carry the burden of defining ultimate good. It did not need to secure identity through performance. It was not naïve. It was aligned.</w:t>
      </w:r>
    </w:p>
    <w:p>
      <w:r>
        <w:t>Trust is not intellectual weakness. Trust is relational confidence. To trust God meant we did not have to become our own foundation. It meant we could live as creatures, not as substitutes for God.</w:t>
      </w:r>
    </w:p>
    <w:p>
      <w:r>
        <w:t>But once the possibility of self-definition entered, something changed. The suggestion was simple.</w:t>
      </w:r>
    </w:p>
    <w:p>
      <w:r>
        <w:t>You can determine for yourself.</w:t>
      </w:r>
    </w:p>
    <w:p>
      <w:r>
        <w:t>And that suggestion did not feel like hatred. It felt like strength.</w:t>
      </w:r>
    </w:p>
    <w:p>
      <w:pPr>
        <w:pStyle w:val="Heading2"/>
      </w:pPr>
      <w:r>
        <w:t>The Doorway of Autonomy</w:t>
      </w:r>
    </w:p>
    <w:p>
      <w:r>
        <w:t>The shift from trust to self-definition does not begin dramatically. It begins quietly. It begins with a question that feels reasonable.</w:t>
      </w:r>
    </w:p>
    <w:p>
      <w:r>
        <w:t>What if I must secure myself?</w:t>
      </w:r>
    </w:p>
    <w:p>
      <w:r>
        <w:t>What if I must interpret everything alone?</w:t>
      </w:r>
    </w:p>
    <w:p>
      <w:r>
        <w:t>What if I must decide what is good for me, even if God has spoken?</w:t>
      </w:r>
    </w:p>
    <w:p>
      <w:r>
        <w:t>The rupture of humanity did not begin with overt hostility toward God. It began with the possibility of autonomy. And autonomy, when separated from trust, becomes distortion.</w:t>
      </w:r>
    </w:p>
    <w:p>
      <w:r>
        <w:t>This is why the Genesis account remains painfully current. The same doorway still opens in our ordinary moments.</w:t>
      </w:r>
    </w:p>
    <w:p>
      <w:r>
        <w:t>A misunderstanding.</w:t>
      </w:r>
    </w:p>
    <w:p>
      <w:r>
        <w:t>A fear of being seen.</w:t>
      </w:r>
    </w:p>
    <w:p>
      <w:r>
        <w:t>A subtle sense of threat.</w:t>
      </w:r>
    </w:p>
    <w:p>
      <w:r>
        <w:t>And suddenly you feel the need to manage the story of you.</w:t>
      </w:r>
    </w:p>
    <w:p>
      <w:pPr>
        <w:pStyle w:val="Heading2"/>
      </w:pPr>
      <w:r>
        <w:t>Fig Leaves and the Need to Be Explainable</w:t>
      </w:r>
    </w:p>
    <w:p>
      <w:r>
        <w:t>In Genesis, the first human response after the rupture is not conquest. It is covering. They reach for fig leaves. They cover themselves. They hide.</w:t>
      </w:r>
    </w:p>
    <w:p>
      <w:r>
        <w:t>That detail is not small. It shows what self-definition produces.</w:t>
      </w:r>
    </w:p>
    <w:p>
      <w:r>
        <w:t>When trust fractures, the soul tries to become explainable. Presentable. Safe. It tries to reduce itself into something that cannot be accused?</w:t>
      </w:r>
    </w:p>
    <w:p>
      <w:r>
        <w:t>You can feel this impulse in modern forms.</w:t>
      </w:r>
    </w:p>
    <w:p>
      <w:r>
        <w:t>A quiet evening after failure where you keep checking your phone, not because you need information, but because you need distraction.</w:t>
      </w:r>
    </w:p>
    <w:p>
      <w:r>
        <w:t>A conversation you do not want to have, so you polish your tone in advance.</w:t>
      </w:r>
    </w:p>
    <w:p>
      <w:r>
        <w:t>A moment in prayer where words stop, and the heart tries to produce something impressive instead of something honest.</w:t>
      </w:r>
    </w:p>
    <w:p>
      <w:r>
        <w:t>The fig leaves now are often invisible. They are narratives. They are strategies. They are curated images. They are the ability to appear fine.</w:t>
      </w:r>
    </w:p>
    <w:p>
      <w:r>
        <w:t>But the problem remains the same.</w:t>
      </w:r>
    </w:p>
    <w:p>
      <w:r>
        <w:t>A covering made by fear cannot create peace.</w:t>
      </w:r>
    </w:p>
    <w:p>
      <w:pPr>
        <w:pStyle w:val="Heading2"/>
      </w:pPr>
      <w:r>
        <w:t>The Courtroom Inside</w:t>
      </w:r>
    </w:p>
    <w:p>
      <w:r>
        <w:t>Once self-definition becomes the posture, life starts to feel like a courtroom. Not outwardly, but inwardly.</w:t>
      </w:r>
    </w:p>
    <w:p>
      <w:r>
        <w:t>You are constantly presenting evidence.</w:t>
      </w:r>
    </w:p>
    <w:p>
      <w:r>
        <w:t>I meant well.</w:t>
      </w:r>
    </w:p>
    <w:p>
      <w:r>
        <w:t>I tried.</w:t>
      </w:r>
    </w:p>
    <w:p>
      <w:r>
        <w:t>I am not like that.</w:t>
      </w:r>
    </w:p>
    <w:p>
      <w:r>
        <w:t>If the heart is its own foundation, then every threat becomes serious. And every accusation, even a small one, lands like a verdict.</w:t>
      </w:r>
    </w:p>
    <w:p>
      <w:r>
        <w:t>This is one reason the orphan posture rises so quickly. The orphan voice says, No one will secure me.</w:t>
      </w:r>
    </w:p>
    <w:p>
      <w:r>
        <w:t>So I must secure myself.</w:t>
      </w:r>
    </w:p>
    <w:p>
      <w:r>
        <w:t>In a courtroom, you do not rest. You prepare. You calculate. You defend. That is what self-definition trains the soul to do.</w:t>
      </w:r>
    </w:p>
    <w:p>
      <w:r>
        <w:t>And the tragedy is that the courtroom feels responsible. It feels mature. It feels like wisdom. But it is actually fear dressed in discipline.</w:t>
      </w:r>
    </w:p>
    <w:p>
      <w:pPr>
        <w:pStyle w:val="Heading2"/>
      </w:pPr>
      <w:r>
        <w:t>Defensive Rightness</w:t>
      </w:r>
    </w:p>
    <w:p>
      <w:r>
        <w:t>One of the most subtle consequences of self-definition is defensive rightness. When identity is fragile, being right becomes a shelter. If I must remain correct to remain secure, then disagreement becomes threat. The soul begins to cling, not only to what is good, but to the feeling of being unchallenged.</w:t>
      </w:r>
    </w:p>
    <w:p>
      <w:r>
        <w:t>This is how even Scripture can be handled in a way that is not spiritually alive.</w:t>
      </w:r>
    </w:p>
    <w:p>
      <w:r>
        <w:t>Not because Scripture is weak, but because the heart can use anything as a hiding place.</w:t>
      </w:r>
    </w:p>
    <w:p>
      <w:r>
        <w:t>You can tell when it happens because the fruit changes.</w:t>
      </w:r>
    </w:p>
    <w:p>
      <w:r>
        <w:t>The tone sharpens.</w:t>
      </w:r>
    </w:p>
    <w:p>
      <w:r>
        <w:t>Listening decreases.</w:t>
      </w:r>
    </w:p>
    <w:p>
      <w:r>
        <w:t>Humility evaporates.</w:t>
      </w:r>
    </w:p>
    <w:p>
      <w:r>
        <w:t>Instead of being drawn into Christ, we start using words to win.</w:t>
      </w:r>
    </w:p>
    <w:p>
      <w:r>
        <w:t>And then, later, alone, the Spirit presses a gentle question that does not crush.</w:t>
      </w:r>
    </w:p>
    <w:p>
      <w:r>
        <w:t>Are you resting in Me, or are you hiding behind being right?</w:t>
      </w:r>
    </w:p>
    <w:p>
      <w:r>
        <w:t>That moment is often quiet. Sometimes it comes in the car after the conversation. Sometimes it comes while you wash dishes and the replay begins again. Sometimes it comes in prayer when you cannot keep the performance up.</w:t>
      </w:r>
    </w:p>
    <w:p>
      <w:r>
        <w:t>Father, forgive me for trusting my rightness more than trusting You.</w:t>
      </w:r>
    </w:p>
    <w:p>
      <w:r>
        <w:t>The correction is not a humiliation. It is an invitation back into steadiness.</w:t>
      </w:r>
    </w:p>
    <w:p>
      <w:pPr>
        <w:pStyle w:val="Heading2"/>
      </w:pPr>
      <w:r>
        <w:t>The Body Knows First</w:t>
      </w:r>
    </w:p>
    <w:p>
      <w:r>
        <w:t>The shift often announces itself in the body before it is admitted in the mind.</w:t>
      </w:r>
    </w:p>
    <w:p>
      <w:r>
        <w:t>You feel it in a jaw that tightens when your name is mentioned.</w:t>
      </w:r>
    </w:p>
    <w:p>
      <w:r>
        <w:t>You feel it in a stomach that drops when a message arrives and you do not know what it contains.</w:t>
      </w:r>
    </w:p>
    <w:p>
      <w:r>
        <w:t>You feel it in the way your breathing shortens when you sense disapproval.</w:t>
      </w:r>
    </w:p>
    <w:p>
      <w:r>
        <w:t>Later, the body keeps revealing the posture the heart has chosen. You might lie down and still feel alert, as if you must stay watchful. You might wake up tired, not because you worked hard, but because you were guarding yourself all night.</w:t>
      </w:r>
    </w:p>
    <w:p>
      <w:r>
        <w:t>Sometimes the most honest moment comes when you are alone in an ordinary place.</w:t>
      </w:r>
    </w:p>
    <w:p>
      <w:r>
        <w:t>The bathroom mirror.</w:t>
      </w:r>
    </w:p>
    <w:p>
      <w:r>
        <w:t>The kitchen sink.</w:t>
      </w:r>
    </w:p>
    <w:p>
      <w:r>
        <w:t>The driver’s seat before you start the car.</w:t>
      </w:r>
    </w:p>
    <w:p>
      <w:r>
        <w:t>You notice the tension and you realize you have been trying to hold yourself together.</w:t>
      </w:r>
    </w:p>
    <w:p>
      <w:r>
        <w:t>What if I am not safe?</w:t>
      </w:r>
    </w:p>
    <w:p>
      <w:r>
        <w:t>What if I am not secure?</w:t>
      </w:r>
    </w:p>
    <w:p>
      <w:r>
        <w:t>And then, almost against your instincts, you do not rush to fix the feeling. You return.</w:t>
      </w:r>
    </w:p>
    <w:p>
      <w:r>
        <w:t>Jesus, I am doing it again.</w:t>
      </w:r>
    </w:p>
    <w:p>
      <w:r>
        <w:t>The prayer is not eloquent. It is not heroic. It is simply honest. And honesty in His presence is often the first crack in the courtroom.</w:t>
      </w:r>
    </w:p>
    <w:p>
      <w:pPr>
        <w:pStyle w:val="Heading2"/>
      </w:pPr>
      <w:r>
        <w:t>Self-Definition in Spiritual Clothing</w:t>
      </w:r>
    </w:p>
    <w:p>
      <w:r>
        <w:t>Self-definition does not always look worldly. Sometimes it hides inside spiritual activity.</w:t>
      </w:r>
    </w:p>
    <w:p>
      <w:r>
        <w:t>You can read Scripture to be near Christ, or you can read to feel untouchable.</w:t>
      </w:r>
    </w:p>
    <w:p>
      <w:r>
        <w:t>You can serve out of love, or you can serve to prove you belong.</w:t>
      </w:r>
    </w:p>
    <w:p>
      <w:r>
        <w:t>You can talk about doctrine as worship, or you can talk about doctrine as a way to keep people beneath you.</w:t>
      </w:r>
    </w:p>
    <w:p>
      <w:r>
        <w:t>The difference is not always visible from the outside. It is often revealed in the interior response when you are not affirmed.</w:t>
      </w:r>
    </w:p>
    <w:p>
      <w:r>
        <w:t>If no one notices, do you become resentful?</w:t>
      </w:r>
    </w:p>
    <w:p>
      <w:r>
        <w:t>If someone disagrees, do you become harsh?</w:t>
      </w:r>
    </w:p>
    <w:p>
      <w:r>
        <w:t>If you are corrected, do you collapse into shame, or can you stay steady?</w:t>
      </w:r>
    </w:p>
    <w:p>
      <w:r>
        <w:t>There is a moment many believers recognize: you do something that looks faithful, yet your heart is restless underneath it. You keep moving because stopping would expose the fear you are trying to outrun.</w:t>
      </w:r>
    </w:p>
    <w:p>
      <w:r>
        <w:t>This is not said to accuse you. It is said to bring you back. Christ does not shame the weary. He invites the weary. He does not demand you prove your place in the house. He is the One who brings you into it.</w:t>
      </w:r>
    </w:p>
    <w:p>
      <w:r>
        <w:t>Sometimes the return is as small as this.</w:t>
      </w:r>
    </w:p>
    <w:p>
      <w:r>
        <w:t>Father, I do not want to use holy things as fig leaves. I want You.</w:t>
      </w:r>
    </w:p>
    <w:p>
      <w:pPr>
        <w:pStyle w:val="Heading2"/>
      </w:pPr>
      <w:r>
        <w:t>The Two Voices</w:t>
      </w:r>
    </w:p>
    <w:p>
      <w:r>
        <w:t>Self-definition speaks one way. Adoption speaks another.</w:t>
      </w:r>
    </w:p>
    <w:p>
      <w:r>
        <w:t>| When self-definition leads | When adoption leads | |---|---| | I must secure myself. | I am held, even when I am exposed. | | I must manage how I appear. | I can be honest without being destroyed. | | I must stay in control. | I can depend without collapsing. | | I must prove my worth. | My worth is received in the Son. | | I must win to be safe. | I can lose an argument and remain loved. |</w:t>
      </w:r>
    </w:p>
    <w:p>
      <w:r>
        <w:t>The goal is not to become careless. The goal is to become anchored.</w:t>
      </w:r>
    </w:p>
    <w:p>
      <w:r>
        <w:t>When the anchor is Christ, you can speak honestly about yourself without fear, because your identity is not hanging on your image?</w:t>
      </w:r>
    </w:p>
    <w:p>
      <w:pPr>
        <w:pStyle w:val="Heading2"/>
      </w:pPr>
      <w:r>
        <w:t>Darkness of Perception</w:t>
      </w:r>
    </w:p>
    <w:p>
      <w:r>
        <w:t>The rupture was not only relational. It also distorted sight. The world did not immediately change shape, but the way we perceived it did. Suspicion replaced security. Control replaced surrender. Anxiety replaced peace.</w:t>
      </w:r>
    </w:p>
    <w:p>
      <w:r>
        <w:t>This is what it means to walk in darkness.</w:t>
      </w:r>
    </w:p>
    <w:p>
      <w:r>
        <w:t>Not absence of intelligence.</w:t>
      </w:r>
    </w:p>
    <w:p>
      <w:r>
        <w:t>Distorted perception.</w:t>
      </w:r>
    </w:p>
    <w:p>
      <w:r>
        <w:t>We no longer see ourselves clearly.</w:t>
      </w:r>
    </w:p>
    <w:p>
      <w:r>
        <w:t>We no longer see God clearly.</w:t>
      </w:r>
    </w:p>
    <w:p>
      <w:r>
        <w:t>We no longer see others clearly.</w:t>
      </w:r>
    </w:p>
    <w:p>
      <w:r>
        <w:t>And when perception distorts, striving intensifies.</w:t>
      </w:r>
    </w:p>
    <w:p>
      <w:r>
        <w:t>In the darkness, everything becomes heavier than it is. A small comment becomes a threat. A delay becomes rejection. A silent room becomes condemnation. The mind fills in what love would have made unnecessary.</w:t>
      </w:r>
    </w:p>
    <w:p>
      <w:r>
        <w:t>This is why the soul’s greatest need is not more control. It is restored communion.</w:t>
      </w:r>
    </w:p>
    <w:p>
      <w:pPr>
        <w:pStyle w:val="Heading2"/>
      </w:pPr>
      <w:r>
        <w:t>The Weight of Self-Construction</w:t>
      </w:r>
    </w:p>
    <w:p>
      <w:r>
        <w:t>Once humanity embraced self-definition, identity became a project. We began constructing ourselves through achievement, relationships, ideology, and comparison. But self-construction is exhausting because it never finishes.</w:t>
      </w:r>
    </w:p>
    <w:p>
      <w:r>
        <w:t>If worth must be earned, it must be continually re-earned.</w:t>
      </w:r>
    </w:p>
    <w:p>
      <w:r>
        <w:t>If identity must be defended, it must be continually defended.</w:t>
      </w:r>
    </w:p>
    <w:p>
      <w:r>
        <w:t>If meaning must be manufactured, it must be continually manufactured.</w:t>
      </w:r>
    </w:p>
    <w:p>
      <w:r>
        <w:t>The burden is heavy because it was never meant to be carried alone. The secret clarifies: we were designed to receive life, not manufacture it.</w:t>
      </w:r>
    </w:p>
    <w:p>
      <w:r>
        <w:t>This is why so many of our modern virtues can become tiring when Christ is absent.</w:t>
      </w:r>
    </w:p>
    <w:p>
      <w:r>
        <w:t>Discipline without sonship becomes self-salvation.</w:t>
      </w:r>
    </w:p>
    <w:p>
      <w:r>
        <w:t>Morality without communion becomes anxiety.</w:t>
      </w:r>
    </w:p>
    <w:p>
      <w:r>
        <w:t>Knowledge without love becomes superiority.</w:t>
      </w:r>
    </w:p>
    <w:p>
      <w:r>
        <w:t>Activity without abiding becomes burnout.</w:t>
      </w:r>
    </w:p>
    <w:p>
      <w:pPr>
        <w:pStyle w:val="Heading2"/>
      </w:pPr>
      <w:r>
        <w:t>The Quiet Grief Beneath Striving</w:t>
      </w:r>
    </w:p>
    <w:p>
      <w:r>
        <w:t>There is grief beneath striving. We grieve the loss of simple trust. We grieve the loss of clear sight. But often we do not recognize this grief. Instead, we call it stress. Or pressure. Or ambition.</w:t>
      </w:r>
    </w:p>
    <w:p>
      <w:r>
        <w:t>Yet the soul remembers alignment. And misalignment feels heavy.</w:t>
      </w:r>
    </w:p>
    <w:p>
      <w:r>
        <w:t>Sometimes the grief shows up as exhaustion after a day that looked successful.</w:t>
      </w:r>
    </w:p>
    <w:p>
      <w:r>
        <w:t>Sometimes it shows up as irritation that seems out of proportion.</w:t>
      </w:r>
    </w:p>
    <w:p>
      <w:r>
        <w:t>Sometimes it shows up as numbness when you expected joy.</w:t>
      </w:r>
    </w:p>
    <w:p>
      <w:r>
        <w:t>Often it shows up as the question you do not want to admit you are asking.</w:t>
      </w:r>
    </w:p>
    <w:p>
      <w:r>
        <w:t>Why does this still feel unfinished?</w:t>
      </w:r>
    </w:p>
    <w:p>
      <w:r>
        <w:t>That question is not always unbelief. Sometimes it is the soul confessing that self-definition has not healed what only Christ can complete.</w:t>
      </w:r>
    </w:p>
    <w:p>
      <w:pPr>
        <w:pStyle w:val="Heading2"/>
      </w:pPr>
      <w:r>
        <w:t>Christ and the Restoration of Trust</w:t>
      </w:r>
    </w:p>
    <w:p>
      <w:r>
        <w:t>The shift from trust to self-definition must be reversed. Not through force. Through restoration.</w:t>
      </w:r>
    </w:p>
    <w:p>
      <w:r>
        <w:t>Christ does not merely forgive behavior. He restores relational alignment. He reestablishes trust. He does not invite us to self-construction. He invites us to abide.</w:t>
      </w:r>
    </w:p>
    <w:p>
      <w:r>
        <w:t>This return is rarely dramatic. It often feels like a quiet turning in the middle of an ordinary life.</w:t>
      </w:r>
    </w:p>
    <w:p>
      <w:r>
        <w:t>A restless night.</w:t>
      </w:r>
    </w:p>
    <w:p>
      <w:r>
        <w:t>A whisper that barely qualifies as prayer.</w:t>
      </w:r>
    </w:p>
    <w:p>
      <w:r>
        <w:t>Lord Jesus, I am here.</w:t>
      </w:r>
    </w:p>
    <w:p>
      <w:r>
        <w:t>A remembered promise that steadies the breath.</w:t>
      </w:r>
    </w:p>
    <w:p>
      <w:r>
        <w:t>A subtle release where the need to control loosens.</w:t>
      </w:r>
    </w:p>
    <w:p>
      <w:r>
        <w:t>Not because problems vanish, but because the heart relocates its weight.</w:t>
      </w:r>
    </w:p>
    <w:p>
      <w:r>
        <w:t>This is how the cure begins. Not with a perfected self, but with a returning child.</w:t>
      </w:r>
    </w:p>
    <w:p>
      <w:pPr>
        <w:pStyle w:val="Heading2"/>
      </w:pPr>
      <w:r>
        <w:t>Agreement Again</w:t>
      </w:r>
    </w:p>
    <w:p>
      <w:r>
        <w:t>The hinge is agreement.</w:t>
      </w:r>
    </w:p>
    <w:p>
      <w:r>
        <w:t>Agreement that self-definition has not produced peace.</w:t>
      </w:r>
    </w:p>
    <w:p>
      <w:r>
        <w:t>Agreement that incompletion cannot be self-resolved.</w:t>
      </w:r>
    </w:p>
    <w:p>
      <w:r>
        <w:t>Agreement that sight remains partial.</w:t>
      </w:r>
    </w:p>
    <w:p>
      <w:r>
        <w:t>Agreement that trust must be restored, and that Christ is worthy of that trust.</w:t>
      </w:r>
    </w:p>
    <w:p>
      <w:r>
        <w:t>Belief is not merely mental assent. It is relational realignment. It is coming home with empty hands.</w:t>
      </w:r>
    </w:p>
    <w:p>
      <w:pPr>
        <w:pStyle w:val="Heading2"/>
      </w:pPr>
      <w:r>
        <w:t>Returning Without Performance</w:t>
      </w:r>
    </w:p>
    <w:p>
      <w:r>
        <w:t>Because self-definition is a posture, the path back is also a posture. It is not a single moment of insight. It is the repeated choice to come near without presenting credentials.</w:t>
      </w:r>
    </w:p>
    <w:p>
      <w:r>
        <w:t>This is why the return often looks unimpressive.</w:t>
      </w:r>
    </w:p>
    <w:p>
      <w:r>
        <w:t>A pause before you send the message that would protect your image.</w:t>
      </w:r>
    </w:p>
    <w:p>
      <w:r>
        <w:t>A confession where you stop explaining yourself and simply admit what is real.</w:t>
      </w:r>
    </w:p>
    <w:p>
      <w:r>
        <w:t>A willingness to be misunderstood without rushing to correct everything.</w:t>
      </w:r>
    </w:p>
    <w:p>
      <w:r>
        <w:t>A decision to listen instead of winning.</w:t>
      </w:r>
    </w:p>
    <w:p>
      <w:r>
        <w:t>A prayer that does not try to sound spiritual, only real.</w:t>
      </w:r>
    </w:p>
    <w:p>
      <w:r>
        <w:t>There are days when the return feels like progress.</w:t>
      </w:r>
    </w:p>
    <w:p>
      <w:r>
        <w:t>There are days when it feels like defeat.</w:t>
      </w:r>
    </w:p>
    <w:p>
      <w:r>
        <w:t>But the measurement is not emotional intensity. The measurement is orientation. Where is the weight of your soul placed?</w:t>
      </w:r>
    </w:p>
    <w:p>
      <w:r>
        <w:t>Self-definition places weight on you.</w:t>
      </w:r>
    </w:p>
    <w:p>
      <w:r>
        <w:t>Trust places weight on Christ.</w:t>
      </w:r>
    </w:p>
    <w:p>
      <w:r>
        <w:t>And when you place the weight on Him, you discover that being held is stronger than being defended.</w:t>
      </w:r>
    </w:p>
    <w:p>
      <w:pPr>
        <w:pStyle w:val="Heading2"/>
      </w:pPr>
      <w:r>
        <w:t>The Quiet Return</w:t>
      </w:r>
    </w:p>
    <w:p>
      <w:r>
        <w:t>The return from self-definition to trust is daily. It is quiet. It is choosing to relinquish control. It is choosing to confess insecurity rather than defend it. It is choosing humility over superiority.</w:t>
      </w:r>
    </w:p>
    <w:p>
      <w:r>
        <w:t>Sometimes it looks like a simple refusal to rehearse the conversation again.</w:t>
      </w:r>
    </w:p>
    <w:p>
      <w:r>
        <w:t>Sometimes it looks like stopping mid-sentence and softening your tone.</w:t>
      </w:r>
    </w:p>
    <w:p>
      <w:r>
        <w:t>Sometimes it looks like admitting you are afraid.</w:t>
      </w:r>
    </w:p>
    <w:p>
      <w:r>
        <w:t>Sometimes it looks like repentance that does not perform.</w:t>
      </w:r>
    </w:p>
    <w:p>
      <w:r>
        <w:t>And often, it looks like the most ordinary prayer a person can pray.</w:t>
      </w:r>
    </w:p>
    <w:p>
      <w:r>
        <w:t>Father, keep me near the Son.</w:t>
      </w:r>
    </w:p>
    <w:p>
      <w:r>
        <w:t>The shift from trust to self-definition fractured humanity. The shift back to trust begins healing. And this is where the thread continues, because the orphan voice does not disappear overnight. It will whisper again. The next chapter names it more directly and holds it in the light of adoption.</w:t>
      </w:r>
    </w:p>
    <w:p>
      <w:pPr>
        <w:pStyle w:val="Heading2"/>
      </w:pPr>
      <w:r>
        <w:t>Scripture Well</w:t>
      </w:r>
    </w:p>
    <w:p>
      <w:pPr>
        <w:pStyle w:val="ListBullet"/>
      </w:pPr>
      <w:r>
        <w:t>**Genesis 3** — The turn from trust to autonomy, and the first coverings.</w:t>
      </w:r>
    </w:p>
    <w:p>
      <w:pPr>
        <w:pStyle w:val="ListBullet"/>
      </w:pPr>
      <w:r>
        <w:t>**2 Corinthians 5** — New creation and reconciliation in Christ.</w:t>
      </w:r>
    </w:p>
    <w:p>
      <w:pPr>
        <w:pStyle w:val="ListBullet"/>
      </w:pPr>
      <w:r>
        <w:t>**Romans 8** — Adoption, the Spirit’s witness, and hope under partial sight.</w:t>
      </w:r>
    </w:p>
    <w:p>
      <w:r>
        <w:br w:type="page"/>
      </w:r>
    </w:p>
    <w:p>
      <w:pPr>
        <w:pStyle w:val="Heading1"/>
      </w:pPr>
      <w:r>
        <w:t>Chapter 4 — Orphan Identity</w:t>
      </w:r>
    </w:p>
    <w:p>
      <w:r>
        <w:t>Often grace feels less like forward motion and more like coming home — not to a familiar place, but to a Person.</w:t>
      </w:r>
    </w:p>
    <w:p>
      <w:r>
        <w:t>There are moments in life that reveal more than we expect.</w:t>
      </w:r>
    </w:p>
    <w:p>
      <w:r>
        <w:t>Sometimes orphanhood shows up on a perfectly normal day: you send a message and the reply is slow, and a quiet panic rises.</w:t>
      </w:r>
    </w:p>
    <w:p>
      <w:r>
        <w:t>Did I do something? Did I lose favor?</w:t>
      </w:r>
    </w:p>
    <w:p>
      <w:r>
        <w:t>In a few minutes, a whole story forms inside the mind, and none of it has been confirmed by reality.</w:t>
      </w:r>
    </w:p>
    <w:p>
      <w:r>
        <w:t>A room full of people can suddenly feel like exile — like you are not home.</w:t>
      </w:r>
    </w:p>
    <w:p>
      <w:r>
        <w:t>You can be standing in a hallway after a service, nodding at familiar faces, and still feel slightly outside the circle. You smile and keep moving, but something in the chest tightens as if you are being weighed.</w:t>
      </w:r>
    </w:p>
    <w:p>
      <w:r>
        <w:t>A compliment can feel like suspicion. A failure can feel like exposure instead of growth. A disagreement can feel like rejection.</w:t>
      </w:r>
    </w:p>
    <w:p>
      <w:r>
        <w:t>Sometimes nothing visible has changed. The job is still there. The family is still intact. The church is still gathered. The friendships still exist.</w:t>
      </w:r>
    </w:p>
    <w:p>
      <w:r>
        <w:t>And yet something beneath the surface feels unstable.</w:t>
      </w:r>
    </w:p>
    <w:p>
      <w:r>
        <w:t>This is the quiet atmosphere of orphanhood. Not literal abandonment. But relational dislocation.</w:t>
      </w:r>
    </w:p>
    <w:p>
      <w:r>
        <w:t>The kind that does not always show itself in obvious rebellion, but in subtle striving. The kind that does not shout, but whispers. The kind that can exist inside religious language as easily as inside secular ambition.</w:t>
      </w:r>
    </w:p>
    <w:p>
      <w:r>
        <w:t>This chapter is not about people out there. It is about the condition that can live in any of us.</w:t>
      </w:r>
    </w:p>
    <w:p>
      <w:r>
        <w:t>You can feel the orphan voice without being able to trace where it began. You only know the sensation of being outside, even when nothing in the room has changed.</w:t>
      </w:r>
    </w:p>
    <w:p>
      <w:r>
        <w:t>And if the pattern of completion is true — if longing reveals design and rupture reveals distortion — then orphan identity is not random psychology. It is the lived experience of relational separation. It is what happens when belonging fractures.</w:t>
      </w:r>
    </w:p>
    <w:p>
      <w:r>
        <w:t>And this is where the thread continues.</w:t>
      </w:r>
    </w:p>
    <w:p/>
    <w:p>
      <w:pPr>
        <w:pStyle w:val="Heading2"/>
      </w:pPr>
      <w:r>
        <w:t>The Feeling Beneath the Surface</w:t>
      </w:r>
    </w:p>
    <w:p>
      <w:r>
        <w:t>Sometimes it is not a thought you can explain. It is a feeling that follows you.</w:t>
      </w:r>
    </w:p>
    <w:p>
      <w:r>
        <w:t>A sense that you must earn your place, prove your worth, stay ahead of rejection.</w:t>
      </w:r>
    </w:p>
    <w:p>
      <w:r>
        <w:t>It can show up after a small mistake.</w:t>
      </w:r>
    </w:p>
    <w:p>
      <w:r>
        <w:t>A quiet evening after failure, when the day is over and there is nowhere to perform. You set your keys down, sit on the edge of the couch, and stare at nothing in particular. The room is normal. The lights are on. The world is not collapsing.</w:t>
      </w:r>
    </w:p>
    <w:p>
      <w:r>
        <w:t>But inside, the question rises anyway.</w:t>
      </w:r>
    </w:p>
    <w:p>
      <w:r>
        <w:t>What if I am still incomplete? What if one failure means I am not safe?</w:t>
      </w:r>
    </w:p>
    <w:p>
      <w:r>
        <w:t>Even when you believe, the reflex can remain.</w:t>
      </w:r>
    </w:p>
    <w:p>
      <w:r>
        <w:t>A child without secure attachment does not always scream. Sometimes he performs. Sometimes she becomes exceptionally capable. Sometimes they become strong, independent, impressive.</w:t>
      </w:r>
    </w:p>
    <w:p>
      <w:r>
        <w:t>Orphanhood is not always weakness. It can manifest as intensity.</w:t>
      </w:r>
    </w:p>
    <w:p>
      <w:r>
        <w:t>It can produce:</w:t>
      </w:r>
    </w:p>
    <w:p>
      <w:pPr>
        <w:pStyle w:val="ListBullet"/>
      </w:pPr>
      <w:r>
        <w:t>Relentless productivity</w:t>
      </w:r>
    </w:p>
    <w:p>
      <w:pPr>
        <w:pStyle w:val="ListBullet"/>
      </w:pPr>
      <w:r>
        <w:t>Hyper-independence</w:t>
      </w:r>
    </w:p>
    <w:p>
      <w:pPr>
        <w:pStyle w:val="ListBullet"/>
      </w:pPr>
      <w:r>
        <w:t>Sensitivity to criticism</w:t>
      </w:r>
    </w:p>
    <w:p>
      <w:pPr>
        <w:pStyle w:val="ListBullet"/>
      </w:pPr>
      <w:r>
        <w:t>Fear of being misunderstood</w:t>
      </w:r>
    </w:p>
    <w:p>
      <w:pPr>
        <w:pStyle w:val="ListBullet"/>
      </w:pPr>
      <w:r>
        <w:t>Need for recognition</w:t>
      </w:r>
    </w:p>
    <w:p>
      <w:pPr>
        <w:pStyle w:val="ListBullet"/>
      </w:pPr>
      <w:r>
        <w:t>Defensive certainty</w:t>
      </w:r>
    </w:p>
    <w:p>
      <w:r>
        <w:t>It can even produce spiritual achievement.</w:t>
      </w:r>
    </w:p>
    <w:p>
      <w:r>
        <w:t>The orphan does not simply feel unloved. The orphan feels responsible to secure love.</w:t>
      </w:r>
    </w:p>
    <w:p>
      <w:r>
        <w:t>This is the shift.</w:t>
      </w:r>
    </w:p>
    <w:p>
      <w:r>
        <w:t>Belonging is no longer assumed. It must be earned.</w:t>
      </w:r>
    </w:p>
    <w:p>
      <w:r>
        <w:t>And when belonging must be earned, everything becomes fragile.</w:t>
      </w:r>
    </w:p>
    <w:p>
      <w:r>
        <w:t>Success becomes identity. Failure becomes condemnation. Disagreement becomes threat.</w:t>
      </w:r>
    </w:p>
    <w:p>
      <w:r>
        <w:t>The orphan does not rest. The orphan manages.</w:t>
      </w:r>
    </w:p>
    <w:p/>
    <w:p>
      <w:pPr>
        <w:pStyle w:val="Heading2"/>
      </w:pPr>
      <w:r>
        <w:t>The Hidden Root</w:t>
      </w:r>
    </w:p>
    <w:p>
      <w:r>
        <w:t>The rupture in Eden was not merely moral disobedience. It was relational displacement.</w:t>
      </w:r>
    </w:p>
    <w:p>
      <w:r>
        <w:t>Where are you?</w:t>
      </w:r>
    </w:p>
    <w:p>
      <w:r>
        <w:t>The question was not informational. It was relational.</w:t>
      </w:r>
    </w:p>
    <w:p>
      <w:r>
        <w:t>The first response to rupture was hiding.</w:t>
      </w:r>
    </w:p>
    <w:p>
      <w:r>
        <w:t>Shame entered. Blame followed. Fear intensified.</w:t>
      </w:r>
    </w:p>
    <w:p>
      <w:r>
        <w:t>And in that moment, something shifted internally.</w:t>
      </w:r>
    </w:p>
    <w:p>
      <w:r>
        <w:t>Belonging was no longer experienced as secure.</w:t>
      </w:r>
    </w:p>
    <w:p>
      <w:r>
        <w:t>This is not theoretical. It is experiential.</w:t>
      </w:r>
    </w:p>
    <w:p>
      <w:r>
        <w:t>You can see it in yourself.</w:t>
      </w:r>
    </w:p>
    <w:p>
      <w:r>
        <w:t>The reflex to self-justify. The instinct to defend. The fear of being fully known. The subtle comparison with others.</w:t>
      </w:r>
    </w:p>
    <w:p>
      <w:r>
        <w:t>Orphan identity is not loud rebellion. It is the quiet internal belief:</w:t>
      </w:r>
    </w:p>
    <w:p>
      <w:r>
        <w:t>I am on my own.</w:t>
      </w:r>
    </w:p>
    <w:p>
      <w:r>
        <w:t>Even when surrounded by people. Even when surrounded by religion.</w:t>
      </w:r>
    </w:p>
    <w:p/>
    <w:p>
      <w:pPr>
        <w:pStyle w:val="Heading2"/>
      </w:pPr>
      <w:r>
        <w:t>Orphanhood in Spiritual Language</w:t>
      </w:r>
    </w:p>
    <w:p>
      <w:r>
        <w:t>Here is where refinement becomes necessary.</w:t>
      </w:r>
    </w:p>
    <w:p>
      <w:r>
        <w:t>Orphanhood can cloak itself in devotion.</w:t>
      </w:r>
    </w:p>
    <w:p>
      <w:r>
        <w:t>It can sound like: I must prove my faith. I must be strong. I must be right. I must not show weakness.</w:t>
      </w:r>
    </w:p>
    <w:p>
      <w:r>
        <w:t>Even zeal can be driven by insecurity. Even doctrinal precision can be fueled by fear.</w:t>
      </w:r>
    </w:p>
    <w:p>
      <w:r>
        <w:t>You can be singing with the congregation and still be listening for something else. Not the words, but the verdict.</w:t>
      </w:r>
    </w:p>
    <w:p>
      <w:r>
        <w:t>Am I accepted today? Did I do enough? Did God approve of me?</w:t>
      </w:r>
    </w:p>
    <w:p>
      <w:r>
        <w:t>This is why humility must remain central.</w:t>
      </w:r>
    </w:p>
    <w:p>
      <w:r>
        <w:t>If understanding produces superiority, something is distorted. If conviction produces harshness, something is misaligned.</w:t>
      </w:r>
    </w:p>
    <w:p>
      <w:r>
        <w:t>The pattern of completion reveals something crucial.</w:t>
      </w:r>
    </w:p>
    <w:p>
      <w:r>
        <w:t>The incomplete self, when separated from relational trust, attempts to resolve insecurity through control.</w:t>
      </w:r>
    </w:p>
    <w:p>
      <w:r>
        <w:t>Control of image. Control of narrative. Control of theology. Control of perception.</w:t>
      </w:r>
    </w:p>
    <w:p>
      <w:r>
        <w:t>But control is not communion.</w:t>
      </w:r>
    </w:p>
    <w:p/>
    <w:p>
      <w:pPr>
        <w:pStyle w:val="Heading2"/>
      </w:pPr>
      <w:r>
        <w:t>Accusation and Adoption</w:t>
      </w:r>
    </w:p>
    <w:p>
      <w:r>
        <w:t>Sometimes the orphan voice does not sound dramatic. It sounds ordinary.</w:t>
      </w:r>
    </w:p>
    <w:p>
      <w:r>
        <w:t>You replay a conversation while washing dishes. A sentence was said with no malice, and yet it landed like a threat. You did not answer the way you wish you had. Now the mind edits the moment again and again.</w:t>
      </w:r>
    </w:p>
    <w:p>
      <w:r>
        <w:t>If you were truly loved, you would not have been questioned. If you were truly safe, you would not feel this exposed.</w:t>
      </w:r>
    </w:p>
    <w:p>
      <w:r>
        <w:t>There is a difference between conviction and accusation.</w:t>
      </w:r>
    </w:p>
    <w:p>
      <w:r>
        <w:t>Conviction draws you toward God. Accusation drives you inward and away. Sometimes you can feel accusation gather like a storm before any words are spoken.</w:t>
      </w:r>
    </w:p>
    <w:p>
      <w:r>
        <w:t>Your body braces, your mind prepares, and the heart goes cold.</w:t>
      </w:r>
    </w:p>
    <w:p>
      <w:r>
        <w:t>In that moment, you do not win by arguing.</w:t>
      </w:r>
    </w:p>
    <w:p>
      <w:r>
        <w:t>You win by returning.</w:t>
      </w:r>
    </w:p>
    <w:p>
      <w:r>
        <w:t>Father, remind me whose I am.</w:t>
      </w:r>
    </w:p>
    <w:p>
      <w:r>
        <w:t>The correction comes without crushing.</w:t>
      </w:r>
    </w:p>
    <w:p>
      <w:r>
        <w:t>It does not flatter you.</w:t>
      </w:r>
    </w:p>
    <w:p>
      <w:r>
        <w:t>It simply steadies you.</w:t>
      </w:r>
    </w:p>
    <w:p>
      <w:r>
        <w:t>In accusation, the soul feels pushed out of the room.</w:t>
      </w:r>
    </w:p>
    <w:p>
      <w:r>
        <w:t>Like a child standing outside the door, trying to read the mood on the other side.</w:t>
      </w:r>
    </w:p>
    <w:p>
      <w:r>
        <w:t>In adoption, the soul hears something steadier underneath the noise.</w:t>
      </w:r>
    </w:p>
    <w:p>
      <w:r>
        <w:t>Not a warning, but an open door.</w:t>
      </w:r>
    </w:p>
    <w:p>
      <w:r>
        <w:t>You do not have to earn your place. You can be corrected without being cast out.</w:t>
      </w:r>
    </w:p>
    <w:p>
      <w:r>
        <w:t>You can confess without panic.</w:t>
      </w:r>
    </w:p>
    <w:p/>
    <w:p>
      <w:pPr>
        <w:pStyle w:val="Heading2"/>
      </w:pPr>
      <w:r>
        <w:t>The Spirit of Sonship</w:t>
      </w:r>
    </w:p>
    <w:p>
      <w:r>
        <w:t>Orphan identity does not dissolve simply because we understand it. A reflex does not leave because we have named it.</w:t>
      </w:r>
    </w:p>
    <w:p>
      <w:r>
        <w:t>It leaves the way fear leaves. Through presence.</w:t>
      </w:r>
    </w:p>
    <w:p>
      <w:r>
        <w:t>This is why Scripture speaks of adoption as something the Spirit makes known.</w:t>
      </w:r>
    </w:p>
    <w:p>
      <w:r>
        <w:t>There is a difference between believing God is Father as a statement, and receiving Him as Father in the moment your chest tightens.</w:t>
      </w:r>
    </w:p>
    <w:p>
      <w:r>
        <w:t>Sonship is not a mood. It is a relationship given.</w:t>
      </w:r>
    </w:p>
    <w:p>
      <w:r>
        <w:t>Sometimes it is felt in the smallest return.</w:t>
      </w:r>
    </w:p>
    <w:p>
      <w:r>
        <w:t>You sit in the car after a hard conversation, hands still on the steering wheel. Your mind drafts the follow-up text, then drafts it again. You can feel the urge to regain control, to secure the narrative, to protect yourself from being misunderstood.</w:t>
      </w:r>
    </w:p>
    <w:p>
      <w:r>
        <w:t>Then you stop.</w:t>
      </w:r>
    </w:p>
    <w:p>
      <w:r>
        <w:t>Not because you suddenly become mature, but because you recognize the voice that is speaking.</w:t>
      </w:r>
    </w:p>
    <w:p>
      <w:r>
        <w:t>If I can explain myself perfectly, I will be safe.</w:t>
      </w:r>
    </w:p>
    <w:p>
      <w:r>
        <w:t>You do not argue with the thought. You turn toward the Father.</w:t>
      </w:r>
    </w:p>
    <w:p>
      <w:r>
        <w:t>Abba, I do not want to live as if I am on my own.</w:t>
      </w:r>
    </w:p>
    <w:p>
      <w:r>
        <w:t>The sentence is simple. It is not dramatic.</w:t>
      </w:r>
    </w:p>
    <w:p>
      <w:r>
        <w:t>But it changes the posture of the soul.</w:t>
      </w:r>
    </w:p>
    <w:p>
      <w:r>
        <w:t>The Spirit does not always give you a new circumstance. Often He gives you a new place to stand inside the same circumstance.</w:t>
      </w:r>
    </w:p>
    <w:p>
      <w:r>
        <w:t>Not outside the door, listening for the verdict.</w:t>
      </w:r>
    </w:p>
    <w:p>
      <w:r>
        <w:t>Inside the house.</w:t>
      </w:r>
    </w:p>
    <w:p>
      <w:r>
        <w:t>This is not sentimental language. It is theological realism.</w:t>
      </w:r>
    </w:p>
    <w:p>
      <w:r>
        <w:t>The Spirit of adoption does not flatter you. He does not tell you you are flawless. He tells you you belong.</w:t>
      </w:r>
    </w:p>
    <w:p>
      <w:r>
        <w:t>And belonging changes how correction lands.</w:t>
      </w:r>
    </w:p>
    <w:p>
      <w:r>
        <w:t>It is the difference between a judge’s gavel and a father’s hand on your shoulder.</w:t>
      </w:r>
    </w:p>
    <w:p>
      <w:pPr>
        <w:pStyle w:val="Heading3"/>
      </w:pPr>
      <w:r>
        <w:t>The Two Voices We Hear</w:t>
      </w:r>
    </w:p>
    <w:p>
      <w:r>
        <w:t>| When the orphan voice is active | When the Spirit of adoption is active | |---|---| | I must secure my place | My place has been given | | If I am corrected, I am being cast out | If I am corrected, I am being formed | | I must control the narrative | I can be known without panic | | Being wrong means being unsafe | Being humbled can be healing | | I need a verdict right now | I can wait because I am held |</w:t>
      </w:r>
    </w:p>
    <w:p>
      <w:r>
        <w:t>Both voices can quote Scripture. Only one voice produces rest.</w:t>
      </w:r>
    </w:p>
    <w:p>
      <w:r>
        <w:t>The Spirit brings you back to Christ Himself.</w:t>
      </w:r>
    </w:p>
    <w:p>
      <w:r>
        <w:t>Not to an abstract principle.</w:t>
      </w:r>
    </w:p>
    <w:p>
      <w:r>
        <w:t>To a Person who does not withdraw when you are weak.</w:t>
      </w:r>
    </w:p>
    <w:p>
      <w:r>
        <w:t>In adoption, you can say, Father, help me, and remain.</w:t>
      </w:r>
    </w:p>
    <w:p>
      <w:r>
        <w:t>You can confess and still feel welcome.</w:t>
      </w:r>
    </w:p>
    <w:p>
      <w:r>
        <w:t>You can be exposed and still be safe.</w:t>
      </w:r>
    </w:p>
    <w:p>
      <w:r>
        <w:t>And sometimes, the most honest evidence of sonship is not the absence of orphan feeling, but the speed of return.</w:t>
      </w:r>
    </w:p>
    <w:p>
      <w:r>
        <w:t>A shorter distance between panic and prayer.</w:t>
      </w:r>
    </w:p>
    <w:p>
      <w:r>
        <w:t>A shorter distance between accusation and Abba.</w:t>
      </w:r>
    </w:p>
    <w:p>
      <w:r>
        <w:t>A shorter distance between the hallway and the table.</w:t>
      </w:r>
    </w:p>
    <w:p>
      <w:r>
        <w:t>And you do not need to explain that to make it real.</w:t>
      </w:r>
    </w:p>
    <w:p/>
    <w:p/>
    <w:p>
      <w:pPr>
        <w:pStyle w:val="Heading2"/>
      </w:pPr>
      <w:r>
        <w:t>How Orphan Identity Shows Up</w:t>
      </w:r>
    </w:p>
    <w:p>
      <w:r>
        <w:t>It shows up in identity anxiety.</w:t>
      </w:r>
    </w:p>
    <w:p>
      <w:r>
        <w:t>When identity is not anchored in belonging, it becomes performative?</w:t>
      </w:r>
    </w:p>
    <w:p>
      <w:r>
        <w:t>We begin to define ourselves by:</w:t>
      </w:r>
    </w:p>
    <w:p>
      <w:pPr>
        <w:pStyle w:val="ListBullet"/>
      </w:pPr>
      <w:r>
        <w:t>Achievement</w:t>
      </w:r>
    </w:p>
    <w:p>
      <w:pPr>
        <w:pStyle w:val="ListBullet"/>
      </w:pPr>
      <w:r>
        <w:t>Reputation</w:t>
      </w:r>
    </w:p>
    <w:p>
      <w:pPr>
        <w:pStyle w:val="ListBullet"/>
      </w:pPr>
      <w:r>
        <w:t>Comparison</w:t>
      </w:r>
    </w:p>
    <w:p>
      <w:pPr>
        <w:pStyle w:val="ListBullet"/>
      </w:pPr>
      <w:r>
        <w:t>Influence</w:t>
      </w:r>
    </w:p>
    <w:p>
      <w:pPr>
        <w:pStyle w:val="ListBullet"/>
      </w:pPr>
      <w:r>
        <w:t>Being needed</w:t>
      </w:r>
    </w:p>
    <w:p>
      <w:pPr>
        <w:pStyle w:val="ListBullet"/>
      </w:pPr>
      <w:r>
        <w:t>Being correct</w:t>
      </w:r>
    </w:p>
    <w:p>
      <w:r>
        <w:t>Even spiritual influence can become currency.</w:t>
      </w:r>
    </w:p>
    <w:p>
      <w:r>
        <w:t>But the question beneath it all remains:</w:t>
      </w:r>
    </w:p>
    <w:p>
      <w:r>
        <w:t>Am I secure?</w:t>
      </w:r>
    </w:p>
    <w:p>
      <w:r>
        <w:t>Orphanhood is not cured by success. It is not cured by applause. It is not cured by visibility.</w:t>
      </w:r>
    </w:p>
    <w:p>
      <w:r>
        <w:t>Because it is not fundamentally about achievement. It is about belonging.</w:t>
      </w:r>
    </w:p>
    <w:p/>
    <w:p>
      <w:pPr>
        <w:pStyle w:val="Heading2"/>
      </w:pPr>
      <w:r>
        <w:t>The Subtle Superiority Trap</w:t>
      </w:r>
    </w:p>
    <w:p>
      <w:r>
        <w:t>One of the most dangerous forms of orphan identity is spiritual superiority.</w:t>
      </w:r>
    </w:p>
    <w:p>
      <w:r>
        <w:t>If someone gains biblical knowledge and it produces distance rather than compassion, orphanhood remains active.</w:t>
      </w:r>
    </w:p>
    <w:p>
      <w:r>
        <w:t>Because secure belonging produces gentleness.</w:t>
      </w:r>
    </w:p>
    <w:p>
      <w:r>
        <w:t>The one who knows he is adopted does not need to elevate himself above others. He does not need to dominate. He does not need to silence. He does not need to prove.</w:t>
      </w:r>
    </w:p>
    <w:p>
      <w:r>
        <w:t>Adoption stabilizes the conscience. Orphanhood destabilizes it.</w:t>
      </w:r>
    </w:p>
    <w:p>
      <w:r>
        <w:t>This is why gratitude becomes evidence.</w:t>
      </w:r>
    </w:p>
    <w:p>
      <w:r>
        <w:t>Gratitude signals security. Entitlement signals insecurity.</w:t>
      </w:r>
    </w:p>
    <w:p>
      <w:r>
        <w:t>The adopted give thanks. The orphan demands recognition.</w:t>
      </w:r>
    </w:p>
    <w:p/>
    <w:p>
      <w:pPr>
        <w:pStyle w:val="Heading2"/>
      </w:pPr>
      <w:r>
        <w:t>The Role of Partial Sight</w:t>
      </w:r>
    </w:p>
    <w:p>
      <w:r>
        <w:t>We walk by faith, not by sight.</w:t>
      </w:r>
    </w:p>
    <w:p>
      <w:r>
        <w:t>This means even restoration does not remove limitation.</w:t>
      </w:r>
    </w:p>
    <w:p>
      <w:r>
        <w:t>We see dimly.</w:t>
      </w:r>
    </w:p>
    <w:p>
      <w:r>
        <w:t>This protects against triumphalism.</w:t>
      </w:r>
    </w:p>
    <w:p>
      <w:r>
        <w:t>If someone claims to see perfectly, orphan identity may be hiding behind certainty.</w:t>
      </w:r>
    </w:p>
    <w:p>
      <w:r>
        <w:t>Secure sons and daughters do not need to claim omniscience. They are confident in Christ. But humble in interpretation.</w:t>
      </w:r>
    </w:p>
    <w:p>
      <w:r>
        <w:t>Conviction without infallibility is the mark of maturity.</w:t>
      </w:r>
    </w:p>
    <w:p/>
    <w:p>
      <w:pPr>
        <w:pStyle w:val="Heading2"/>
      </w:pPr>
      <w:r>
        <w:t>Waiting as Exposure</w:t>
      </w:r>
    </w:p>
    <w:p>
      <w:r>
        <w:t>Waiting exposes orphan reflexes.</w:t>
      </w:r>
    </w:p>
    <w:p>
      <w:r>
        <w:t>When answers delay? When recognition does not come? When fruit is slow? When suffering lingers?</w:t>
      </w:r>
    </w:p>
    <w:p>
      <w:r>
        <w:t>The orphan panics. The adopted wait.</w:t>
      </w:r>
    </w:p>
    <w:p>
      <w:r>
        <w:t>Abraham waited. David waited. The disciples waited for the Spirit.</w:t>
      </w:r>
    </w:p>
    <w:p>
      <w:r>
        <w:t>Waiting is not passivity. It is trust under pressure.</w:t>
      </w:r>
    </w:p>
    <w:p>
      <w:r>
        <w:t>The orphan cannot wait because insecurity demands immediate resolution.</w:t>
      </w:r>
    </w:p>
    <w:p>
      <w:r>
        <w:t>Adoption allows delay.</w:t>
      </w:r>
    </w:p>
    <w:p>
      <w:r>
        <w:t>There are nights when delay feels like silence.</w:t>
      </w:r>
    </w:p>
    <w:p>
      <w:r>
        <w:t>You turn your phone facedown. You kneel by the bed. You start to pray and the words stop.</w:t>
      </w:r>
    </w:p>
    <w:p>
      <w:r>
        <w:t>What if God is silent? What if I have been forgotten?</w:t>
      </w:r>
    </w:p>
    <w:p>
      <w:r>
        <w:t>And yet, you remain there. Not because it feels powerful. Because leaving would be a different kind of prayer.</w:t>
      </w:r>
    </w:p>
    <w:p/>
    <w:p>
      <w:pPr>
        <w:pStyle w:val="Heading2"/>
      </w:pPr>
      <w:r>
        <w:t>Suffering and the Orphan Reflex</w:t>
      </w:r>
    </w:p>
    <w:p>
      <w:r>
        <w:t>Suffering intensifies identity.</w:t>
      </w:r>
    </w:p>
    <w:p>
      <w:r>
        <w:t>When pain arrives, orphanhood asks:</w:t>
      </w:r>
    </w:p>
    <w:p>
      <w:r>
        <w:t>Why is this happening to me? What did I do wrong? Am I being abandoned?</w:t>
      </w:r>
    </w:p>
    <w:p>
      <w:r>
        <w:t>Adoption asks:</w:t>
      </w:r>
    </w:p>
    <w:p>
      <w:r>
        <w:t>Where are You in this? Teach me to trust. I will see the goodness of the Lord in the land of the living.</w:t>
      </w:r>
    </w:p>
    <w:p>
      <w:r>
        <w:t>There are moments when this is not theory.</w:t>
      </w:r>
    </w:p>
    <w:p>
      <w:r>
        <w:t>A diagnosis sits on paper. A text message arrives that changes the day. A relationship breaks with no clean explanation.</w:t>
      </w:r>
    </w:p>
    <w:p>
      <w:r>
        <w:t>You sit in a chair and feel your body go still.</w:t>
      </w:r>
    </w:p>
    <w:p>
      <w:r>
        <w:t>The orphan voice rises quickly.</w:t>
      </w:r>
    </w:p>
    <w:p>
      <w:r>
        <w:t>This proves you are alone.</w:t>
      </w:r>
    </w:p>
    <w:p>
      <w:r>
        <w:t>The adopted learn a slower sentence.</w:t>
      </w:r>
    </w:p>
    <w:p>
      <w:r>
        <w:t>I am not alone, even here.</w:t>
      </w:r>
    </w:p>
    <w:p>
      <w:r>
        <w:t>David’s psalms reveal both struggle and return.</w:t>
      </w:r>
    </w:p>
    <w:p>
      <w:r>
        <w:t>He does not pretend strength. He realigns.</w:t>
      </w:r>
    </w:p>
    <w:p>
      <w:r>
        <w:t>This honesty keeps faith human.</w:t>
      </w:r>
    </w:p>
    <w:p>
      <w:r>
        <w:t>Union with God does not eliminate suffering. It reframes it.</w:t>
      </w:r>
    </w:p>
    <w:p/>
    <w:p>
      <w:pPr>
        <w:pStyle w:val="Heading2"/>
      </w:pPr>
      <w:r>
        <w:t>Emotional Dryness</w:t>
      </w:r>
    </w:p>
    <w:p>
      <w:r>
        <w:t>There are seasons when feeling recedes.</w:t>
      </w:r>
    </w:p>
    <w:p>
      <w:r>
        <w:t>Prayer feels quiet. Scripture feels flat. Worship feels distant.</w:t>
      </w:r>
    </w:p>
    <w:p>
      <w:r>
        <w:t>You open the Bible and read a paragraph you have read before. The words are true, but they do not lift.</w:t>
      </w:r>
    </w:p>
    <w:p>
      <w:r>
        <w:t>You wait for warmth. It does not come.</w:t>
      </w:r>
    </w:p>
    <w:p>
      <w:r>
        <w:t>Orphan identity interprets this as rejection.</w:t>
      </w:r>
    </w:p>
    <w:p>
      <w:r>
        <w:t>Adoption interprets it as invitation to deeper trust.</w:t>
      </w:r>
    </w:p>
    <w:p>
      <w:r>
        <w:t>Union is not measured by intensity. It is measured by return.</w:t>
      </w:r>
    </w:p>
    <w:p>
      <w:r>
        <w:t>The orphan needs constant reassurance. The adopted can remain even when emotion fluctuates.</w:t>
      </w:r>
    </w:p>
    <w:p/>
    <w:p>
      <w:pPr>
        <w:pStyle w:val="Heading2"/>
      </w:pPr>
      <w:r>
        <w:t>Community as Safeguard</w:t>
      </w:r>
    </w:p>
    <w:p>
      <w:r>
        <w:t>Bible Chapter Links:</w:t>
      </w:r>
    </w:p>
    <w:p>
      <w:pPr>
        <w:pStyle w:val="ListBullet"/>
      </w:pPr>
      <w:r>
        <w:t>Romans 8</w:t>
      </w:r>
    </w:p>
    <w:p>
      <w:pPr>
        <w:pStyle w:val="ListBullet"/>
      </w:pPr>
      <w:r>
        <w:t>Galatians 4</w:t>
      </w:r>
    </w:p>
    <w:p>
      <w:pPr>
        <w:pStyle w:val="ListBullet"/>
      </w:pPr>
      <w:r>
        <w:t>Luke 15</w:t>
      </w:r>
    </w:p>
    <w:p>
      <w:pPr>
        <w:pStyle w:val="ListBullet"/>
      </w:pPr>
      <w:r>
        <w:t>1 John 3</w:t>
      </w:r>
    </w:p>
    <w:p>
      <w:r>
        <w:t>Orphan identity thrives in isolation.</w:t>
      </w:r>
    </w:p>
    <w:p>
      <w:r>
        <w:t>When unchallenged, insecurity builds narrative?</w:t>
      </w:r>
    </w:p>
    <w:p>
      <w:r>
        <w:t>Community interrupts distortion.</w:t>
      </w:r>
    </w:p>
    <w:p>
      <w:r>
        <w:t>Correction protects humility. Shared burdens prevent self-absorption. Corporate worship recenters perspective.</w:t>
      </w:r>
    </w:p>
    <w:p>
      <w:r>
        <w:t>The Spirit does not form isolated mystics. He forms a body.</w:t>
      </w:r>
    </w:p>
    <w:p>
      <w:r>
        <w:t>Belonging is both vertical and horizontal.</w:t>
      </w:r>
    </w:p>
    <w:p>
      <w:r>
        <w:t>Sometimes safeguard looks simple.</w:t>
      </w:r>
    </w:p>
    <w:p>
      <w:r>
        <w:t>Someone asks, how are you really. You almost answer fine out of habit. Then the confession comes out in a sentence you did not plan.</w:t>
      </w:r>
    </w:p>
    <w:p>
      <w:r>
        <w:t>I have been afraid.</w:t>
      </w:r>
    </w:p>
    <w:p>
      <w:r>
        <w:t>And instead of being dismissed, you are held.</w:t>
      </w:r>
    </w:p>
    <w:p/>
    <w:p>
      <w:pPr>
        <w:pStyle w:val="Heading2"/>
      </w:pPr>
      <w:r>
        <w:t>Practices of Returning Home</w:t>
      </w:r>
    </w:p>
    <w:p>
      <w:r>
        <w:t>Orphan identity usually does not break in one dramatic moment. It softens through repeated returns.</w:t>
      </w:r>
    </w:p>
    <w:p>
      <w:r>
        <w:t>Not impressive returns. Small ones.</w:t>
      </w:r>
    </w:p>
    <w:p>
      <w:r>
        <w:t>A pause before you defend yourself.</w:t>
      </w:r>
    </w:p>
    <w:p>
      <w:r>
        <w:t>A prayer before you interpret silence as rejection.</w:t>
      </w:r>
    </w:p>
    <w:p>
      <w:r>
        <w:t>A willingness to be corrected without rehearsing a case.</w:t>
      </w:r>
    </w:p>
    <w:p>
      <w:r>
        <w:t>None of this earns belonging. It expresses belonging.</w:t>
      </w:r>
    </w:p>
    <w:p>
      <w:r>
        <w:t>Here are a few simple practices that train the heart to live as a son or daughter:</w:t>
      </w:r>
    </w:p>
    <w:p>
      <w:pPr>
        <w:pStyle w:val="ListBullet"/>
      </w:pPr>
      <w:r>
        <w:t>**Name the voice.** When anxiety rises, say it plainly: this is the orphan reflex.</w:t>
      </w:r>
    </w:p>
    <w:p>
      <w:pPr>
        <w:pStyle w:val="ListBullet"/>
      </w:pPr>
      <w:r>
        <w:t>**Return to the Father in one sentence.** Abba, hold me. Abba, remind me. Abba, lead me.</w:t>
      </w:r>
    </w:p>
    <w:p>
      <w:pPr>
        <w:pStyle w:val="ListBullet"/>
      </w:pPr>
      <w:r>
        <w:t>**Let Scripture be a place of meeting, not a weapon.** Read to be steadied in Christ, not to secure superiority.</w:t>
      </w:r>
    </w:p>
    <w:p>
      <w:pPr>
        <w:pStyle w:val="ListBullet"/>
      </w:pPr>
      <w:r>
        <w:t>**Confess early.** The orphan hides. The adopted confess because they expect mercy.</w:t>
      </w:r>
    </w:p>
    <w:p>
      <w:pPr>
        <w:pStyle w:val="ListBullet"/>
      </w:pPr>
      <w:r>
        <w:t>**Receive correction as formation.** Correction is not exile when the Father is near.</w:t>
      </w:r>
    </w:p>
    <w:p>
      <w:pPr>
        <w:pStyle w:val="ListBullet"/>
      </w:pPr>
      <w:r>
        <w:t>**Stay connected.** Isolation grows accusations. Community interrupts distortion.</w:t>
      </w:r>
    </w:p>
    <w:p>
      <w:r>
        <w:t>These are not techniques to control God. They are ways of refusing the false narrative.</w:t>
      </w:r>
    </w:p>
    <w:p>
      <w:r>
        <w:t>Sometimes the most spiritual act is simply not running.</w:t>
      </w:r>
    </w:p>
    <w:p>
      <w:r>
        <w:t>To remain.</w:t>
      </w:r>
    </w:p>
    <w:p>
      <w:r>
        <w:t>To breathe.</w:t>
      </w:r>
    </w:p>
    <w:p>
      <w:r>
        <w:t>To let belonging be received again.</w:t>
      </w:r>
    </w:p>
    <w:p>
      <w:r>
        <w:t>The home is not built by your discipline. The home is Christ.</w:t>
      </w:r>
    </w:p>
    <w:p>
      <w:r>
        <w:t>And every return, however small, is an agreement with that reality.</w:t>
      </w:r>
    </w:p>
    <w:p/>
    <w:p/>
    <w:p>
      <w:pPr>
        <w:pStyle w:val="Heading2"/>
      </w:pPr>
      <w:r>
        <w:t>The Stability Test</w:t>
      </w:r>
    </w:p>
    <w:p>
      <w:r>
        <w:t>Over time, identity reveals itself.</w:t>
      </w:r>
    </w:p>
    <w:p>
      <w:r>
        <w:t>If someone claims long-standing faith but becomes:</w:t>
      </w:r>
    </w:p>
    <w:p>
      <w:pPr>
        <w:pStyle w:val="ListBullet"/>
      </w:pPr>
      <w:r>
        <w:t>More defensive</w:t>
      </w:r>
    </w:p>
    <w:p>
      <w:pPr>
        <w:pStyle w:val="ListBullet"/>
      </w:pPr>
      <w:r>
        <w:t>More fearful</w:t>
      </w:r>
    </w:p>
    <w:p>
      <w:pPr>
        <w:pStyle w:val="ListBullet"/>
      </w:pPr>
      <w:r>
        <w:t>More controlling</w:t>
      </w:r>
    </w:p>
    <w:p>
      <w:pPr>
        <w:pStyle w:val="ListBullet"/>
      </w:pPr>
      <w:r>
        <w:t>More harsh</w:t>
      </w:r>
    </w:p>
    <w:p>
      <w:r>
        <w:t>Something is misaligned.</w:t>
      </w:r>
    </w:p>
    <w:p>
      <w:r>
        <w:t>Because resemblance to the Father must increase love and steadiness.</w:t>
      </w:r>
    </w:p>
    <w:p>
      <w:r>
        <w:t>Fruit is the evidence.</w:t>
      </w:r>
    </w:p>
    <w:p>
      <w:r>
        <w:t>Not volume. Not intensity. Not theological complexity.</w:t>
      </w:r>
    </w:p>
    <w:p>
      <w:r>
        <w:t>Love.</w:t>
      </w:r>
    </w:p>
    <w:p/>
    <w:p>
      <w:pPr>
        <w:pStyle w:val="Heading2"/>
      </w:pPr>
      <w:r>
        <w:t>What’s Beneath the Surface</w:t>
      </w:r>
    </w:p>
    <w:p>
      <w:r>
        <w:t>The shape has not changed.</w:t>
      </w:r>
    </w:p>
    <w:p>
      <w:r>
        <w:t>Longing reveals design. Rupture introduces orphanhood. Faith becomes necessary because sight is partial. Christ restores relational alignment. The Spirit empowers through dependence. Love becomes visible completion.</w:t>
      </w:r>
    </w:p>
    <w:p>
      <w:r>
        <w:t>Orphan identity dissolves not through effort, but through relational restoration.</w:t>
      </w:r>
    </w:p>
    <w:p>
      <w:r>
        <w:t>Belief is agreement. Agreement that we were not meant to define ourselves. Agreement that we cannot complete ourselves. Agreement that belonging is received.</w:t>
      </w:r>
    </w:p>
    <w:p>
      <w:r>
        <w:t>The orphan stops striving. The adopted rest.</w:t>
      </w:r>
    </w:p>
    <w:p/>
    <w:p>
      <w:pPr>
        <w:pStyle w:val="Heading2"/>
      </w:pPr>
      <w:r>
        <w:t>Death and Final Trust</w:t>
      </w:r>
    </w:p>
    <w:p>
      <w:r>
        <w:t>Even here, completion remains partial. We walk by faith until we see fully.</w:t>
      </w:r>
    </w:p>
    <w:p>
      <w:r>
        <w:t>Mortality becomes the final exposure of identity.</w:t>
      </w:r>
    </w:p>
    <w:p>
      <w:r>
        <w:t>The orphan fears disappearance. The adopted trust continuation.</w:t>
      </w:r>
    </w:p>
    <w:p>
      <w:r>
        <w:t>Completion lies ahead.</w:t>
      </w:r>
    </w:p>
    <w:p>
      <w:r>
        <w:t>Until then, we remain. Dependent. Grateful. Waiting. Returning.</w:t>
      </w:r>
    </w:p>
    <w:p>
      <w:r>
        <w:t>Orphan identity is not a condemnation. It is a diagnosis.</w:t>
      </w:r>
    </w:p>
    <w:p>
      <w:r>
        <w:t>And diagnosis, when accurate, becomes mercy. Because once seen, it can be surrendered.</w:t>
      </w:r>
    </w:p>
    <w:p>
      <w:r>
        <w:t>Not by force. Not by pressure.</w:t>
      </w:r>
    </w:p>
    <w:p>
      <w:r>
        <w:t>But by agreement.</w:t>
      </w:r>
    </w:p>
    <w:p>
      <w:r>
        <w:t>Until we are complete.</w:t>
      </w:r>
    </w:p>
    <w:p>
      <w:r>
        <w:br w:type="page"/>
      </w:r>
    </w:p>
    <w:p>
      <w:pPr>
        <w:pStyle w:val="Heading1"/>
      </w:pPr>
      <w:r>
        <w:t>Chapter 5 — Why Faith Is Necessary</w:t>
      </w:r>
    </w:p>
    <w:p>
      <w:r>
        <w:t>Often grace feels less like forward motion and more like coming home — not to a familiar place, but to a Person.</w:t>
      </w:r>
    </w:p>
    <w:p>
      <w:r>
        <w:t>There is a question that rises quietly in honest minds.</w:t>
      </w:r>
    </w:p>
    <w:p>
      <w:r>
        <w:t>If God exists and desires relationship, why is belief required. Why must trust be involved at all? Why not remove every shadow? Why not make Himself so obvious that doubt becomes impossible?</w:t>
      </w:r>
    </w:p>
    <w:p>
      <w:r>
        <w:t>You can feel the weight of this on an ordinary night when the house is dark and the mind refuses to rest. A small fear keeps tapping the inside of the chest. You try to pray, and the prayer begins, then stalls. Words feel thin. The ceiling is familiar, the room is quiet, and the question arrives without drama.</w:t>
      </w:r>
    </w:p>
    <w:p>
      <w:r>
        <w:t>If You are here, why does it still feel like I am guessing.</w:t>
      </w:r>
    </w:p>
    <w:p>
      <w:r>
        <w:t>You remain still after the words.</w:t>
      </w:r>
    </w:p>
    <w:p>
      <w:r>
        <w:t>Nothing dramatic. No sudden certainty.</w:t>
      </w:r>
    </w:p>
    <w:p>
      <w:r>
        <w:t>But the prayer creates space.</w:t>
      </w:r>
    </w:p>
    <w:p>
      <w:r>
        <w:t>Your shoulders drop. The frantic need to resolve everything eases into a quieter dependence. Faith feels less like effort and more like being anchored.</w:t>
      </w:r>
    </w:p>
    <w:p>
      <w:r>
        <w:t>You may have known this moment without calling it theology. A moment when life did not become easier, but the soul became steadier. A moment when the ache did not vanish, yet it stopped sounding like rejection. It started to sound like invitation.</w:t>
      </w:r>
    </w:p>
    <w:p>
      <w:r>
        <w:t>This chapter is not written to scold the question. It is written to honor it and to locate it. Because the question only exists where something deep is already true.</w:t>
      </w:r>
    </w:p>
    <w:p>
      <w:r>
        <w:t>We were made for relational knowing, not merely informational knowing. We were made to be completed in God, not merely instructed by God. And when that design was ruptured, sight did not simply become weaker. Sight became distorted.</w:t>
      </w:r>
    </w:p>
    <w:p>
      <w:r>
        <w:t>Faith is necessary because the human condition is defined by partial sight. Not because God enjoys hiding. Not because Christ is fragile. But because something in us has shifted, and what has shifted cannot be corrected by more data.</w:t>
      </w:r>
    </w:p>
    <w:p>
      <w:r>
        <w:t>Faith is the posture of a creature who refuses to pretend it is final.</w:t>
      </w:r>
    </w:p>
    <w:p>
      <w:pPr>
        <w:pStyle w:val="Heading2"/>
      </w:pPr>
      <w:r>
        <w:t>The Kind of Knowing We Lost</w:t>
      </w:r>
    </w:p>
    <w:p>
      <w:r>
        <w:t>Before the rupture, knowing was participatory.</w:t>
      </w:r>
    </w:p>
    <w:p>
      <w:r>
        <w:t>Belonging preceded definition. Trust preceded analysis. The original design did not require defensive interpretation. It required dependence.</w:t>
      </w:r>
    </w:p>
    <w:p>
      <w:r>
        <w:t>This is why the earliest story is not merely a moral story. It is also a story about how the human person relates to reality. The moment autonomy was chosen, perception fractured. Humanity did not simply gain information. Humanity became self-referential.</w:t>
      </w:r>
    </w:p>
    <w:p>
      <w:r>
        <w:t>Now we evaluate from the inside out. We interpret everything through self-preservation. We gather facts, but we gather them from a nervous center.</w:t>
      </w:r>
    </w:p>
    <w:p>
      <w:r>
        <w:t>This is why two people can look at the same moment and feel two different worlds. This is why we can know things and still be unstable. This is why we can win arguments and still be restless.</w:t>
      </w:r>
    </w:p>
    <w:p>
      <w:r>
        <w:t>The carnal mind is not only the mind of obvious rebellion. It is also the mind that insists it can be secure through its own comprehension. It wants control more than communion.</w:t>
      </w:r>
    </w:p>
    <w:p>
      <w:r>
        <w:t>Faith confronts this insistence.</w:t>
      </w:r>
    </w:p>
    <w:p>
      <w:r>
        <w:t>Faith does not demand that you stop thinking. Faith demands that you stop pretending you see fully.</w:t>
      </w:r>
    </w:p>
    <w:p>
      <w:pPr>
        <w:pStyle w:val="Heading2"/>
      </w:pPr>
      <w:r>
        <w:t>Faith Is Not Anti-Reason</w:t>
      </w:r>
    </w:p>
    <w:p>
      <w:r>
        <w:t>One of the most common misunderstandings is that faith is opposed to thought.</w:t>
      </w:r>
    </w:p>
    <w:p>
      <w:r>
        <w:t>But faith is not the abandonment of the intellect. It is the placement of the intellect within its proper posture.</w:t>
      </w:r>
    </w:p>
    <w:p>
      <w:r>
        <w:t>Reason is a gift. Scripture honors wisdom. Christianity is not a religion of mental vacancy.</w:t>
      </w:r>
    </w:p>
    <w:p>
      <w:r>
        <w:t>But reason was never meant to be lord.</w:t>
      </w:r>
    </w:p>
    <w:p>
      <w:r>
        <w:t>When reason becomes lord, it becomes a courtroom? The soul becomes the defendant. God becomes a witness called to testify. The heart becomes an anxious attorney trying to win a case against fear.</w:t>
      </w:r>
    </w:p>
    <w:p>
      <w:r>
        <w:t>Many people live this way without noticing.</w:t>
      </w:r>
    </w:p>
    <w:p>
      <w:r>
        <w:t>They collect explanations. They gather proofs. They build a wall of certainty.</w:t>
      </w:r>
    </w:p>
    <w:p>
      <w:r>
        <w:t>Yet the same ache returns.</w:t>
      </w:r>
    </w:p>
    <w:p>
      <w:r>
        <w:t>Because the ache is not only intellectual. It is relational.</w:t>
      </w:r>
    </w:p>
    <w:p>
      <w:r>
        <w:t>There is a difference between understanding something and being held. There is a difference between winning clarity and coming home.</w:t>
      </w:r>
    </w:p>
    <w:p>
      <w:r>
        <w:t>Faith does not despise reason. Faith refuses to idolize it.</w:t>
      </w:r>
    </w:p>
    <w:p>
      <w:r>
        <w:t>Faith says, I will use what I can know, but I will not demand that what I can know becomes enough to complete me.</w:t>
      </w:r>
    </w:p>
    <w:p>
      <w:pPr>
        <w:pStyle w:val="Heading2"/>
      </w:pPr>
      <w:r>
        <w:t>The Gap Created by Rupture</w:t>
      </w:r>
    </w:p>
    <w:p>
      <w:r>
        <w:t>The rupture did not only distort behavior. It distorted perception.</w:t>
      </w:r>
    </w:p>
    <w:p>
      <w:r>
        <w:t>Shame entered. Defensiveness followed. Autonomous evaluation replaced childlike trust.</w:t>
      </w:r>
    </w:p>
    <w:p>
      <w:r>
        <w:t>And with that shift came instability.</w:t>
      </w:r>
    </w:p>
    <w:p>
      <w:r>
        <w:t>We know fragments. We infer patterns. We argue about fundamentals. We use the same words and mean different things. We build identities on interpretations, and then defend those identities as if they are life.</w:t>
      </w:r>
    </w:p>
    <w:p>
      <w:r>
        <w:t>This is why belief is not optional.</w:t>
      </w:r>
    </w:p>
    <w:p>
      <w:r>
        <w:t>Belief is agreement with reality.</w:t>
      </w:r>
    </w:p>
    <w:p>
      <w:r>
        <w:t>Reality includes the fact that we are not self-completing. Reality includes the fact that we do not see fully. Reality includes the fact that we cannot secure ourselves by becoming informed enough.</w:t>
      </w:r>
    </w:p>
    <w:p>
      <w:r>
        <w:t>Faith is not pretending something without evidence. Faith is humility under partial sight.</w:t>
      </w:r>
    </w:p>
    <w:p>
      <w:r>
        <w:t>It is the incomplete self consenting to be completed by Another.</w:t>
      </w:r>
    </w:p>
    <w:p>
      <w:r>
        <w:t>And because the secret at the center of this book is not a concept but a Person, this matters.</w:t>
      </w:r>
    </w:p>
    <w:p>
      <w:r>
        <w:t>Faith does not create Christ. Faith receives Christ.</w:t>
      </w:r>
    </w:p>
    <w:p>
      <w:pPr>
        <w:pStyle w:val="Heading2"/>
      </w:pPr>
      <w:r>
        <w:t>Why God Asks for Faith</w:t>
      </w:r>
    </w:p>
    <w:p>
      <w:r>
        <w:t>Why would God structure restoration around trust?</w:t>
      </w:r>
    </w:p>
    <w:p>
      <w:r>
        <w:t>Because the rupture was relational.</w:t>
      </w:r>
    </w:p>
    <w:p>
      <w:r>
        <w:t>Autonomy disrupted communion. So communion is restored through trust.</w:t>
      </w:r>
    </w:p>
    <w:p>
      <w:r>
        <w:t>If God forced compliance through overwhelming display, fear might result. But fear is not love.</w:t>
      </w:r>
    </w:p>
    <w:p>
      <w:r>
        <w:t>Relationship requires consent. Consent requires trust.</w:t>
      </w:r>
    </w:p>
    <w:p>
      <w:r>
        <w:t>Faith preserves freedom. It allows the soul to agree without coercion.</w:t>
      </w:r>
    </w:p>
    <w:p>
      <w:r>
        <w:t>This is not weakness in God. It is strength expressed relationally.</w:t>
      </w:r>
    </w:p>
    <w:p>
      <w:r>
        <w:t>A father can overpower a child and force behavior. Or he can invite a child into trust and form the heart.</w:t>
      </w:r>
    </w:p>
    <w:p>
      <w:r>
        <w:t>God does not merely want a people who admit He exists. He wants sons and daughters who know they are held.</w:t>
      </w:r>
    </w:p>
    <w:p>
      <w:r>
        <w:t>This is why the gospel does not only announce pardon. It announces adoption.</w:t>
      </w:r>
    </w:p>
    <w:p>
      <w:r>
        <w:t>Faith is the way an orphaned heart stops negotiating and starts returning.</w:t>
      </w:r>
    </w:p>
    <w:p>
      <w:pPr>
        <w:pStyle w:val="Heading2"/>
      </w:pPr>
      <w:r>
        <w:t>Faith as Return to the Father</w:t>
      </w:r>
    </w:p>
    <w:p>
      <w:r>
        <w:t>This does not mean faith is always easy.</w:t>
      </w:r>
    </w:p>
    <w:p>
      <w:r>
        <w:t>Sometimes faith is a single breath of honesty when you feel spiritually quiet. Sometimes it is resisting the urge to manufacture certainty. Sometimes it is refusing to interpret silence as abandonment.</w:t>
      </w:r>
    </w:p>
    <w:p>
      <w:r>
        <w:t>A restless night can become a doorway.</w:t>
      </w:r>
    </w:p>
    <w:p>
      <w:r>
        <w:t>You do not force a feeling. You do not demand a sign. You return.</w:t>
      </w:r>
    </w:p>
    <w:p>
      <w:r>
        <w:t>Father, keep me near.</w:t>
      </w:r>
    </w:p>
    <w:p>
      <w:r>
        <w:t>Notice what changes in that prayer.</w:t>
      </w:r>
    </w:p>
    <w:p>
      <w:r>
        <w:t>The prayer does not create an outcome. It creates orientation.</w:t>
      </w:r>
    </w:p>
    <w:p>
      <w:r>
        <w:t>You may still have unanswered questions. You may still be waiting. You may still be carrying pain.</w:t>
      </w:r>
    </w:p>
    <w:p>
      <w:r>
        <w:t>But you are no longer trying to be your own home.</w:t>
      </w:r>
    </w:p>
    <w:p>
      <w:r>
        <w:t>Faith is not merely an idea you hold. It is a posture you inhabit.</w:t>
      </w:r>
    </w:p>
    <w:p>
      <w:pPr>
        <w:pStyle w:val="Heading2"/>
      </w:pPr>
      <w:r>
        <w:t>What Faith Protects You From</w:t>
      </w:r>
    </w:p>
    <w:p>
      <w:r>
        <w:t>Faith protects you from two subtle dangers that can masquerade as spirituality.</w:t>
      </w:r>
    </w:p>
    <w:p>
      <w:r>
        <w:t>It protects you from self-sufficiency dressed as maturity. It protects you from despair dressed as honesty.</w:t>
      </w:r>
    </w:p>
    <w:p>
      <w:r>
        <w:t>Self-sufficiency says, I will not rest until I can explain everything. Despair says, I will not rest because I cannot explain everything.</w:t>
      </w:r>
    </w:p>
    <w:p>
      <w:r>
        <w:t>Both are centered on the same assumption.</w:t>
      </w:r>
    </w:p>
    <w:p>
      <w:r>
        <w:t>That completion depends on your capacity to make life coherent.</w:t>
      </w:r>
    </w:p>
    <w:p>
      <w:r>
        <w:t>Faith breaks that assumption.</w:t>
      </w:r>
    </w:p>
    <w:p>
      <w:r>
        <w:t>Faith says, My completion is not my comprehension. My completion is Christ.</w:t>
      </w:r>
    </w:p>
    <w:p>
      <w:r>
        <w:t>This is why the most mature faith often looks quiet.</w:t>
      </w:r>
    </w:p>
    <w:p>
      <w:r>
        <w:t>It does not always feel powerful. It often feels like restraint.</w:t>
      </w:r>
    </w:p>
    <w:p>
      <w:r>
        <w:t>It is the decision not to become ultimate to yourself.</w:t>
      </w:r>
    </w:p>
    <w:p>
      <w:r>
        <w:t>It is the refusal to treat your mind as a throne.</w:t>
      </w:r>
    </w:p>
    <w:p>
      <w:pPr>
        <w:pStyle w:val="Heading2"/>
      </w:pPr>
      <w:r>
        <w:t>The Object of Faith Is Christ</w:t>
      </w:r>
    </w:p>
    <w:p>
      <w:r>
        <w:t>To keep faith spiritually edifying, we must be clear about its object.</w:t>
      </w:r>
    </w:p>
    <w:p>
      <w:r>
        <w:t>Faith is not faith in your own certainty. Faith is not faith in your ability to interpret flawlessly. Faith is not faith in the strength of your emotional experience.</w:t>
      </w:r>
    </w:p>
    <w:p>
      <w:r>
        <w:t>Faith is trust in Christ.</w:t>
      </w:r>
    </w:p>
    <w:p>
      <w:r>
        <w:t>Christ is not merely a teacher who gives you better explanations. He is the Truth. He is the living reality your soul was made to agree with.</w:t>
      </w:r>
    </w:p>
    <w:p>
      <w:r>
        <w:t>This matters because we can confuse devotion to being right with devotion to Christ. We can confuse intensity with alignment. We can confuse strong language with spiritual authority.</w:t>
      </w:r>
    </w:p>
    <w:p>
      <w:r>
        <w:t>When that happens, the heart becomes harsh?</w:t>
      </w:r>
    </w:p>
    <w:p>
      <w:r>
        <w:t>But when faith is Christ-centered, something else happens.</w:t>
      </w:r>
    </w:p>
    <w:p>
      <w:r>
        <w:t>Conviction comes without crushing. Correction restores instead of humiliating. Humility becomes possible because identity is not at stake.</w:t>
      </w:r>
    </w:p>
    <w:p>
      <w:r>
        <w:t>When you are secure in adoption, you do not need to win every moment?</w:t>
      </w:r>
    </w:p>
    <w:p>
      <w:r>
        <w:t>You can listen. You can repent. You can soften.</w:t>
      </w:r>
    </w:p>
    <w:p>
      <w:r>
        <w:t>Not because Christ is weak, but because Christ is strong enough to hold you when your defenses loosen.</w:t>
      </w:r>
    </w:p>
    <w:p>
      <w:pPr>
        <w:pStyle w:val="Heading2"/>
      </w:pPr>
      <w:r>
        <w:t>Faith and the Word</w:t>
      </w:r>
    </w:p>
    <w:p>
      <w:r>
        <w:t>Because our sight is partial, God gives us a reliable witness that does not depend on our mood.</w:t>
      </w:r>
    </w:p>
    <w:p>
      <w:r>
        <w:t>Not a set of slogans to prop up the self. Not a weapon to win arguments. The Word is given to bring us back to the living Christ.</w:t>
      </w:r>
    </w:p>
    <w:p>
      <w:r>
        <w:t>You can feel the difference in a small scene that repeats in many lives.</w:t>
      </w:r>
    </w:p>
    <w:p>
      <w:r>
        <w:t>Morning light through a window. A mug warming your hands. The house still quiet. You open Scripture, not because you feel strong, but because you feel exposed.</w:t>
      </w:r>
    </w:p>
    <w:p>
      <w:r>
        <w:t>If You are still near, speak to me.</w:t>
      </w:r>
    </w:p>
    <w:p>
      <w:r>
        <w:t>Some mornings the passage feels like bread. Some mornings it feels like plain water. Some mornings it feels like nothing at all.</w:t>
      </w:r>
    </w:p>
    <w:p>
      <w:r>
        <w:t>But you stay with it. You let the words stand over you instead of trying to stand over them.</w:t>
      </w:r>
    </w:p>
    <w:p>
      <w:r>
        <w:t>This is one of the most ordinary ways faith becomes real.</w:t>
      </w:r>
    </w:p>
    <w:p>
      <w:r>
        <w:t>Faith is not only believing that the Bible is true. Faith is consenting to be addressed. Faith is letting Christ name you again when the orphan voice has been narrating your week.</w:t>
      </w:r>
    </w:p>
    <w:p>
      <w:r>
        <w:t>The Word does this without coercion. It gives enough light for the next step, but it does not give you the kind of mastery the carnal mind craves.</w:t>
      </w:r>
    </w:p>
    <w:p>
      <w:pPr>
        <w:pStyle w:val="ListBullet"/>
      </w:pPr>
      <w:r>
        <w:t>The Word steadies you when feelings fluctuate.</w:t>
      </w:r>
    </w:p>
    <w:p>
      <w:pPr>
        <w:pStyle w:val="ListBullet"/>
      </w:pPr>
      <w:r>
        <w:t>The Word corrects you without crushing you when pride rises.</w:t>
      </w:r>
    </w:p>
    <w:p>
      <w:pPr>
        <w:pStyle w:val="ListBullet"/>
      </w:pPr>
      <w:r>
        <w:t>The Word reminds you who you are when accusation returns.</w:t>
      </w:r>
    </w:p>
    <w:p>
      <w:pPr>
        <w:pStyle w:val="ListBullet"/>
      </w:pPr>
      <w:r>
        <w:t>The Word keeps your faith anchored in Christ rather than anchored in your own intensity.</w:t>
      </w:r>
    </w:p>
    <w:p>
      <w:r>
        <w:t>When Scripture is received this way, it becomes fellowship? It becomes a place of return.</w:t>
      </w:r>
    </w:p>
    <w:p>
      <w:r>
        <w:t>And when you read a scene like Thomas in John 20, you can recognize yourself.</w:t>
      </w:r>
    </w:p>
    <w:p>
      <w:r>
        <w:t>I believe, but I want more sight.</w:t>
      </w:r>
    </w:p>
    <w:p>
      <w:r>
        <w:t>Christ does not shame that desire. He meets it, and He blesses those who learn to trust Him even when sight remains partial.</w:t>
      </w:r>
    </w:p>
    <w:p>
      <w:pPr>
        <w:pStyle w:val="Heading2"/>
      </w:pPr>
      <w:r>
        <w:t>Faith Under Delay</w:t>
      </w:r>
    </w:p>
    <w:p>
      <w:r>
        <w:t>If faith is required because sight is partial, then delay becomes one of its primary classrooms.</w:t>
      </w:r>
    </w:p>
    <w:p>
      <w:r>
        <w:t>Waiting reveals identity.</w:t>
      </w:r>
    </w:p>
    <w:p>
      <w:r>
        <w:t>The orphan voice panics under delay. The adopted endure.</w:t>
      </w:r>
    </w:p>
    <w:p>
      <w:r>
        <w:t>This is not because the adopted feel nothing. It is because the adopted have a place to return.</w:t>
      </w:r>
    </w:p>
    <w:p>
      <w:r>
        <w:t>Waiting is not inactivity. Waiting is trust sustained under uncertainty.</w:t>
      </w:r>
    </w:p>
    <w:p>
      <w:r>
        <w:t>In the hallway, with your hand on a door you cannot open, faith does not always tell you why the door is closed. Faith tells you whose house you are in.</w:t>
      </w:r>
    </w:p>
    <w:p>
      <w:r>
        <w:t>Holy Spirit, keep me aligned.</w:t>
      </w:r>
    </w:p>
    <w:p>
      <w:r>
        <w:t>That prayer is not dramatic. But it is spiritual maturity.</w:t>
      </w:r>
    </w:p>
    <w:p>
      <w:r>
        <w:t>It is refusing to manufacture motion. It is agreeing that communion matters more than control.</w:t>
      </w:r>
    </w:p>
    <w:p>
      <w:pPr>
        <w:pStyle w:val="Heading2"/>
      </w:pPr>
      <w:r>
        <w:t>Faith When Emotion Is Quiet</w:t>
      </w:r>
    </w:p>
    <w:p>
      <w:r>
        <w:t>There are seasons when emotional affirmation recedes.</w:t>
      </w:r>
    </w:p>
    <w:p>
      <w:r>
        <w:t>Prayer feels ordinary. Scripture feels steady but not luminous. Worship feels muted.</w:t>
      </w:r>
    </w:p>
    <w:p>
      <w:r>
        <w:t>If faith depended on constant intensity, those seasons would collapse it.</w:t>
      </w:r>
    </w:p>
    <w:p>
      <w:r>
        <w:t>But faith is not measured by elevation. Faith is measured by return.</w:t>
      </w:r>
    </w:p>
    <w:p>
      <w:r>
        <w:t>Union is not proven by strong sensation. Union is proven by persistence.</w:t>
      </w:r>
    </w:p>
    <w:p>
      <w:r>
        <w:t>This is why dryness can become a refining place. It strips away performance. It exposes what you are really trusting.</w:t>
      </w:r>
    </w:p>
    <w:p>
      <w:r>
        <w:t>If you only feel secure when you feel spiritual, you are trusting feelings. If you can return when you feel nothing, you are learning faith.</w:t>
      </w:r>
    </w:p>
    <w:p>
      <w:r>
        <w:t>Not heroic faith. Honest faith.</w:t>
      </w:r>
    </w:p>
    <w:p>
      <w:pPr>
        <w:pStyle w:val="Heading2"/>
      </w:pPr>
      <w:r>
        <w:t>Faith in Suffering</w:t>
      </w:r>
    </w:p>
    <w:p>
      <w:r>
        <w:t>Suffering intensifies the necessity of faith.</w:t>
      </w:r>
    </w:p>
    <w:p>
      <w:r>
        <w:t>Pain destabilizes perception. It raises questions the mind cannot quickly resolve.</w:t>
      </w:r>
    </w:p>
    <w:p>
      <w:r>
        <w:t>Where is God? Is this punishment? Is this abandonment?</w:t>
      </w:r>
    </w:p>
    <w:p>
      <w:r>
        <w:t>Faith does not always answer immediately.</w:t>
      </w:r>
    </w:p>
    <w:p>
      <w:r>
        <w:t>Faith anchors.</w:t>
      </w:r>
    </w:p>
    <w:p>
      <w:r>
        <w:t>Faith makes room for lament without leaving communion.</w:t>
      </w:r>
    </w:p>
    <w:p>
      <w:r>
        <w:t>Sometimes faith looks like tears and a whispered sentence.</w:t>
      </w:r>
    </w:p>
    <w:p>
      <w:r>
        <w:t>Jesus, I do not understand, but I am not letting go.</w:t>
      </w:r>
    </w:p>
    <w:p>
      <w:r>
        <w:t>That is not denial. That is belonging.</w:t>
      </w:r>
    </w:p>
    <w:p>
      <w:r>
        <w:t>Suffering does not always become explainable. But in Christ, it becomes held.</w:t>
      </w:r>
    </w:p>
    <w:p>
      <w:r>
        <w:t>And there are moments when the most spiritual thing you can do is to stop trying to solve the suffering and simply return to the One who remains with you.</w:t>
      </w:r>
    </w:p>
    <w:p>
      <w:pPr>
        <w:pStyle w:val="Heading2"/>
      </w:pPr>
      <w:r>
        <w:t>The Fruit of Faith</w:t>
      </w:r>
    </w:p>
    <w:p>
      <w:r>
        <w:t>Over time, faith reveals fruit.</w:t>
      </w:r>
    </w:p>
    <w:p>
      <w:r>
        <w:t>Not the fruit of a perfect life. The fruit of a steadier person.</w:t>
      </w:r>
    </w:p>
    <w:p>
      <w:r>
        <w:t>If someone claims long-standing belief and becomes more frantic, more proud, more brittle, more joyless, something is misaligned. Because trust produces steadiness.</w:t>
      </w:r>
    </w:p>
    <w:p>
      <w:r>
        <w:t>And steadiness tends to express itself.</w:t>
      </w:r>
    </w:p>
    <w:p>
      <w:r>
        <w:t>It expresses itself as love. It expresses itself as humility. It expresses itself as a quiet refusal to become ultimate to yourself.</w:t>
      </w:r>
    </w:p>
    <w:p>
      <w:r>
        <w:t>This is where your framework becomes visible.</w:t>
      </w:r>
    </w:p>
    <w:p>
      <w:r>
        <w:t>Humans are structurally incomplete. Completion is found in Christ. Belief is agreement with that reality. Agreement produces stability. Stability becomes love, humility, and non-self-ultimacy.</w:t>
      </w:r>
    </w:p>
    <w:p>
      <w:r>
        <w:t>Faith does not merely change opinions. Faith changes posture.</w:t>
      </w:r>
    </w:p>
    <w:p>
      <w:pPr>
        <w:pStyle w:val="Heading2"/>
      </w:pPr>
      <w:r>
        <w:t>A Small Test in an Ordinary Conversation</w:t>
      </w:r>
    </w:p>
    <w:p>
      <w:r>
        <w:t>You can see this in a simple moment.</w:t>
      </w:r>
    </w:p>
    <w:p>
      <w:r>
        <w:t>A misunderstanding. A mild accusation. A tone you do not like.</w:t>
      </w:r>
    </w:p>
    <w:p>
      <w:r>
        <w:t>The old reflex rises.</w:t>
      </w:r>
    </w:p>
    <w:p>
      <w:r>
        <w:t>Defend. Correct. Prove.</w:t>
      </w:r>
    </w:p>
    <w:p>
      <w:r>
        <w:t>Then you pause.</w:t>
      </w:r>
    </w:p>
    <w:p>
      <w:r>
        <w:t>Not because the Word does not matter. But because being safe does not depend on your victory.</w:t>
      </w:r>
    </w:p>
    <w:p>
      <w:r>
        <w:t>Father, keep me near.</w:t>
      </w:r>
    </w:p>
    <w:p>
      <w:r>
        <w:t>You speak more slowly. You ask a clarifying question. You soften your tone.</w:t>
      </w:r>
    </w:p>
    <w:p>
      <w:r>
        <w:t>The argument might still exist. But the spirit of the moment changes.</w:t>
      </w:r>
    </w:p>
    <w:p>
      <w:r>
        <w:t>This is not weakness. This is faith doing what it does.</w:t>
      </w:r>
    </w:p>
    <w:p>
      <w:r>
        <w:t>It relocates security.</w:t>
      </w:r>
    </w:p>
    <w:p>
      <w:r>
        <w:t>It turns the heart away from self-ultimacy and back toward Christ.</w:t>
      </w:r>
    </w:p>
    <w:p>
      <w:pPr>
        <w:pStyle w:val="Heading2"/>
      </w:pPr>
      <w:r>
        <w:t>The Mystery That Remains</w:t>
      </w:r>
    </w:p>
    <w:p>
      <w:r>
        <w:t>Even after all this, there will be things you cannot fully explain.</w:t>
      </w:r>
    </w:p>
    <w:p>
      <w:r>
        <w:t>There will be prayers that feel unanswered. There will be seasons that remain dim. There will be suffering that is not resolved in this life.</w:t>
      </w:r>
    </w:p>
    <w:p>
      <w:r>
        <w:t>Faith does not pretend those realities are not real.</w:t>
      </w:r>
    </w:p>
    <w:p>
      <w:r>
        <w:t>Faith refuses to interpret them as final.</w:t>
      </w:r>
    </w:p>
    <w:p>
      <w:r>
        <w:t>Faith looks at partial sight and says, I will not demand that this moment becomes my whole story. I will not demand that my mind becomes my completion. I will return to Christ, even here.</w:t>
      </w:r>
    </w:p>
    <w:p>
      <w:r>
        <w:t>Because He is not a concept.</w:t>
      </w:r>
    </w:p>
    <w:p>
      <w:r>
        <w:t>He is a Person.</w:t>
      </w:r>
    </w:p>
    <w:p>
      <w:r>
        <w:t>And He is faithful.</w:t>
      </w:r>
    </w:p>
    <w:p>
      <w:r>
        <w:t>And sometimes the most honest act of faith is not to achieve a feeling, but to remain.</w:t>
      </w:r>
    </w:p>
    <w:p>
      <w:r>
        <w:t>To remain in the quiet when nothing seems to move. To remain in prayer when words feel thin. To remain under the gaze of Christ when the mind cannot finish the sentence.</w:t>
      </w:r>
    </w:p>
    <w:p>
      <w:r>
        <w:t>This is not passivity. It is consent. It is the heart staying home, even when the world inside you is still unsettled.</w:t>
      </w:r>
    </w:p>
    <w:p>
      <w:pPr>
        <w:pStyle w:val="Heading2"/>
      </w:pPr>
      <w:r>
        <w:t>Scripture Well</w:t>
      </w:r>
    </w:p>
    <w:p>
      <w:pPr>
        <w:pStyle w:val="ListBullet"/>
      </w:pPr>
      <w:r>
        <w:t>**Hebrews 11** — Trust under partial sight.</w:t>
      </w:r>
    </w:p>
    <w:p>
      <w:pPr>
        <w:pStyle w:val="ListBullet"/>
      </w:pPr>
      <w:r>
        <w:t>**John 20** — Believing without seeing fully.</w:t>
      </w:r>
    </w:p>
    <w:p>
      <w:pPr>
        <w:pStyle w:val="ListBullet"/>
      </w:pPr>
      <w:r>
        <w:t>**2 Corinthians 5** — Walking by faith, not by sight.</w:t>
      </w:r>
    </w:p>
    <w:p>
      <w:pPr>
        <w:pStyle w:val="ListBullet"/>
      </w:pPr>
      <w:r>
        <w:t>**Romans 8** — Sonship, security, and endurance.</w:t>
      </w:r>
    </w:p>
    <w:p>
      <w:r>
        <w:br w:type="page"/>
      </w:r>
    </w:p>
    <w:p>
      <w:pPr>
        <w:pStyle w:val="Heading1"/>
      </w:pPr>
      <w:r>
        <w:t>Chapter 6 — Conviction Without Infallibility</w:t>
      </w:r>
    </w:p>
    <w:p>
      <w:r>
        <w:t>Often grace feels less like forward motion and more like coming home — not to a familiar place, but to a Person.</w:t>
      </w:r>
    </w:p>
    <w:p>
      <w:pPr>
        <w:pStyle w:val="Heading2"/>
      </w:pPr>
      <w:r>
        <w:t>Quiet Encounter</w:t>
      </w:r>
    </w:p>
    <w:p>
      <w:r>
        <w:t>It can happen in a conversation that should have been simple.</w:t>
      </w:r>
    </w:p>
    <w:p>
      <w:r>
        <w:t>Someone asks a sincere question. Not a trap. Not a hostile challenge. Just a question that touches something close to the center.</w:t>
      </w:r>
    </w:p>
    <w:p>
      <w:r>
        <w:t>You are standing in a doorway with your keys still in your hand, or sitting at a table with a cup that has gone cold. The words are gentle. The tone is calm. The room is ordinary.</w:t>
      </w:r>
    </w:p>
    <w:p>
      <w:r>
        <w:t>And still, irritation rises before you can stop it.</w:t>
      </w:r>
    </w:p>
    <w:p>
      <w:r>
        <w:t>Why does this feel like accusation? Why do I feel the need to prove myself?</w:t>
      </w:r>
    </w:p>
    <w:p>
      <w:r>
        <w:t>You answer quickly, a little harder than necessary, and you feel it as it leaves your mouth. Afterward the mind replays the moment with a strange mixture of confidence and regret. You know what you meant, and you also know how you sounded.</w:t>
      </w:r>
    </w:p>
    <w:p>
      <w:r>
        <w:t>What if I was harsh? What if my steadiness is thinner than I thought?</w:t>
      </w:r>
    </w:p>
    <w:p>
      <w:r>
        <w:t>Later, in the quiet of a car or a hallway, you sit with that interior tension. Not rehearsing your defense. Not drafting a better reply. Just honest.</w:t>
      </w:r>
    </w:p>
    <w:p>
      <w:r>
        <w:t>Father, forgive me for hiding behind being right instead of resting in You.</w:t>
      </w:r>
    </w:p>
    <w:p>
      <w:r>
        <w:t>The conviction does not humiliate you. It does not crush. It clears. It exposes the small place where the flesh tried to secure itself, and it brings you back home.</w:t>
      </w:r>
    </w:p>
    <w:p>
      <w:r>
        <w:t>You are reminded of something important.</w:t>
      </w:r>
    </w:p>
    <w:p>
      <w:r>
        <w:t>Christ does not need you to be infallible for Him to be faithful. He does not need you to be flawless for you to be held. He does not need your arguments to be perfect for your belonging to be real.</w:t>
      </w:r>
    </w:p>
    <w:p>
      <w:r>
        <w:t>Conviction without infallibility is not compromise.</w:t>
      </w:r>
    </w:p>
    <w:p>
      <w:r>
        <w:t>It is maturity.</w:t>
      </w:r>
    </w:p>
    <w:p>
      <w:pPr>
        <w:pStyle w:val="Heading2"/>
      </w:pPr>
      <w:r>
        <w:t>Conviction Is Not Domination</w:t>
      </w:r>
    </w:p>
    <w:p>
      <w:r>
        <w:t>Many people confuse conviction with force.</w:t>
      </w:r>
    </w:p>
    <w:p>
      <w:r>
        <w:t>They hear firmness and assume it must be loud. They see confidence and assume it must win. They feel certainty and assume it must control.</w:t>
      </w:r>
    </w:p>
    <w:p>
      <w:r>
        <w:t>But conviction in Christ is not domination. It is anchoring.</w:t>
      </w:r>
    </w:p>
    <w:p>
      <w:r>
        <w:t>A person who is anchored does not need to push others into the ground to feel stable. A person who is anchored can absorb questions without panic. A person who is anchored can correct and be corrected without collapsing into shame.</w:t>
      </w:r>
    </w:p>
    <w:p>
      <w:r>
        <w:t>This is not because the anchored person has no opinions.</w:t>
      </w:r>
    </w:p>
    <w:p>
      <w:r>
        <w:t>It is because opinions are not their foundation.</w:t>
      </w:r>
    </w:p>
    <w:p>
      <w:r>
        <w:t>Conviction is meant to be the settled allegiance of the heart to Jesus Christ.</w:t>
      </w:r>
    </w:p>
    <w:p>
      <w:r>
        <w:t>The more that allegiance is real, the less fragile the ego becomes. The more secure belonging becomes, the less defensive speech becomes. The more home is received, the less the soul tries to build a fortress out of correctness.</w:t>
      </w:r>
    </w:p>
    <w:p>
      <w:r>
        <w:t>Conviction is not proven by how strongly you react.</w:t>
      </w:r>
    </w:p>
    <w:p>
      <w:r>
        <w:t>Conviction is proven by how steadily you remain when challenged, misunderstood, or refined.</w:t>
      </w:r>
    </w:p>
    <w:p>
      <w:pPr>
        <w:pStyle w:val="Heading2"/>
      </w:pPr>
      <w:r>
        <w:t>The Temptation of Infallibility</w:t>
      </w:r>
    </w:p>
    <w:p>
      <w:r>
        <w:t>Infallibility is tempting because it feels like safety.</w:t>
      </w:r>
    </w:p>
    <w:p>
      <w:r>
        <w:t>If I am certain about every angle, I do not have to sit with ambiguity. If my interpretation is final, I do not have to remain teachable. If my conclusions cannot be questioned, I do not have to face limitation. If my system is airtight, I cannot be exposed.</w:t>
      </w:r>
    </w:p>
    <w:p>
      <w:r>
        <w:t>This is why infallibility often appeals to the anxious soul.</w:t>
      </w:r>
    </w:p>
    <w:p>
      <w:r>
        <w:t>It promises relief.</w:t>
      </w:r>
    </w:p>
    <w:p>
      <w:r>
        <w:t>But it is a false relief.</w:t>
      </w:r>
    </w:p>
    <w:p>
      <w:r>
        <w:t>It is relief bought by control, not by communion.</w:t>
      </w:r>
    </w:p>
    <w:p>
      <w:r>
        <w:t>And when the human heart is structurally incomplete, control will never be enough to complete it. Control may numb the ache for a moment, but it cannot heal the design that was made for union.</w:t>
      </w:r>
    </w:p>
    <w:p>
      <w:r>
        <w:t>Infallibility is often orphanhood wearing spiritual language.</w:t>
      </w:r>
    </w:p>
    <w:p>
      <w:r>
        <w:t>The orphan voice cannot rest in welcome, so it tries to secure place through superiority. The orphan voice cannot tolerate weakness, so it makes certainty into a shield. The orphan voice cannot endure being questioned, so it labels correction as hostility.</w:t>
      </w:r>
    </w:p>
    <w:p>
      <w:r>
        <w:t>Yet adoption teaches a different posture.</w:t>
      </w:r>
    </w:p>
    <w:p>
      <w:r>
        <w:t>The adopted can be corrected without being threatened. The adopted can learn without being shamed. The adopted can say, I do not know yet, without fear of being discarded.</w:t>
      </w:r>
    </w:p>
    <w:p>
      <w:r>
        <w:t>This is why humility is not a downgrade of faith.</w:t>
      </w:r>
    </w:p>
    <w:p>
      <w:r>
        <w:t>Humility is one of faith’s most reliable fruits.</w:t>
      </w:r>
    </w:p>
    <w:p>
      <w:pPr>
        <w:pStyle w:val="Heading2"/>
      </w:pPr>
      <w:r>
        <w:t>Christ Is the Truth, and We Are Learners</w:t>
      </w:r>
    </w:p>
    <w:p>
      <w:r>
        <w:t>One of the quiet mistakes believers make is treating their current comprehension as if it were identical to Christ Himself.</w:t>
      </w:r>
    </w:p>
    <w:p>
      <w:r>
        <w:t>But Christ is not partial.</w:t>
      </w:r>
    </w:p>
    <w:p>
      <w:r>
        <w:t>We are.</w:t>
      </w:r>
    </w:p>
    <w:p>
      <w:r>
        <w:t>Christ is the Truth, not a concept we master. He is the living Word, not merely a set of conclusions we guard. He is not the trophy of our clarity. He is the Lord we bow to and the Savior who holds us.</w:t>
      </w:r>
    </w:p>
    <w:p>
      <w:r>
        <w:t>This distinction is not small.</w:t>
      </w:r>
    </w:p>
    <w:p>
      <w:r>
        <w:t>It protects devotion from becoming ideology.</w:t>
      </w:r>
    </w:p>
    <w:p>
      <w:r>
        <w:t>It keeps the heart near Christ while the mind continues to mature. It allows firmness where Scripture is clear, and patience where growth is needed. It allows the soul to say, I belong, even while I learn.</w:t>
      </w:r>
    </w:p>
    <w:p>
      <w:r>
        <w:t>There is a difference between revelation and reception.</w:t>
      </w:r>
    </w:p>
    <w:p>
      <w:r>
        <w:t>God reveals Himself in Christ.</w:t>
      </w:r>
    </w:p>
    <w:p>
      <w:r>
        <w:t>We receive Him by faith.</w:t>
      </w:r>
    </w:p>
    <w:p>
      <w:r>
        <w:t>Reception is not the end of learning, because the One we receive is infinite. Our communion deepens, our understanding grows, our instincts are re-formed over time, and the Spirit continues to illuminate what we could not see before.</w:t>
      </w:r>
    </w:p>
    <w:p>
      <w:r>
        <w:t>This is why mature believers can be both clear and gentle.</w:t>
      </w:r>
    </w:p>
    <w:p>
      <w:r>
        <w:t>They are not defending an identity built on being right.</w:t>
      </w:r>
    </w:p>
    <w:p>
      <w:r>
        <w:t>They are worshiping a Person who is worthy.</w:t>
      </w:r>
    </w:p>
    <w:p>
      <w:pPr>
        <w:pStyle w:val="Heading2"/>
      </w:pPr>
      <w:r>
        <w:t>A Simple Diagnostic: What Happens Under Pressure</w:t>
      </w:r>
    </w:p>
    <w:p>
      <w:r>
        <w:t>Pressure reveals what the soul is leaning on.</w:t>
      </w:r>
    </w:p>
    <w:p>
      <w:r>
        <w:t>When someone disagrees with you, do you feel threatened or merely engaged? When someone questions you, do you feel exposed or simply challenged? When someone corrects you, do you collapse into shame or do you grow?</w:t>
      </w:r>
    </w:p>
    <w:p>
      <w:r>
        <w:t>It is not sinful to feel a surge of emotion.</w:t>
      </w:r>
    </w:p>
    <w:p>
      <w:r>
        <w:t>The question is what you do with it.</w:t>
      </w:r>
    </w:p>
    <w:p>
      <w:r>
        <w:t>If conviction is anchored in Christ, the surge becomes a signal to return. If conviction is anchored in ego, the surge becomes a need to dominate.</w:t>
      </w:r>
    </w:p>
    <w:p>
      <w:r>
        <w:t>The fruit test is not harsh.</w:t>
      </w:r>
    </w:p>
    <w:p>
      <w:r>
        <w:t>It is merciful.</w:t>
      </w:r>
    </w:p>
    <w:p>
      <w:r>
        <w:t>It reveals whether our confidence is a homecoming or a performance.</w:t>
      </w:r>
    </w:p>
    <w:p>
      <w:pPr>
        <w:pStyle w:val="Heading3"/>
      </w:pPr>
      <w:r>
        <w:t>Two postures that look similar at first</w:t>
      </w:r>
    </w:p>
    <w:p>
      <w:r>
        <w:t>| Surface | Underneath | Result over time | |---|---|---| | Firm tone | Fear of being wrong | Increasing rigidity and suspicion | | Firm tone | Resting in Christ | Increasing steadiness and love | | Strong language | Need to win | Harshness, impatience, contempt | | Strong language | Desire to serve | Clarity without aggression | | Quick correction | Superiority | People feel crushed, not helped | | Quick correction | Care for souls | People feel restored, not humiliated |</w:t>
      </w:r>
    </w:p>
    <w:p>
      <w:r>
        <w:t>The difference is subtle in a single moment.</w:t>
      </w:r>
    </w:p>
    <w:p>
      <w:r>
        <w:t>Over decades it becomes obvious.</w:t>
      </w:r>
    </w:p>
    <w:p>
      <w:pPr>
        <w:pStyle w:val="Heading2"/>
      </w:pPr>
      <w:r>
        <w:t>When Being Right Becomes a Refuge</w:t>
      </w:r>
    </w:p>
    <w:p>
      <w:r>
        <w:t>There is a difference between loving Scripture and using Scripture to protect the self.</w:t>
      </w:r>
    </w:p>
    <w:p>
      <w:r>
        <w:t>Scripture is given to reveal Christ. Scripture is given to train the soul. Scripture is given to correct and to heal. Scripture is not given to build a pedestal.</w:t>
      </w:r>
    </w:p>
    <w:p>
      <w:r>
        <w:t>The carnal mind can take even holy language and use it as shelter.</w:t>
      </w:r>
    </w:p>
    <w:p>
      <w:r>
        <w:t>You can feel it when a conversation becomes a courtroom. You can feel it when listening dies and winning becomes the goal. You can feel it when you read the Word only to gather ammunition. You can feel it when you enjoy being the one who knows more than you enjoy being near Christ.</w:t>
      </w:r>
    </w:p>
    <w:p>
      <w:r>
        <w:t>This is why spiritual maturity is not measured by how sharp you are.</w:t>
      </w:r>
    </w:p>
    <w:p>
      <w:r>
        <w:t>It is measured by what your sharpness produces.</w:t>
      </w:r>
    </w:p>
    <w:p>
      <w:r>
        <w:t>If your clarity produces humility, patience, and love, it is likely flowing from Christ. If your clarity produces harshness, superiority, and isolation, something has shifted.</w:t>
      </w:r>
    </w:p>
    <w:p>
      <w:r>
        <w:t>Not because the Word is broken.</w:t>
      </w:r>
    </w:p>
    <w:p>
      <w:r>
        <w:t>Because the heart is using the Word to serve the flesh.</w:t>
      </w:r>
    </w:p>
    <w:p>
      <w:r>
        <w:t>Christ does not give Himself to inflate you.</w:t>
      </w:r>
    </w:p>
    <w:p>
      <w:r>
        <w:t>He gives Himself to empty you into love.</w:t>
      </w:r>
    </w:p>
    <w:p>
      <w:pPr>
        <w:pStyle w:val="Heading2"/>
      </w:pPr>
      <w:r>
        <w:t>Conviction and Humility Belong Together</w:t>
      </w:r>
    </w:p>
    <w:p>
      <w:r>
        <w:t>Some people hear humility and assume weakness.</w:t>
      </w:r>
    </w:p>
    <w:p>
      <w:r>
        <w:t>They fear that if they admit limitation, they will lose conviction. They fear that if they soften tone, they will betray Christ. They fear that if they are gentle, they will be seen as uncertain.</w:t>
      </w:r>
    </w:p>
    <w:p>
      <w:r>
        <w:t>But humility is not the opposite of conviction.</w:t>
      </w:r>
    </w:p>
    <w:p>
      <w:r>
        <w:t>Humility is the posture that allows conviction to remain clean.</w:t>
      </w:r>
    </w:p>
    <w:p>
      <w:r>
        <w:t>Humility keeps conviction from turning into hardness. Humility keeps firmness from turning into contempt. Humility keeps clarity from turning into control.</w:t>
      </w:r>
    </w:p>
    <w:p>
      <w:r>
        <w:t>This is why the most mature believers often sound quieter.</w:t>
      </w:r>
    </w:p>
    <w:p>
      <w:r>
        <w:t>Not because they care less.</w:t>
      </w:r>
    </w:p>
    <w:p>
      <w:r>
        <w:t>Because they have learned that love does not need to be loud to be strong.</w:t>
      </w:r>
    </w:p>
    <w:p>
      <w:r>
        <w:t>Because they have learned that confidence does not need to be abrasive to be real.</w:t>
      </w:r>
    </w:p>
    <w:p>
      <w:r>
        <w:t>Because they have learned that the Spirit is fully capable of defending Christ without the believer becoming sharp in the flesh.</w:t>
      </w:r>
    </w:p>
    <w:p>
      <w:r>
        <w:t>The human person is structurally incomplete. That incompletion shows up not only as longing, but also as striving. When the self tries to become complete through being correct, it becomes rigid. When the self agrees with reality and returns to Christ, it becomes stable.</w:t>
      </w:r>
    </w:p>
    <w:p>
      <w:r>
        <w:t>Stability shows itself as love.</w:t>
      </w:r>
    </w:p>
    <w:p>
      <w:pPr>
        <w:pStyle w:val="Heading2"/>
      </w:pPr>
      <w:r>
        <w:t>The Holy Spirit Convicts Without Crushing</w:t>
      </w:r>
    </w:p>
    <w:p>
      <w:r>
        <w:t>Conviction from the Spirit is different from accusation.</w:t>
      </w:r>
    </w:p>
    <w:p>
      <w:r>
        <w:t>Accusation drives you inward and away. Conviction brings you into the light and back home.</w:t>
      </w:r>
    </w:p>
    <w:p>
      <w:r>
        <w:t>Accusation says, You are exposed and you will be rejected. Conviction says, You are loved, and you can be healed.</w:t>
      </w:r>
    </w:p>
    <w:p>
      <w:r>
        <w:t>Accusation makes you hide. Conviction makes you return.</w:t>
      </w:r>
    </w:p>
    <w:p>
      <w:r>
        <w:t>This is why Spirit-led conviction often feels strangely gentle, even when it is clear.</w:t>
      </w:r>
    </w:p>
    <w:p>
      <w:r>
        <w:t>It does not flatter you. It does not excuse sin. It does not call darkness light.</w:t>
      </w:r>
    </w:p>
    <w:p>
      <w:r>
        <w:t>But it corrects without crushing.</w:t>
      </w:r>
    </w:p>
    <w:p>
      <w:r>
        <w:t>It restores without humiliating.</w:t>
      </w:r>
    </w:p>
    <w:p>
      <w:r>
        <w:t>It leads you to Christ, not to despair.</w:t>
      </w:r>
    </w:p>
    <w:p>
      <w:r>
        <w:t>One of the clearest signs that something is not from the Spirit is the way it isolates you from communion. If what you call conviction leaves you cold, proud, and distant from God, it may be the flesh trying to refine itself. If conviction leads you into repentance, dependence, and love, it is likely the Spirit bringing you back to what is real.</w:t>
      </w:r>
    </w:p>
    <w:p>
      <w:pPr>
        <w:pStyle w:val="Heading2"/>
      </w:pPr>
      <w:r>
        <w:t>Disagreement Without Threat</w:t>
      </w:r>
    </w:p>
    <w:p>
      <w:r>
        <w:t>Disagreement is not automatically division.</w:t>
      </w:r>
    </w:p>
    <w:p>
      <w:r>
        <w:t>There is a kind of disagreement that sharpens love.</w:t>
      </w:r>
    </w:p>
    <w:p>
      <w:r>
        <w:t>It is slow. It is listening. It is willing to be wrong. It is willing to learn. It honors the other person as someone Christ has welcomed.</w:t>
      </w:r>
    </w:p>
    <w:p>
      <w:r>
        <w:t>This is not softness about Christ.</w:t>
      </w:r>
    </w:p>
    <w:p>
      <w:r>
        <w:t>It is reverence for Christ.</w:t>
      </w:r>
    </w:p>
    <w:p>
      <w:r>
        <w:t>Because when Christ is central, people are not props for our identity. They are not stepping-stones for our self-image. They are not opponents to be defeated.</w:t>
      </w:r>
    </w:p>
    <w:p>
      <w:r>
        <w:t>They are neighbors to be loved. They are brothers and sisters to be served.</w:t>
      </w:r>
    </w:p>
    <w:p>
      <w:r>
        <w:t>When disagreement becomes threat, it is often because identity has shifted from Christ to correctness?</w:t>
      </w:r>
    </w:p>
    <w:p>
      <w:r>
        <w:t>And when identity shifts, the soul becomes restless again. The old ache returns, but now it is masked by argument.</w:t>
      </w:r>
    </w:p>
    <w:p>
      <w:r>
        <w:t>If you are tempted to believe that sharpness equals faithfulness, consider the pattern of Christ.</w:t>
      </w:r>
    </w:p>
    <w:p>
      <w:r>
        <w:t>He could be direct without being cruel. He could be firm without being proud. He could be silent without being afraid.</w:t>
      </w:r>
    </w:p>
    <w:p>
      <w:r>
        <w:t>His strength was not performance.</w:t>
      </w:r>
    </w:p>
    <w:p>
      <w:r>
        <w:t>His strength was union with the Father.</w:t>
      </w:r>
    </w:p>
    <w:p>
      <w:pPr>
        <w:pStyle w:val="Heading2"/>
      </w:pPr>
      <w:r>
        <w:t>Practices of Conviction Without Infallibility</w:t>
      </w:r>
    </w:p>
    <w:p>
      <w:r>
        <w:t>Conviction without infallibility is not an attitude you adopt once.</w:t>
      </w:r>
    </w:p>
    <w:p>
      <w:r>
        <w:t>It is a posture you practice repeatedly.</w:t>
      </w:r>
    </w:p>
    <w:p>
      <w:r>
        <w:t>It is learned through return.</w:t>
      </w:r>
    </w:p>
    <w:p>
      <w:r>
        <w:t>Here are simple practices that protect firmness from turning into hardness:</w:t>
      </w:r>
    </w:p>
    <w:p>
      <w:pPr>
        <w:pStyle w:val="ListBullet"/>
      </w:pPr>
      <w:r>
        <w:t>**Return before you respond.** When you feel the surge, pause long enough to come back to Christ. Let your belonging settle your tone before your words form.</w:t>
      </w:r>
    </w:p>
    <w:p>
      <w:pPr>
        <w:pStyle w:val="ListBullet"/>
      </w:pPr>
      <w:r>
        <w:t>**Name the orphan impulse.** If you feel the need to prove you deserve your place, recognize it. Adoption does not need proof.</w:t>
      </w:r>
    </w:p>
    <w:p>
      <w:pPr>
        <w:pStyle w:val="ListBullet"/>
      </w:pPr>
      <w:r>
        <w:t>**Separate Christ from your conclusions.** Hold Christ with closed hands and secondary matters with open hands. This does not weaken devotion; it purifies it.</w:t>
      </w:r>
    </w:p>
    <w:p>
      <w:pPr>
        <w:pStyle w:val="ListBullet"/>
      </w:pPr>
      <w:r>
        <w:t>**Ask questions that invite light.** Instead of building a case, ask, What am I missing. Where am I afraid. What is love asking of me here.</w:t>
      </w:r>
    </w:p>
    <w:p>
      <w:pPr>
        <w:pStyle w:val="ListBullet"/>
      </w:pPr>
      <w:r>
        <w:t>**Let Scripture correct you first.** Read for communion, not ammunition. If the Word is only a weapon, you are not receiving it as bread.</w:t>
      </w:r>
    </w:p>
    <w:p>
      <w:pPr>
        <w:pStyle w:val="ListBullet"/>
      </w:pPr>
      <w:r>
        <w:t>**Seek the body’s wisdom.** The Spirit works through a community. Let trusted believers challenge your blind spots without turning them into enemies.</w:t>
      </w:r>
    </w:p>
    <w:p>
      <w:pPr>
        <w:pStyle w:val="ListBullet"/>
      </w:pPr>
      <w:r>
        <w:t>**Measure fruit, not force.** Ask what your conviction produces in you: steadiness, humility, patience, love. If it produces contempt, something is off.</w:t>
      </w:r>
    </w:p>
    <w:p>
      <w:pPr>
        <w:pStyle w:val="ListBullet"/>
      </w:pPr>
      <w:r>
        <w:t>**Welcome refinement as kindness.** Correction is often one of the Father’s gentlest gifts. It is not rejection. It is formation.</w:t>
      </w:r>
    </w:p>
    <w:p>
      <w:r>
        <w:t>These practices are not techniques for appearing humble.</w:t>
      </w:r>
    </w:p>
    <w:p>
      <w:r>
        <w:t>They are ways of returning to reality.</w:t>
      </w:r>
    </w:p>
    <w:p>
      <w:r>
        <w:t>They keep faith from becoming self.</w:t>
      </w:r>
    </w:p>
    <w:p>
      <w:pPr>
        <w:pStyle w:val="Heading2"/>
      </w:pPr>
      <w:r>
        <w:t>The Role of Waiting</w:t>
      </w:r>
    </w:p>
    <w:p>
      <w:r>
        <w:t>Waiting guards the soul against premature certainty.</w:t>
      </w:r>
    </w:p>
    <w:p>
      <w:r>
        <w:t>It keeps you from closing questions too quickly just to calm anxiety. It keeps you from confusing speed with wisdom. It keeps you from demanding that the Spirit move on your timeline.</w:t>
      </w:r>
    </w:p>
    <w:p>
      <w:r>
        <w:t>Waiting does not weaken conviction in Christ.</w:t>
      </w:r>
    </w:p>
    <w:p>
      <w:r>
        <w:t>It strengthens it.</w:t>
      </w:r>
    </w:p>
    <w:p>
      <w:r>
        <w:t>Because in waiting you learn that you are held even when you do not have answers. You learn that your peace does not come from resolving every tension. You learn that communion can be real even when understanding is still forming.</w:t>
      </w:r>
    </w:p>
    <w:p>
      <w:r>
        <w:t>The anxious soul tries to finish itself through conclusions.</w:t>
      </w:r>
    </w:p>
    <w:p>
      <w:r>
        <w:t>The faithful soul learns to rest in Christ while learning.</w:t>
      </w:r>
    </w:p>
    <w:p>
      <w:r>
        <w:t>This is one of the most practical ways the Spirit teaches conviction without infallibility. He teaches you to remain stable inside partial sight.</w:t>
      </w:r>
    </w:p>
    <w:p>
      <w:pPr>
        <w:pStyle w:val="Heading2"/>
      </w:pPr>
      <w:r>
        <w:t>A Mystery We Do Not Outgrow</w:t>
      </w:r>
    </w:p>
    <w:p>
      <w:r>
        <w:t>There is a point where explanation should stop.</w:t>
      </w:r>
    </w:p>
    <w:p>
      <w:r>
        <w:t>Not because the mind is useless.</w:t>
      </w:r>
    </w:p>
    <w:p>
      <w:r>
        <w:t>Because the love of Christ exceeds analysis.</w:t>
      </w:r>
    </w:p>
    <w:p>
      <w:r>
        <w:t>The heart can spend a lifetime learning, and still find itself surprised by grace.</w:t>
      </w:r>
    </w:p>
    <w:p>
      <w:r>
        <w:t>There are moments when you realize you were holding on to being right because you were afraid to be small.</w:t>
      </w:r>
    </w:p>
    <w:p>
      <w:r>
        <w:t>And then you realize Christ is not offended by your smallness.</w:t>
      </w:r>
    </w:p>
    <w:p>
      <w:r>
        <w:t>He came for it.</w:t>
      </w:r>
    </w:p>
    <w:p>
      <w:r>
        <w:t>He welcomes it.</w:t>
      </w:r>
    </w:p>
    <w:p>
      <w:r>
        <w:t>He completes it.</w:t>
      </w:r>
    </w:p>
    <w:p>
      <w:pPr>
        <w:pStyle w:val="Heading2"/>
      </w:pPr>
      <w:r>
        <w:t>Closing: Firm, Human, and Home</w:t>
      </w:r>
    </w:p>
    <w:p>
      <w:r>
        <w:t>Conviction without infallibility is not a modern concession.</w:t>
      </w:r>
    </w:p>
    <w:p>
      <w:r>
        <w:t>It is the shape of mature faith.</w:t>
      </w:r>
    </w:p>
    <w:p>
      <w:r>
        <w:t>It is a heart that knows Christ is real and does not need to pretend it knows everything. It is a mind that loves Scripture and does not use Scripture to build a throne. It is a believer who can speak clearly without becoming sharp, because the foundation is not ego.</w:t>
      </w:r>
    </w:p>
    <w:p>
      <w:r>
        <w:t>We are not completed by having all answers.</w:t>
      </w:r>
    </w:p>
    <w:p>
      <w:r>
        <w:t>We are completed by belonging to the One who is faithful.</w:t>
      </w:r>
    </w:p>
    <w:p>
      <w:r>
        <w:t>So we keep returning.</w:t>
      </w:r>
    </w:p>
    <w:p>
      <w:r>
        <w:t>We keep learning.</w:t>
      </w:r>
    </w:p>
    <w:p>
      <w:r>
        <w:t>We keep speaking with clarity that serves love.</w:t>
      </w:r>
    </w:p>
    <w:p>
      <w:r>
        <w:t>We keep receiving correction as kindness.</w:t>
      </w:r>
    </w:p>
    <w:p>
      <w:r>
        <w:t>And the longer we walk with Christ, the less we need to stand above anyone to feel secure.</w:t>
      </w:r>
    </w:p>
    <w:p>
      <w:r>
        <w:t>The adopted do not need to dominate.</w:t>
      </w:r>
    </w:p>
    <w:p>
      <w:r>
        <w:t>They are already home.</w:t>
      </w:r>
    </w:p>
    <w:p>
      <w:pPr>
        <w:pStyle w:val="Heading2"/>
      </w:pPr>
      <w:r>
        <w:t>Scripture Well</w:t>
      </w:r>
    </w:p>
    <w:p>
      <w:pPr>
        <w:pStyle w:val="ListBullet"/>
      </w:pPr>
      <w:r>
        <w:t>**John 16** — The Spirit convicts and guides into all truth.</w:t>
      </w:r>
    </w:p>
    <w:p>
      <w:pPr>
        <w:pStyle w:val="ListBullet"/>
      </w:pPr>
      <w:r>
        <w:t>**1 John 1** — Walking in the light, confession, cleansing.</w:t>
      </w:r>
    </w:p>
    <w:p>
      <w:pPr>
        <w:pStyle w:val="ListBullet"/>
      </w:pPr>
      <w:r>
        <w:t>**Hebrews 4** — The Word exposing and healing; coming near with confidence.</w:t>
      </w:r>
    </w:p>
    <w:p>
      <w:pPr>
        <w:pStyle w:val="ListBullet"/>
      </w:pPr>
      <w:r>
        <w:t>**2 Corinthians 7** — Godly sorrow leading to repentance without despair.</w:t>
      </w:r>
    </w:p>
    <w:p>
      <w:pPr>
        <w:pStyle w:val="ListBullet"/>
      </w:pPr>
      <w:r>
        <w:t>**Psalm 139** — Search me, know me, lead me.</w:t>
      </w:r>
    </w:p>
    <w:p>
      <w:pPr>
        <w:pStyle w:val="ListBullet"/>
      </w:pPr>
      <w:r>
        <w:t>**James 1** — Steadfastness producing maturity.</w:t>
      </w:r>
    </w:p>
    <w:p>
      <w:pPr>
        <w:pStyle w:val="ListBullet"/>
      </w:pPr>
      <w:r>
        <w:t>**Ephesians 4** — Speaking truth in love, growing into Christ.</w:t>
      </w:r>
    </w:p>
    <w:p>
      <w:pPr>
        <w:pStyle w:val="ListBullet"/>
      </w:pPr>
      <w:r>
        <w:t>**Romans 12** — Humility, sober judgment, love without hypocrisy.</w:t>
      </w:r>
    </w:p>
    <w:p>
      <w:r>
        <w:br w:type="page"/>
      </w:r>
    </w:p>
    <w:p>
      <w:pPr>
        <w:pStyle w:val="Heading1"/>
      </w:pPr>
      <w:r>
        <w:t>Chapter 7 — The Quiet Danger of Self-Deception</w:t>
      </w:r>
    </w:p>
    <w:p>
      <w:r>
        <w:t>Often grace feels less like forward motion and more like coming home — not to a familiar place, but to a Person.</w:t>
      </w:r>
    </w:p>
    <w:p>
      <w:pPr>
        <w:pStyle w:val="Heading2"/>
      </w:pPr>
      <w:r>
        <w:t>Quiet Encounter</w:t>
      </w:r>
    </w:p>
    <w:p>
      <w:r>
        <w:t>It can happen after a conversation that did not seem significant.</w:t>
      </w:r>
    </w:p>
    <w:p>
      <w:r>
        <w:t>Nothing explosive. No obvious sin. No scandal. Just a moment where the air changes. A sentence lands wrong. A tone feels sharp. A disagreement appears.</w:t>
      </w:r>
    </w:p>
    <w:p>
      <w:r>
        <w:t>You walk away with that familiar tightness behind the ribs. The mind begins building its case. You replay the exchange in your head, once, then again, each time polishing your position. You can even feel a strange relief in being justified.</w:t>
      </w:r>
    </w:p>
    <w:p>
      <w:r>
        <w:t>Later, when the house is quiet, you open Scripture.</w:t>
      </w:r>
    </w:p>
    <w:p>
      <w:r>
        <w:t>Not first to be corrected.</w:t>
      </w:r>
    </w:p>
    <w:p>
      <w:r>
        <w:t>Not first to be softened.</w:t>
      </w:r>
    </w:p>
    <w:p>
      <w:r>
        <w:t>First to be confirmed.</w:t>
      </w:r>
    </w:p>
    <w:p>
      <w:r>
        <w:t>You begin gathering language. You find a verse that matches your conclusion. Then another. The argument in your mind tightens into a settled verdict. The words land cleanly. The logic holds. And yet, underneath the clarity, there is no peace. Only the pressure to stay right.</w:t>
      </w:r>
    </w:p>
    <w:p>
      <w:r>
        <w:t>Clarity was never the cure. Christ was.</w:t>
      </w:r>
    </w:p>
    <w:p>
      <w:r>
        <w:t>A question tries to surface, and you feel the impulse to push it away.</w:t>
      </w:r>
    </w:p>
    <w:p>
      <w:r>
        <w:t>Am I seeking Jesus to be healed, or seeking to be right so I can feel safe?</w:t>
      </w:r>
    </w:p>
    <w:p>
      <w:r>
        <w:t>You set the page down and let the question remain.</w:t>
      </w:r>
    </w:p>
    <w:p>
      <w:r>
        <w:t>Then you pray without building a case.</w:t>
      </w:r>
    </w:p>
    <w:p>
      <w:r>
        <w:t>Search me.</w:t>
      </w:r>
    </w:p>
    <w:p>
      <w:r>
        <w:t>Not so you can shame yourself, but so you can be brought back into alignment.</w:t>
      </w:r>
    </w:p>
    <w:p>
      <w:r>
        <w:t>The relief is subtle.</w:t>
      </w:r>
    </w:p>
    <w:p>
      <w:r>
        <w:t>It is the relief of not having to stay right to be secure.</w:t>
      </w:r>
    </w:p>
    <w:p>
      <w:r>
        <w:t>This is the quiet danger of self-deception.</w:t>
      </w:r>
    </w:p>
    <w:p>
      <w:r>
        <w:t>It does not announce itself as rebellion. It rarely feels like darkness. It often feels like certainty. It can grow in the same soil where sincerity grows, because it borrows the vocabulary of faith while bending the center of gravity back toward the self. It can quote Scripture while avoiding surrender. It can sound like zeal while hiding fear. It can look like maturity while resisting refinement.</w:t>
      </w:r>
    </w:p>
    <w:p>
      <w:r>
        <w:t>And because it is subtle, it requires a gentle kind of vigilance.</w:t>
      </w:r>
    </w:p>
    <w:p>
      <w:r>
        <w:t>Not suspicion.</w:t>
      </w:r>
    </w:p>
    <w:p>
      <w:r>
        <w:t>Not obsession.</w:t>
      </w:r>
    </w:p>
    <w:p>
      <w:r>
        <w:t>Honesty.</w:t>
      </w:r>
    </w:p>
    <w:p>
      <w:pPr>
        <w:pStyle w:val="Heading2"/>
      </w:pPr>
      <w:r>
        <w:t>When the Word Becomes a Fortress</w:t>
      </w:r>
    </w:p>
    <w:p>
      <w:r>
        <w:t>There is a way to come to the Word as a son coming to the Father.</w:t>
      </w:r>
    </w:p>
    <w:p>
      <w:r>
        <w:t>And there is a way to handle the Word as a builder trying to construct a wall.</w:t>
      </w:r>
    </w:p>
    <w:p>
      <w:r>
        <w:t>The difference is not visible at first. Both people may read the same passage. Both may take notes. Both may speak about Christ. Both may care about sound doctrine.</w:t>
      </w:r>
    </w:p>
    <w:p>
      <w:r>
        <w:t>But the interior posture is different.</w:t>
      </w:r>
    </w:p>
    <w:p>
      <w:r>
        <w:t>One posture is open.</w:t>
      </w:r>
    </w:p>
    <w:p>
      <w:r>
        <w:t>The heart says:</w:t>
      </w:r>
    </w:p>
    <w:p>
      <w:r>
        <w:t>Search me. Refine me. Correct me. Bring me closer.</w:t>
      </w:r>
    </w:p>
    <w:p>
      <w:r>
        <w:t>The other posture is guarded.</w:t>
      </w:r>
    </w:p>
    <w:p>
      <w:r>
        <w:t>The heart says:</w:t>
      </w:r>
    </w:p>
    <w:p>
      <w:r>
        <w:t>Confirm me. Defend me. Vindicate me. Prove I am right.</w:t>
      </w:r>
    </w:p>
    <w:p>
      <w:r>
        <w:t>When the Word is treated like a fortress, it is still being used, but not being received. It becomes a tool of self-preservation rather than a place of communion. The aim is not to be transformed, but to be protected. The goal is not to be softened, but to be secured?</w:t>
      </w:r>
    </w:p>
    <w:p>
      <w:r>
        <w:t>This is why self-deception can feel so spiritual.</w:t>
      </w:r>
    </w:p>
    <w:p>
      <w:r>
        <w:t>It is not always built out of worldly desires.</w:t>
      </w:r>
    </w:p>
    <w:p>
      <w:r>
        <w:t>It is often built out of spiritual language used for fleshly safety.</w:t>
      </w:r>
    </w:p>
    <w:p>
      <w:r>
        <w:t>The structurally incomplete self, if it has not learned to rest in welcome, will try to stabilize itself in other ways.</w:t>
      </w:r>
    </w:p>
    <w:p>
      <w:r>
        <w:t>It may stabilize itself through correctness.</w:t>
      </w:r>
    </w:p>
    <w:p>
      <w:r>
        <w:t>It may stabilize itself through influence.</w:t>
      </w:r>
    </w:p>
    <w:p>
      <w:r>
        <w:t>It may stabilize itself through being needed.</w:t>
      </w:r>
    </w:p>
    <w:p>
      <w:r>
        <w:t>It may stabilize itself through being admired.</w:t>
      </w:r>
    </w:p>
    <w:p>
      <w:r>
        <w:t>It may stabilize itself through being the one who sees clearly.</w:t>
      </w:r>
    </w:p>
    <w:p>
      <w:r>
        <w:t>And if these stabilizers are threatened, the soul reacts as if survival is at stake.</w:t>
      </w:r>
    </w:p>
    <w:p>
      <w:r>
        <w:t>That reaction is a diagnostic.</w:t>
      </w:r>
    </w:p>
    <w:p>
      <w:r>
        <w:t>A person who is anchored in Christ can be questioned without collapsing. A person who is anchored in Christ can be corrected without being destroyed. A person who is anchored in Christ can admit limitation without shame. A person who is anchored in Christ can lose an argument without losing their place.</w:t>
      </w:r>
    </w:p>
    <w:p>
      <w:r>
        <w:t>The orphan reflex cannot.</w:t>
      </w:r>
    </w:p>
    <w:p>
      <w:r>
        <w:t>The orphan reflex treats being wrong as danger.</w:t>
      </w:r>
    </w:p>
    <w:p>
      <w:r>
        <w:t>So it fortifies.</w:t>
      </w:r>
    </w:p>
    <w:p>
      <w:r>
        <w:t>It tightens.</w:t>
      </w:r>
    </w:p>
    <w:p>
      <w:r>
        <w:t>It hardens.</w:t>
      </w:r>
    </w:p>
    <w:p>
      <w:r>
        <w:t>And it calls this firmness.</w:t>
      </w:r>
    </w:p>
    <w:p>
      <w:pPr>
        <w:pStyle w:val="Heading2"/>
      </w:pPr>
      <w:r>
        <w:t>The Orphan Reflex: Fear Wearing Spiritual Clothes</w:t>
      </w:r>
    </w:p>
    <w:p>
      <w:r>
        <w:t>Self-deception often begins as unresolved fear.</w:t>
      </w:r>
    </w:p>
    <w:p>
      <w:r>
        <w:t>Fear of being insignificant. Fear of being overlooked. Fear of being misunderstood. Fear of being wrong. Fear of being weak. Fear of losing control.</w:t>
      </w:r>
    </w:p>
    <w:p>
      <w:r>
        <w:t>Fear seeks stabilization.</w:t>
      </w:r>
    </w:p>
    <w:p>
      <w:r>
        <w:t>And stabilization can masquerade as conviction.</w:t>
      </w:r>
    </w:p>
    <w:p>
      <w:r>
        <w:t>If I can be absolutely certain, I will not feel vulnerable. If I can define the boundaries sharply, I will not feel exposed. If I can diagnose others quickly, I will not have to examine myself deeply. If I can win the debate, I will not have to sit with the ache.</w:t>
      </w:r>
    </w:p>
    <w:p>
      <w:r>
        <w:t>This is why self-deception is rarely about information.</w:t>
      </w:r>
    </w:p>
    <w:p>
      <w:r>
        <w:t>It is about security.</w:t>
      </w:r>
    </w:p>
    <w:p>
      <w:r>
        <w:t>It is about where the soul is trying to live.</w:t>
      </w:r>
    </w:p>
    <w:p>
      <w:r>
        <w:t>The adopted learn to live inside welcome.</w:t>
      </w:r>
    </w:p>
    <w:p>
      <w:r>
        <w:t>The orphan reflex tries to earn a place by being right, being strong, being certain, being impressive.</w:t>
      </w:r>
    </w:p>
    <w:p>
      <w:r>
        <w:t>That reflex can attach itself to theology, to ministry, to discernment, to cultural critique, to “defending the faith.”</w:t>
      </w:r>
    </w:p>
    <w:p>
      <w:r>
        <w:t>The language may be true.</w:t>
      </w:r>
    </w:p>
    <w:p>
      <w:r>
        <w:t>The center may still be the self.</w:t>
      </w:r>
    </w:p>
    <w:p>
      <w:r>
        <w:t>When the center is the self, the fruit is predictable?</w:t>
      </w:r>
    </w:p>
    <w:p>
      <w:r>
        <w:t>Questions feel like threats. Correction feels like hostility. Nuance feels like compromise. Disagreement feels like betrayal. Humility feels like weakness. Gentleness feels like surrender. Repentance feels like loss of status.</w:t>
      </w:r>
    </w:p>
    <w:p>
      <w:r>
        <w:t>But the Spirit does not produce a brittle heart.</w:t>
      </w:r>
    </w:p>
    <w:p>
      <w:r>
        <w:t>He produces a steady one.</w:t>
      </w:r>
    </w:p>
    <w:p>
      <w:r>
        <w:t>A steady heart can hold firmness and gentleness together because it is not using firmness to secure belonging.</w:t>
      </w:r>
    </w:p>
    <w:p>
      <w:r>
        <w:t>Belonging has already been received.</w:t>
      </w:r>
    </w:p>
    <w:p>
      <w:pPr>
        <w:pStyle w:val="Heading3"/>
      </w:pPr>
      <w:r>
        <w:t>A quick diagnostic table</w:t>
      </w:r>
    </w:p>
    <w:p>
      <w:r>
        <w:t>| When the orphan reflex is steering | When adoption is steering | |---|---| | I need to be right to feel safe. | I am held, so I can learn. | | Questions feel like accusation. | Questions can be a gift. | | I gather Scripture to win. | I come to Scripture to be changed. | | I feel relieved when I’m justified. | I feel free when I’m corrected. | | My tone hardens under pressure. | My tone stays tender under pressure. | | I shrink my world to avoid risk. | I stay open because Christ keeps me. |</w:t>
      </w:r>
    </w:p>
    <w:p>
      <w:r>
        <w:t>This table is not for condemning yourself.</w:t>
      </w:r>
    </w:p>
    <w:p>
      <w:r>
        <w:t>It is for recognizing what is happening inside you.</w:t>
      </w:r>
    </w:p>
    <w:p>
      <w:r>
        <w:t>Because self-deception does not always look like evil.</w:t>
      </w:r>
    </w:p>
    <w:p>
      <w:r>
        <w:t>Sometimes it looks like a defensive version of righteousness.</w:t>
      </w:r>
    </w:p>
    <w:p>
      <w:r>
        <w:t>Sometimes it shows up in the smallest places.</w:t>
      </w:r>
    </w:p>
    <w:p>
      <w:r>
        <w:t>You type a reply you do not need to send. You draft a message meant to correct someone publicly. You feel the urge to prove, to expose, to win. You hover over the button and notice what is really driving you.</w:t>
      </w:r>
    </w:p>
    <w:p>
      <w:r>
        <w:t>Not love.</w:t>
      </w:r>
    </w:p>
    <w:p>
      <w:r>
        <w:t>Not patience.</w:t>
      </w:r>
    </w:p>
    <w:p>
      <w:r>
        <w:t>Not the desire to build.</w:t>
      </w:r>
    </w:p>
    <w:p>
      <w:r>
        <w:t>The desire to be seen as the one who is right.</w:t>
      </w:r>
    </w:p>
    <w:p>
      <w:r>
        <w:t>So you pause.</w:t>
      </w:r>
    </w:p>
    <w:p>
      <w:r>
        <w:t>You delete the draft.</w:t>
      </w:r>
    </w:p>
    <w:p>
      <w:r>
        <w:t>Not because you have no convictions, but because you can feel the orphan reflex trying to turn conviction into self-protection.</w:t>
      </w:r>
    </w:p>
    <w:p>
      <w:r>
        <w:t>Then you return.</w:t>
      </w:r>
    </w:p>
    <w:p>
      <w:r>
        <w:t>Jesus, keep me close. Keep my heart clean. Keep me from using knowledge as a throne.</w:t>
      </w:r>
    </w:p>
    <w:p>
      <w:r>
        <w:t>The moment passes.</w:t>
      </w:r>
    </w:p>
    <w:p>
      <w:r>
        <w:t>The steadiness remains.</w:t>
      </w:r>
    </w:p>
    <w:p>
      <w:pPr>
        <w:pStyle w:val="Heading2"/>
      </w:pPr>
      <w:r>
        <w:t>Zeal, Intensity, and the Counterfeit of Authority</w:t>
      </w:r>
    </w:p>
    <w:p>
      <w:r>
        <w:t>Zeal is not the problem.</w:t>
      </w:r>
    </w:p>
    <w:p>
      <w:r>
        <w:t>The disciples were zealous.</w:t>
      </w:r>
    </w:p>
    <w:p>
      <w:r>
        <w:t>The prophets were zealous.</w:t>
      </w:r>
    </w:p>
    <w:p>
      <w:r>
        <w:t>The apostles were zealous.</w:t>
      </w:r>
    </w:p>
    <w:p>
      <w:r>
        <w:t>But zeal without humility becomes volatile.</w:t>
      </w:r>
    </w:p>
    <w:p>
      <w:r>
        <w:t>There is a kind of intensity that feels persuasive. Strong language can feel powerful. Volume can imitate authority. Certainty can imitate holiness. Emotional force can feel like spiritual gravity.</w:t>
      </w:r>
    </w:p>
    <w:p>
      <w:r>
        <w:t>Yet emotional force is not the same as alignment with Christ.</w:t>
      </w:r>
    </w:p>
    <w:p>
      <w:r>
        <w:t>The human soul is complex. Wound, memory, desire, and pride can blend together, producing sensations that feel urgent and righteous. A person can feel “burdened” and still be self-centered. A person can feel “called” and still be defensive. A person can feel “certain” and still be afraid.</w:t>
      </w:r>
    </w:p>
    <w:p>
      <w:r>
        <w:t>This is why Scripture speaks about wisdom that is pure, peaceable, gentle, and easy to be entreated. If your certainty makes you impossible to approach, something is off. If your discernment makes you impatient with people, something is off. If your zeal makes you harsh, something is off.</w:t>
      </w:r>
    </w:p>
    <w:p>
      <w:r>
        <w:t>The Spirit produces boldness.</w:t>
      </w:r>
    </w:p>
    <w:p>
      <w:r>
        <w:t>And He also produces gentleness.</w:t>
      </w:r>
    </w:p>
    <w:p>
      <w:r>
        <w:t>Boldness without gentleness is imbalance.</w:t>
      </w:r>
    </w:p>
    <w:p>
      <w:r>
        <w:t>Confidence without patience is immaturity.</w:t>
      </w:r>
    </w:p>
    <w:p>
      <w:r>
        <w:t>A heart that cannot be questioned is not protected by Christ.</w:t>
      </w:r>
    </w:p>
    <w:p>
      <w:r>
        <w:t>It is protected by pride.</w:t>
      </w:r>
    </w:p>
    <w:p>
      <w:pPr>
        <w:pStyle w:val="Heading2"/>
      </w:pPr>
      <w:r>
        <w:t>Search Me: Examination Without Self-Consumption</w:t>
      </w:r>
    </w:p>
    <w:p>
      <w:r>
        <w:t>Some believers avoid self-examination because they fear introspection will spiral.</w:t>
      </w:r>
    </w:p>
    <w:p>
      <w:r>
        <w:t>Others obsess over self-examination because they fear being deceived.</w:t>
      </w:r>
    </w:p>
    <w:p>
      <w:r>
        <w:t>Both approaches miss the point.</w:t>
      </w:r>
    </w:p>
    <w:p>
      <w:r>
        <w:t>Examination is not meant to consume you.</w:t>
      </w:r>
    </w:p>
    <w:p>
      <w:r>
        <w:t>It is meant to return you.</w:t>
      </w:r>
    </w:p>
    <w:p>
      <w:r>
        <w:t>David prayed, “Search me, O God.” He did not assume he was immune to distortion. He did not perform his own self-trial to prove worth. He brought himself into God’s light because he trusted God’s love.</w:t>
      </w:r>
    </w:p>
    <w:p>
      <w:r>
        <w:t>That is the difference.</w:t>
      </w:r>
    </w:p>
    <w:p>
      <w:r>
        <w:t>When you know you are held, examination becomes mercy, not threat?</w:t>
      </w:r>
    </w:p>
    <w:p>
      <w:r>
        <w:t>When you are still trying to earn a place, examination becomes terror?</w:t>
      </w:r>
    </w:p>
    <w:p>
      <w:r>
        <w:t>A secure son can say:</w:t>
      </w:r>
    </w:p>
    <w:p>
      <w:r>
        <w:t>Show me where I am bent.</w:t>
      </w:r>
    </w:p>
    <w:p>
      <w:r>
        <w:t>Because he knows the Father is not searching for a reason to discard him.</w:t>
      </w:r>
    </w:p>
    <w:p>
      <w:r>
        <w:t>A secure son can admit:</w:t>
      </w:r>
    </w:p>
    <w:p>
      <w:r>
        <w:t>My motive is mixed.</w:t>
      </w:r>
    </w:p>
    <w:p>
      <w:r>
        <w:t>Because he knows his place is not held together by purity of motive, but by Christ.</w:t>
      </w:r>
    </w:p>
    <w:p>
      <w:r>
        <w:t>A secure son can receive correction.</w:t>
      </w:r>
    </w:p>
    <w:p>
      <w:r>
        <w:t>Because correction does not mean exile.</w:t>
      </w:r>
    </w:p>
    <w:p>
      <w:r>
        <w:t>Correction is part of being brought home.</w:t>
      </w:r>
    </w:p>
    <w:p>
      <w:r>
        <w:t>Self-deception thrives where examination is avoided.</w:t>
      </w:r>
    </w:p>
    <w:p>
      <w:r>
        <w:t>But it also thrives where examination is severed from communion.</w:t>
      </w:r>
    </w:p>
    <w:p>
      <w:r>
        <w:t>The posture we need is simpler.</w:t>
      </w:r>
    </w:p>
    <w:p>
      <w:r>
        <w:t>Come near.</w:t>
      </w:r>
    </w:p>
    <w:p>
      <w:r>
        <w:t>Open the heart.</w:t>
      </w:r>
    </w:p>
    <w:p>
      <w:r>
        <w:t>Ask for light.</w:t>
      </w:r>
    </w:p>
    <w:p>
      <w:r>
        <w:t>Return to Jesus.</w:t>
      </w:r>
    </w:p>
    <w:p>
      <w:r>
        <w:t>If you need language for that return, keep it simple.</w:t>
      </w:r>
    </w:p>
    <w:p>
      <w:pPr>
        <w:pStyle w:val="ListBullet"/>
      </w:pPr>
      <w:r>
        <w:t>Father, I belong to You. Bring me back to You.</w:t>
      </w:r>
    </w:p>
    <w:p>
      <w:pPr>
        <w:pStyle w:val="ListBullet"/>
      </w:pPr>
      <w:r>
        <w:t>Jesus, I do not want to be right more than I want to be like You.</w:t>
      </w:r>
    </w:p>
    <w:p>
      <w:pPr>
        <w:pStyle w:val="ListBullet"/>
      </w:pPr>
      <w:r>
        <w:t>Spirit of God, show me what I cannot see, and keep me tender.</w:t>
      </w:r>
    </w:p>
    <w:p>
      <w:r>
        <w:t>Sometimes return is not dramatic.</w:t>
      </w:r>
    </w:p>
    <w:p>
      <w:r>
        <w:t>You may not feel immediate relief. You may still be tempted to defend yourself. The mind may still want to reopen the case. But if you stay with Christ for a moment, if you let His presence be enough, the temperature of the heart begins to change. The urgency fades. The need to win loosens. You remember you are a child, not a lawyer arguing for a verdict. Silence becomes a kind of consent.</w:t>
      </w:r>
    </w:p>
    <w:p>
      <w:r>
        <w:t>You do not have to solve everything.</w:t>
      </w:r>
    </w:p>
    <w:p>
      <w:r>
        <w:t>You only have to come back.</w:t>
      </w:r>
    </w:p>
    <w:p>
      <w:pPr>
        <w:pStyle w:val="Heading2"/>
      </w:pPr>
      <w:r>
        <w:t>Mirrors God Uses: Waiting, Community, and Suffering</w:t>
      </w:r>
    </w:p>
    <w:p>
      <w:r>
        <w:t>One of the reasons God uses slow processes is that slowness exposes motives.</w:t>
      </w:r>
    </w:p>
    <w:p>
      <w:r>
        <w:t>Waiting reveals what hurry hides.</w:t>
      </w:r>
    </w:p>
    <w:p>
      <w:r>
        <w:t>When recognition does not come, when affirmation is delayed, when influence decreases, when fruit is slow, what surfaces?</w:t>
      </w:r>
    </w:p>
    <w:p>
      <w:r>
        <w:t>Impatience. Resentment. Comparison. Self-pity. Control.</w:t>
      </w:r>
    </w:p>
    <w:p>
      <w:r>
        <w:t>Or steadiness.</w:t>
      </w:r>
    </w:p>
    <w:p>
      <w:r>
        <w:t>Waiting does not merely test your theology.</w:t>
      </w:r>
    </w:p>
    <w:p>
      <w:r>
        <w:t>It tests where your soul is living.</w:t>
      </w:r>
    </w:p>
    <w:p>
      <w:r>
        <w:t>If your soul is living in Christ, waiting becomes painful but purifying. If your soul is living in validation, waiting becomes unbearable.</w:t>
      </w:r>
    </w:p>
    <w:p>
      <w:r>
        <w:t>Community is another mirror.</w:t>
      </w:r>
    </w:p>
    <w:p>
      <w:r>
        <w:t>Isolation magnifies self-deception.</w:t>
      </w:r>
    </w:p>
    <w:p>
      <w:r>
        <w:t>Community interrupts it.</w:t>
      </w:r>
    </w:p>
    <w:p>
      <w:r>
        <w:t>Not authoritarian community that controls, humiliates, or weaponizes correction, but real belonging where trusted brothers and sisters can speak into tone, posture, blind spots, and drift.</w:t>
      </w:r>
    </w:p>
    <w:p>
      <w:r>
        <w:t>If no one can question you, you are vulnerable. If no one can challenge you, you are unprotected. If no one can observe your fruit up close, you may mistake intensity for maturity.</w:t>
      </w:r>
    </w:p>
    <w:p>
      <w:r>
        <w:t>God’s design includes a body for a reason.</w:t>
      </w:r>
    </w:p>
    <w:p>
      <w:r>
        <w:t>Belonging includes accountability.</w:t>
      </w:r>
    </w:p>
    <w:p>
      <w:r>
        <w:t>And accountability, when shaped by love, becomes safety.</w:t>
      </w:r>
    </w:p>
    <w:p>
      <w:r>
        <w:t>Suffering is another clarifier.</w:t>
      </w:r>
    </w:p>
    <w:p>
      <w:r>
        <w:t>Suffering strips pretense.</w:t>
      </w:r>
    </w:p>
    <w:p>
      <w:r>
        <w:t>When comfort disappears, when strength is limited, when outcomes are not controllable, the soul’s foundation is exposed?</w:t>
      </w:r>
    </w:p>
    <w:p>
      <w:r>
        <w:t>If faith was anchored in control, suffering shatters it. If faith was anchored in communion, suffering deepens dependence.</w:t>
      </w:r>
    </w:p>
    <w:p>
      <w:r>
        <w:t>Job wrestled. David lamented. Habakkuk questioned.</w:t>
      </w:r>
    </w:p>
    <w:p>
      <w:r>
        <w:t>But they returned.</w:t>
      </w:r>
    </w:p>
    <w:p>
      <w:r>
        <w:t>Self-deception cannot endure honest suffering for long because suffering does not allow image management. It forces the heart into honesty. It forces the soul into the question beneath the arguments.</w:t>
      </w:r>
    </w:p>
    <w:p>
      <w:r>
        <w:t>Where am I truly living?</w:t>
      </w:r>
    </w:p>
    <w:p>
      <w:r>
        <w:t>In myself.</w:t>
      </w:r>
    </w:p>
    <w:p>
      <w:r>
        <w:t>Or in Christ.</w:t>
      </w:r>
    </w:p>
    <w:p>
      <w:r>
        <w:t>Even dryness becomes a mirror.</w:t>
      </w:r>
    </w:p>
    <w:p>
      <w:r>
        <w:t>When emotion fades, self-deception can whisper:</w:t>
      </w:r>
    </w:p>
    <w:p>
      <w:r>
        <w:t>Perhaps it was never real. Perhaps you must intensify to recover it.</w:t>
      </w:r>
    </w:p>
    <w:p>
      <w:r>
        <w:t>But maturity recognizes that fluctuation of feeling does not determine spiritual reality. Union is measured by return. If dryness leads to renewed dependence rather than frantic performance, alignment is strengthening.</w:t>
      </w:r>
    </w:p>
    <w:p>
      <w:pPr>
        <w:pStyle w:val="Heading2"/>
      </w:pPr>
      <w:r>
        <w:t>The Inward Fruit Test</w:t>
      </w:r>
    </w:p>
    <w:p>
      <w:r>
        <w:t>It is easy to apply discernment outwardly.</w:t>
      </w:r>
    </w:p>
    <w:p>
      <w:r>
        <w:t>We diagnose culture. We critique trends. We analyze institutions. We measure movements.</w:t>
      </w:r>
    </w:p>
    <w:p>
      <w:r>
        <w:t>But the most dangerous distortions are internal.</w:t>
      </w:r>
    </w:p>
    <w:p>
      <w:r>
        <w:t>Self-deception allows us to condemn pride in others while harboring it privately. It allows us to preach humility while resisting it personally. It allows us to speak of love while quietly preferring superiority.</w:t>
      </w:r>
    </w:p>
    <w:p>
      <w:r>
        <w:t>This is why discernment must begin inward.</w:t>
      </w:r>
    </w:p>
    <w:p>
      <w:r>
        <w:t>Not with fear.</w:t>
      </w:r>
    </w:p>
    <w:p>
      <w:r>
        <w:t>With honesty.</w:t>
      </w:r>
    </w:p>
    <w:p>
      <w:r>
        <w:t>Ask the questions that expose the center.</w:t>
      </w:r>
    </w:p>
    <w:p>
      <w:r>
        <w:t>Am I becoming more gentle? Am I becoming more patient? Am I becoming more able to listen? Am I becoming less defensive? Am I becoming slower to assume motive? Am I becoming quicker to repent? Am I becoming harder or softer?</w:t>
      </w:r>
    </w:p>
    <w:p>
      <w:r>
        <w:t>If the trajectory is softening, Christ is at work.</w:t>
      </w:r>
    </w:p>
    <w:p>
      <w:r>
        <w:t>If the trajectory is hardening, something needs attention.</w:t>
      </w:r>
    </w:p>
    <w:p>
      <w:r>
        <w:t>Self-deception rarely appears as dramatic rebellion.</w:t>
      </w:r>
    </w:p>
    <w:p>
      <w:r>
        <w:t>It appears as slow narrowing.</w:t>
      </w:r>
    </w:p>
    <w:p>
      <w:r>
        <w:t>Slow defensiveness. Slow isolation. Slow contempt. Slow loss of tenderness.</w:t>
      </w:r>
    </w:p>
    <w:p>
      <w:r>
        <w:t>The Spirit softens.</w:t>
      </w:r>
    </w:p>
    <w:p>
      <w:r>
        <w:t>The ego stiffens.</w:t>
      </w:r>
    </w:p>
    <w:p>
      <w:pPr>
        <w:pStyle w:val="Heading2"/>
      </w:pPr>
      <w:r>
        <w:t>Humility Until Sight Is Complete</w:t>
      </w:r>
    </w:p>
    <w:p>
      <w:r>
        <w:t>Even the most mature believer does not escape limitation.</w:t>
      </w:r>
    </w:p>
    <w:p>
      <w:r>
        <w:t>We still see dimly.</w:t>
      </w:r>
    </w:p>
    <w:p>
      <w:r>
        <w:t>We still misunderstand at times.</w:t>
      </w:r>
    </w:p>
    <w:p>
      <w:r>
        <w:t>We still have blind spots.</w:t>
      </w:r>
    </w:p>
    <w:p>
      <w:r>
        <w:t>This does not invalidate faith.</w:t>
      </w:r>
    </w:p>
    <w:p>
      <w:r>
        <w:t>It deepens it.</w:t>
      </w:r>
    </w:p>
    <w:p>
      <w:r>
        <w:t>Because faith includes the willingness to be corrected.</w:t>
      </w:r>
    </w:p>
    <w:p>
      <w:r>
        <w:t>Faith includes the courage to stay teachable.</w:t>
      </w:r>
    </w:p>
    <w:p>
      <w:r>
        <w:t>Faith includes the strength to admit, I do not know yet, without panic.</w:t>
      </w:r>
    </w:p>
    <w:p>
      <w:r>
        <w:t>Death itself becomes a final humbling reminder that completion is ahead. We walk by faith until we see fully. This prevents triumphalism. It keeps the soul low enough to remain near Christ, and near enough to remain alive.</w:t>
      </w:r>
    </w:p>
    <w:p>
      <w:r>
        <w:t>The secret you are learning is not a badge.</w:t>
      </w:r>
    </w:p>
    <w:p>
      <w:r>
        <w:t>It is a rescue.</w:t>
      </w:r>
    </w:p>
    <w:p>
      <w:r>
        <w:t>Longing reveals design. Rupture introduced distortion. Faith is the bridge. Christ is the center. The Spirit is the strength. Love is the evidence.</w:t>
      </w:r>
    </w:p>
    <w:p>
      <w:r>
        <w:t>Self-deception interrupts this pattern by re-centering the self.</w:t>
      </w:r>
    </w:p>
    <w:p>
      <w:r>
        <w:t>The remedy is not anxiety.</w:t>
      </w:r>
    </w:p>
    <w:p>
      <w:r>
        <w:t>It is agreement.</w:t>
      </w:r>
    </w:p>
    <w:p>
      <w:r>
        <w:t>Agreement that you remain finite. Agreement that belonging is gift. Agreement that correction is mercy. Agreement that love is the measure.</w:t>
      </w:r>
    </w:p>
    <w:p>
      <w:r>
        <w:t>And when you feel that quiet tightening in your chest, when you notice the urge to fortify, when you sense the pressure to stay right, you can do the simplest, truest thing.</w:t>
      </w:r>
    </w:p>
    <w:p>
      <w:r>
        <w:t>Come home.</w:t>
      </w:r>
    </w:p>
    <w:p>
      <w:pPr>
        <w:pStyle w:val="Heading3"/>
      </w:pPr>
      <w:r>
        <w:t>Scripture Well</w:t>
      </w:r>
    </w:p>
    <w:p>
      <w:pPr>
        <w:pStyle w:val="ListBullet"/>
      </w:pPr>
      <w:r>
        <w:t>Psalm 139</w:t>
      </w:r>
    </w:p>
    <w:p>
      <w:pPr>
        <w:pStyle w:val="ListBullet"/>
      </w:pPr>
      <w:r>
        <w:t>Jeremiah 17</w:t>
      </w:r>
    </w:p>
    <w:p>
      <w:pPr>
        <w:pStyle w:val="ListBullet"/>
      </w:pPr>
      <w:r>
        <w:t>James 1</w:t>
      </w:r>
    </w:p>
    <w:p>
      <w:pPr>
        <w:pStyle w:val="ListBullet"/>
      </w:pPr>
      <w:r>
        <w:t>1 John 1</w:t>
      </w:r>
    </w:p>
    <w:p>
      <w:pPr>
        <w:pStyle w:val="ListBullet"/>
      </w:pPr>
      <w:r>
        <w:t>Mark 7</w:t>
      </w:r>
    </w:p>
    <w:p>
      <w:r>
        <w:br w:type="page"/>
      </w:r>
    </w:p>
    <w:p>
      <w:pPr>
        <w:pStyle w:val="Heading1"/>
      </w:pPr>
      <w:r>
        <w:t>Chapter 8 — The Love That Surpasses Knowledge</w:t>
      </w:r>
    </w:p>
    <w:p>
      <w:r>
        <w:t>Often grace feels less like forward motion and more like coming home — not to a familiar place, but to a Person.</w:t>
      </w:r>
    </w:p>
    <w:p>
      <w:r>
        <w:t>There is a point at which explanation reaches its limit.</w:t>
      </w:r>
    </w:p>
    <w:p>
      <w:r>
        <w:t>There are moments — sometimes in prayer, sometimes in quiet grief — when a person realizes the limits of explanation.</w:t>
      </w:r>
    </w:p>
    <w:p>
      <w:r>
        <w:t>You sit with your hands folded, and the words you usually reach for will not come. The room is still. The mind keeps offering sentences, but none of them feel like what you need.</w:t>
      </w:r>
    </w:p>
    <w:p>
      <w:r>
        <w:t>You do not feel faith leaving. You feel language failing.</w:t>
      </w:r>
    </w:p>
    <w:p>
      <w:r>
        <w:t>You can say the right words, hold the right ideas, even teach them to others, and still sense that the deepest thing you need is not another sentence, but presence.</w:t>
      </w:r>
    </w:p>
    <w:p>
      <w:r>
        <w:t>Not because Christ disappears. Not because reason collapses.</w:t>
      </w:r>
    </w:p>
    <w:p>
      <w:r>
        <w:t>But because the subject itself exceeds containment.</w:t>
      </w:r>
    </w:p>
    <w:p>
      <w:r>
        <w:t>Most people recognize this in ordinary life.</w:t>
      </w:r>
    </w:p>
    <w:p>
      <w:r>
        <w:t>You can describe the love of a parent, or the love of a spouse, or the love that keeps someone faithful through hardship, and still feel that the description falls short.</w:t>
      </w:r>
    </w:p>
    <w:p>
      <w:r>
        <w:t>The reality is bigger than the words.</w:t>
      </w:r>
    </w:p>
    <w:p>
      <w:r>
        <w:t>Paul writes of the love of Christ that surpasses knowledge.</w:t>
      </w:r>
    </w:p>
    <w:p>
      <w:r>
        <w:t>That phrase is not poetic exaggeration. It is structural.</w:t>
      </w:r>
    </w:p>
    <w:p>
      <w:r>
        <w:t>Love that surpasses knowledge means there is something real, something knowable, something concrete, and yet it cannot be exhausted by analysis.</w:t>
      </w:r>
    </w:p>
    <w:p>
      <w:r>
        <w:t>It can be entered. It can be experienced. It can be received.</w:t>
      </w:r>
    </w:p>
    <w:p>
      <w:r>
        <w:t>But it cannot be mastered.</w:t>
      </w:r>
    </w:p>
    <w:p>
      <w:r>
        <w:t>At that boundary, the mind can no longer take the lead. You do not solve love. You receive Him.</w:t>
      </w:r>
    </w:p>
    <w:p>
      <w:r>
        <w:t>And this matters deeply.</w:t>
      </w:r>
    </w:p>
    <w:p>
      <w:r>
        <w:t>Because if the rupture introduced distorted sight, and if faith bridges the gap of partial knowledge, then love becomes the living atmosphere of completion.</w:t>
      </w:r>
    </w:p>
    <w:p>
      <w:r>
        <w:t>Completion is not abstract clarity.</w:t>
      </w:r>
    </w:p>
    <w:p>
      <w:r>
        <w:t>Many of us keep trying to become understandable before we come near.</w:t>
      </w:r>
    </w:p>
    <w:p>
      <w:r>
        <w:t>But there is a moment, often in the middle of an ordinary day, when you stop delaying and simply return.</w:t>
      </w:r>
    </w:p>
    <w:p>
      <w:r>
        <w:t>You do not bring a polished explanation.</w:t>
      </w:r>
    </w:p>
    <w:p>
      <w:r>
        <w:t>You bring yourself.</w:t>
      </w:r>
    </w:p>
    <w:p>
      <w:r>
        <w:t>Lord Jesus, I am here.</w:t>
      </w:r>
    </w:p>
    <w:p>
      <w:r>
        <w:t>And that simple coming back becomes more meaningful than any analysis.</w:t>
      </w:r>
    </w:p>
    <w:p>
      <w:r>
        <w:t>It is relational restoration.</w:t>
      </w:r>
    </w:p>
    <w:p>
      <w:r>
        <w:t>And relational restoration is experienced as love.</w:t>
      </w:r>
    </w:p>
    <w:p>
      <w:r>
        <w:t>And this is where the thread continues.</w:t>
      </w:r>
    </w:p>
    <w:p/>
    <w:p>
      <w:pPr>
        <w:pStyle w:val="Heading2"/>
      </w:pPr>
      <w:r>
        <w:t>Beyond Information</w:t>
      </w:r>
    </w:p>
    <w:p>
      <w:r>
        <w:t>There is a kind of knowing that accumulates data.</w:t>
      </w:r>
    </w:p>
    <w:p>
      <w:r>
        <w:t>Facts can be memorized. Arguments can be constructed. Theology can be articulated.</w:t>
      </w:r>
    </w:p>
    <w:p>
      <w:r>
        <w:t>But none of those alone produce rest.</w:t>
      </w:r>
    </w:p>
    <w:p>
      <w:r>
        <w:t>You can understand doctrines of salvation and still feel distant. You can articulate substitutionary atonement and still wrestle with insecurity. You can defend the resurrection historically and still struggle with belonging.</w:t>
      </w:r>
    </w:p>
    <w:p>
      <w:r>
        <w:t>This is because the rupture was not merely informational. It was relational.</w:t>
      </w:r>
    </w:p>
    <w:p>
      <w:r>
        <w:t>The healing must therefore also be relational.</w:t>
      </w:r>
    </w:p>
    <w:p>
      <w:r>
        <w:t>Love surpasses knowledge because it is not merely information about God. It is participation in God.</w:t>
      </w:r>
    </w:p>
    <w:p>
      <w:r>
        <w:t>When Paul prays that believers would “know” the love of Christ that surpasses knowledge, he is not asking for a contradiction. He is asking for a deeper kind of knowing.</w:t>
      </w:r>
    </w:p>
    <w:p>
      <w:r>
        <w:t>A knowing that includes the mind, but does not stop there. A knowing that reaches the inner person. A knowing that becomes steady even when feelings fluctuate. A knowing that changes how you breathe in the middle of trouble.</w:t>
      </w:r>
    </w:p>
    <w:p>
      <w:r>
        <w:t>You may have noticed this in your own life.</w:t>
      </w:r>
    </w:p>
    <w:p>
      <w:r>
        <w:t>There are truths you can repeat without them touching the fear underneath. And then there are moments when the same truth becomes warm, near, and weight-bearing.</w:t>
      </w:r>
    </w:p>
    <w:p>
      <w:r>
        <w:t>Not because the sentence changed. Because the Spirit made the love behind it tangible.</w:t>
      </w:r>
    </w:p>
    <w:p/>
    <w:p>
      <w:pPr>
        <w:pStyle w:val="Heading2"/>
      </w:pPr>
      <w:r>
        <w:t>The Prayer That Reaches the Inner Person</w:t>
      </w:r>
    </w:p>
    <w:p>
      <w:r>
        <w:t>Paul’s language in Ephesians is specific.</w:t>
      </w:r>
    </w:p>
    <w:p>
      <w:r>
        <w:t>He does not pray first that believers would become more skilled, more productive, more impressive, or even more knowledgeable.</w:t>
      </w:r>
    </w:p>
    <w:p>
      <w:r>
        <w:t>He prays that they would be strengthened with power in the inner being, that Christ would dwell in their hearts through faith, that they would be rooted and grounded in love, and that they would be filled with all the fullness of God.</w:t>
      </w:r>
    </w:p>
    <w:p>
      <w:r>
        <w:t>This is not a request for mere inspiration. It is a request for completion.</w:t>
      </w:r>
    </w:p>
    <w:p>
      <w:r>
        <w:t>To be rooted and grounded is to have a stable base. It is to have a center that does not shift every time circumstances do.</w:t>
      </w:r>
    </w:p>
    <w:p>
      <w:r>
        <w:t>When love becomes the ground, you stop living on spiritual stilts.</w:t>
      </w:r>
    </w:p>
    <w:p>
      <w:r>
        <w:t>You stop surviving by performance. You stop defending your worth with constant explanation. You stop treating every disagreement as a threat to existence.</w:t>
      </w:r>
    </w:p>
    <w:p>
      <w:r>
        <w:t>You become anchored.</w:t>
      </w:r>
    </w:p>
    <w:p>
      <w:r>
        <w:t>And the anchoring is not vague sentiment.</w:t>
      </w:r>
    </w:p>
    <w:p>
      <w:r>
        <w:t>It is Christ Himself taking up residence, not as a visitor you host when you feel ready, but as the One who claims you as His own.</w:t>
      </w:r>
    </w:p>
    <w:p/>
    <w:p>
      <w:pPr>
        <w:pStyle w:val="Heading2"/>
      </w:pPr>
      <w:r>
        <w:t>The Shape of Divine Love</w:t>
      </w:r>
    </w:p>
    <w:p>
      <w:r>
        <w:t>When Scripture speaks of love, it does not describe sentiment first.</w:t>
      </w:r>
    </w:p>
    <w:p>
      <w:r>
        <w:t>It describes action.</w:t>
      </w:r>
    </w:p>
    <w:p>
      <w:r>
        <w:t>The Son of God loved us and gave Himself.</w:t>
      </w:r>
    </w:p>
    <w:p>
      <w:r>
        <w:t>Love is self-giving.</w:t>
      </w:r>
    </w:p>
    <w:p>
      <w:r>
        <w:t>Not self-assertion. Not self-protection. Not self-elevation.</w:t>
      </w:r>
    </w:p>
    <w:p>
      <w:r>
        <w:t>Self-giving.</w:t>
      </w:r>
    </w:p>
    <w:p>
      <w:r>
        <w:t>And here is where the pattern becomes unmistakable.</w:t>
      </w:r>
    </w:p>
    <w:p>
      <w:r>
        <w:t>The incomplete self strives to secure identity. Divine love gives identity.</w:t>
      </w:r>
    </w:p>
    <w:p>
      <w:r>
        <w:t>The insecure self grasps. Divine love releases.</w:t>
      </w:r>
    </w:p>
    <w:p>
      <w:r>
        <w:t>The orphan fears loss. Divine love absorbs cost.</w:t>
      </w:r>
    </w:p>
    <w:p>
      <w:r>
        <w:t>This love does not merely inspire admiration. It invites participation.</w:t>
      </w:r>
    </w:p>
    <w:p>
      <w:r>
        <w:t>You begin to notice a quiet reversal.</w:t>
      </w:r>
    </w:p>
    <w:p>
      <w:r>
        <w:t>The world teaches you to survive by keeping control. Love teaches you to live by surrendering it.</w:t>
      </w:r>
    </w:p>
    <w:p>
      <w:r>
        <w:t>The world teaches you to keep accounts. Love teaches you to forgive.</w:t>
      </w:r>
    </w:p>
    <w:p>
      <w:r>
        <w:t>The world trains you to use people as mirrors. Love trains you to see people as image-bearers.</w:t>
      </w:r>
    </w:p>
    <w:p>
      <w:r>
        <w:t>And because this reversal touches everything, it cannot be reduced to a concept.</w:t>
      </w:r>
    </w:p>
    <w:p>
      <w:r>
        <w:t>It must be received.</w:t>
      </w:r>
    </w:p>
    <w:p/>
    <w:p>
      <w:pPr>
        <w:pStyle w:val="Heading2"/>
      </w:pPr>
      <w:r>
        <w:t>Why It Surpasses Knowledge</w:t>
      </w:r>
    </w:p>
    <w:p>
      <w:r>
        <w:t>To say love surpasses knowledge is not to say it is irrational.</w:t>
      </w:r>
    </w:p>
    <w:p>
      <w:r>
        <w:t>It means it cannot be reduced to comprehension.</w:t>
      </w:r>
    </w:p>
    <w:p>
      <w:r>
        <w:t>You can study generosity without becoming generous. You can analyze sacrifice without surrendering. You can evaluate humility without being humbled.</w:t>
      </w:r>
    </w:p>
    <w:p>
      <w:r>
        <w:t>But when love is encountered, something interior shifts.</w:t>
      </w:r>
    </w:p>
    <w:p>
      <w:r>
        <w:t>Not intellectually first. Relationally.</w:t>
      </w:r>
    </w:p>
    <w:p>
      <w:r>
        <w:t>The Spirit bears witness. Adoption becomes experiential. Belonging ceases to be theory.</w:t>
      </w:r>
    </w:p>
    <w:p>
      <w:r>
        <w:t>And this is why humility is required.</w:t>
      </w:r>
    </w:p>
    <w:p>
      <w:r>
        <w:t>Because pride resists being loved. Pride prefers achievement.</w:t>
      </w:r>
    </w:p>
    <w:p>
      <w:r>
        <w:t>Love must be received.</w:t>
      </w:r>
    </w:p>
    <w:p>
      <w:r>
        <w:t>And receiving feels like weakness to the proud.</w:t>
      </w:r>
    </w:p>
    <w:p>
      <w:r>
        <w:t>It feels like the end of control. It feels like having to admit, I cannot complete myself. It feels like letting Someone else name you.</w:t>
      </w:r>
    </w:p>
    <w:p>
      <w:r>
        <w:t>But that surrender is not collapse.</w:t>
      </w:r>
    </w:p>
    <w:p>
      <w:r>
        <w:t>It is recovery.</w:t>
      </w:r>
    </w:p>
    <w:p>
      <w:r>
        <w:t>Because the self that insists on being ultimate becomes unstable.</w:t>
      </w:r>
    </w:p>
    <w:p>
      <w:r>
        <w:t>You were not built to carry that weight.</w:t>
      </w:r>
    </w:p>
    <w:p>
      <w:r>
        <w:t>When the self becomes the final reference point, every criticism becomes a threat, every delay becomes an insult, every unmet desire becomes a verdict on your worth.</w:t>
      </w:r>
    </w:p>
    <w:p>
      <w:r>
        <w:t>The burden is too heavy, so the system strains. And the strain shows up as anxiety, defensiveness, bitterness, and fatigue.</w:t>
      </w:r>
    </w:p>
    <w:p>
      <w:r>
        <w:t>Divine love does something different.</w:t>
      </w:r>
    </w:p>
    <w:p>
      <w:r>
        <w:t>It relocates the reference point.</w:t>
      </w:r>
    </w:p>
    <w:p>
      <w:r>
        <w:t>Christ becomes the center. Christ becomes the measure. Christ becomes the stability.</w:t>
      </w:r>
    </w:p>
    <w:p>
      <w:r>
        <w:t>And the soul exhales.</w:t>
      </w:r>
    </w:p>
    <w:p/>
    <w:p>
      <w:pPr>
        <w:pStyle w:val="Heading2"/>
      </w:pPr>
      <w:r>
        <w:t>Love and Truth</w:t>
      </w:r>
    </w:p>
    <w:p>
      <w:r>
        <w:t>Some people fear that emphasizing love will weaken Truth.</w:t>
      </w:r>
    </w:p>
    <w:p>
      <w:r>
        <w:t>But the love that surpasses knowledge is not love separated from Truth.</w:t>
      </w:r>
    </w:p>
    <w:p>
      <w:r>
        <w:t>It is love grounded in the living Truth of Christ.</w:t>
      </w:r>
    </w:p>
    <w:p>
      <w:r>
        <w:t>This is why the cross matters so much.</w:t>
      </w:r>
    </w:p>
    <w:p>
      <w:r>
        <w:t>The cross is not sentimentality.</w:t>
      </w:r>
    </w:p>
    <w:p>
      <w:r>
        <w:t>It is holy love. It is righteous love. It is a love that tells the truth about sin without destroying the sinner. It is a love that exposes darkness without surrendering to it.</w:t>
      </w:r>
    </w:p>
    <w:p>
      <w:r>
        <w:t>Love does not pretend that evil is harmless. Love does not call bitterness “personality.” Love does not call pride “strength.”</w:t>
      </w:r>
    </w:p>
    <w:p>
      <w:r>
        <w:t>Love is honest.</w:t>
      </w:r>
    </w:p>
    <w:p>
      <w:r>
        <w:t>Yet love is not punitive.</w:t>
      </w:r>
    </w:p>
    <w:p>
      <w:r>
        <w:t>It is restorative.</w:t>
      </w:r>
    </w:p>
    <w:p>
      <w:r>
        <w:t>The Truth that is Christ does not crush the weak. He invites the weak to come near.</w:t>
      </w:r>
    </w:p>
    <w:p>
      <w:r>
        <w:t>And when you come near, you discover a strange combination.</w:t>
      </w:r>
    </w:p>
    <w:p>
      <w:r>
        <w:t>You feel both uncovered and safe. You feel both convicted and welcomed. You feel both corrected and held.</w:t>
      </w:r>
    </w:p>
    <w:p>
      <w:r>
        <w:t>Only divine love can do that without contradiction.</w:t>
      </w:r>
    </w:p>
    <w:p/>
    <w:p>
      <w:pPr>
        <w:pStyle w:val="Heading2"/>
      </w:pPr>
      <w:r>
        <w:t>The Cross and the Collapse of Self-Sufficiency</w:t>
      </w:r>
    </w:p>
    <w:p>
      <w:r>
        <w:t>At the center of Christian faith stands an event that defies transactional logic.</w:t>
      </w:r>
    </w:p>
    <w:p>
      <w:r>
        <w:t>The cross is not a negotiation. It is not merit-based exchange.</w:t>
      </w:r>
    </w:p>
    <w:p>
      <w:r>
        <w:t>It is self-giving grace.</w:t>
      </w:r>
    </w:p>
    <w:p>
      <w:r>
        <w:t>You cannot improve upon it. You cannot contribute to it.</w:t>
      </w:r>
    </w:p>
    <w:p>
      <w:r>
        <w:t>You can only agree with it.</w:t>
      </w:r>
    </w:p>
    <w:p>
      <w:r>
        <w:t>Belief becomes agreement.</w:t>
      </w:r>
    </w:p>
    <w:p>
      <w:r>
        <w:t>Agreement that you cannot complete yourself. Agreement that love has already moved toward you. Agreement that belonging is given, not earned.</w:t>
      </w:r>
    </w:p>
    <w:p>
      <w:r>
        <w:t>The cross dismantles superiority. It eliminates boasting. It dissolves entitlement.</w:t>
      </w:r>
    </w:p>
    <w:p>
      <w:r>
        <w:t>And because it does, it stabilizes the soul.</w:t>
      </w:r>
    </w:p>
    <w:p>
      <w:r>
        <w:t>The cross also heals the way we interpret suffering.</w:t>
      </w:r>
    </w:p>
    <w:p>
      <w:r>
        <w:t>When you see God’s love taking the cost into Himself, you stop believing that love only exists when life feels painless.</w:t>
      </w:r>
    </w:p>
    <w:p>
      <w:r>
        <w:t>You begin to understand that love can be most real precisely where you would expect it to vanish.</w:t>
      </w:r>
    </w:p>
    <w:p/>
    <w:p>
      <w:pPr>
        <w:pStyle w:val="Heading2"/>
      </w:pPr>
      <w:r>
        <w:t>The Depth We Cannot Fully Grasp</w:t>
      </w:r>
    </w:p>
    <w:p>
      <w:r>
        <w:t>We cannot fully understand how wide, how long, how deep this love is.</w:t>
      </w:r>
    </w:p>
    <w:p>
      <w:r>
        <w:t>That is not poetic exaggeration. It is epistemic humility.</w:t>
      </w:r>
    </w:p>
    <w:p>
      <w:r>
        <w:t>Finite beings cannot exhaust infinite love.</w:t>
      </w:r>
    </w:p>
    <w:p>
      <w:r>
        <w:t>But partial comprehension does not negate participation.</w:t>
      </w:r>
    </w:p>
    <w:p>
      <w:r>
        <w:t>A child may not understand the totality of parental sacrifice, yet the child benefits fully from it.</w:t>
      </w:r>
    </w:p>
    <w:p>
      <w:r>
        <w:t>We know truly, though not totally.</w:t>
      </w:r>
    </w:p>
    <w:p>
      <w:r>
        <w:t>This protects us from triumphalism.</w:t>
      </w:r>
    </w:p>
    <w:p>
      <w:r>
        <w:t>Even the most mature believer remains a recipient.</w:t>
      </w:r>
    </w:p>
    <w:p>
      <w:r>
        <w:t>And it protects us from despair.</w:t>
      </w:r>
    </w:p>
    <w:p>
      <w:r>
        <w:t>Because you do not need total comprehension to be held. You do not need perfect articulation to be loved. You do not need flawless theology to be adopted.</w:t>
      </w:r>
    </w:p>
    <w:p>
      <w:r>
        <w:t>You need Christ.</w:t>
      </w:r>
    </w:p>
    <w:p/>
    <w:p>
      <w:pPr>
        <w:pStyle w:val="Heading2"/>
      </w:pPr>
      <w:r>
        <w:t>Love and the Healing of Orphanhood</w:t>
      </w:r>
    </w:p>
    <w:p>
      <w:r>
        <w:t>Orphan identity dissolves when belonging becomes secure.</w:t>
      </w:r>
    </w:p>
    <w:p>
      <w:r>
        <w:t>And belonging becomes secure not through performance but through love.</w:t>
      </w:r>
    </w:p>
    <w:p>
      <w:r>
        <w:t>Perfect love casts out fear.</w:t>
      </w:r>
    </w:p>
    <w:p>
      <w:r>
        <w:t>Fear of rejection. Fear of insignificance. Fear of failure. Fear of abandonment.</w:t>
      </w:r>
    </w:p>
    <w:p>
      <w:r>
        <w:t>When love is received as stable, control relaxes. Defensiveness softens. Comparison diminishes.</w:t>
      </w:r>
    </w:p>
    <w:p>
      <w:r>
        <w:t>Love becomes the new baseline.</w:t>
      </w:r>
    </w:p>
    <w:p>
      <w:r>
        <w:t>You begin to notice that your reactions change.</w:t>
      </w:r>
    </w:p>
    <w:p>
      <w:r>
        <w:t>Where you once rushed to protect yourself, you can pause. Where you once retaliated, you can pray. Where you once shut down, you can speak honestly without panic.</w:t>
      </w:r>
    </w:p>
    <w:p>
      <w:r>
        <w:t>This does not mean you never struggle.</w:t>
      </w:r>
    </w:p>
    <w:p>
      <w:r>
        <w:t>It means the struggle is no longer your foundation.</w:t>
      </w:r>
    </w:p>
    <w:p>
      <w:r>
        <w:t>Your foundation is love.</w:t>
      </w:r>
    </w:p>
    <w:p/>
    <w:p>
      <w:pPr>
        <w:pStyle w:val="Heading2"/>
      </w:pPr>
      <w:r>
        <w:t>Emotional Experience and Spiritual Reality</w:t>
      </w:r>
    </w:p>
    <w:p>
      <w:r>
        <w:t>There are moments when love feels overwhelming.</w:t>
      </w:r>
    </w:p>
    <w:p>
      <w:r>
        <w:t>There are also seasons when feeling is muted.</w:t>
      </w:r>
    </w:p>
    <w:p>
      <w:r>
        <w:t>Love surpasses knowledge, but it does not depend on constant sensation.</w:t>
      </w:r>
    </w:p>
    <w:p>
      <w:r>
        <w:t>The Spirit may intensify awareness at times. He may quiet it at others.</w:t>
      </w:r>
    </w:p>
    <w:p>
      <w:r>
        <w:t>Union is not measured by emotional height. It is measured by relational continuity.</w:t>
      </w:r>
    </w:p>
    <w:p>
      <w:r>
        <w:t>When dryness comes, love has not disappeared.</w:t>
      </w:r>
    </w:p>
    <w:p>
      <w:r>
        <w:t>It remains objective, anchored in Christ.</w:t>
      </w:r>
    </w:p>
    <w:p>
      <w:r>
        <w:t>Faith holds to it.</w:t>
      </w:r>
    </w:p>
    <w:p>
      <w:r>
        <w:t>This is one of the quiet mercies of the Christian life.</w:t>
      </w:r>
    </w:p>
    <w:p>
      <w:r>
        <w:t>God does not tie your belonging to your mood.</w:t>
      </w:r>
    </w:p>
    <w:p>
      <w:r>
        <w:t>He ties your belonging to His Son.</w:t>
      </w:r>
    </w:p>
    <w:p/>
    <w:p>
      <w:pPr>
        <w:pStyle w:val="Heading2"/>
      </w:pPr>
      <w:r>
        <w:t>Love as the Constraint That Creates Order</w:t>
      </w:r>
    </w:p>
    <w:p>
      <w:r>
        <w:t>You have already seen how a life without the right center becomes chaotic.</w:t>
      </w:r>
    </w:p>
    <w:p>
      <w:r>
        <w:t>Not always outwardly.</w:t>
      </w:r>
    </w:p>
    <w:p>
      <w:r>
        <w:t>Sometimes the chaos is internal. A constant swirl of suspicion, comparison, and restless striving.</w:t>
      </w:r>
    </w:p>
    <w:p>
      <w:r>
        <w:t>Chaos does not always mean noise. Sometimes it means instability.</w:t>
      </w:r>
    </w:p>
    <w:p>
      <w:r>
        <w:t>But notice what happens when love becomes the governing atmosphere.</w:t>
      </w:r>
    </w:p>
    <w:p>
      <w:r>
        <w:t>Love does not remove all complexity. It introduces the right constraints.</w:t>
      </w:r>
    </w:p>
    <w:p>
      <w:r>
        <w:t>And the right constraints produce order.</w:t>
      </w:r>
    </w:p>
    <w:p>
      <w:r>
        <w:t>Love restrains the tongue from cutting. Love restrains the mind from catastrophizing. Love restrains the will from forcing outcomes. Love restrains the ego from becoming ultimate.</w:t>
      </w:r>
    </w:p>
    <w:p>
      <w:r>
        <w:t>This restraint is not imprisonment.</w:t>
      </w:r>
    </w:p>
    <w:p>
      <w:r>
        <w:t>It is form.</w:t>
      </w:r>
    </w:p>
    <w:p>
      <w:r>
        <w:t>Like banks that give a river its path, love gives the soul its shape.</w:t>
      </w:r>
    </w:p>
    <w:p>
      <w:r>
        <w:t>When the river has no banks, it spreads thin and floods. When the river has form, it carries power without destroying the field.</w:t>
      </w:r>
    </w:p>
    <w:p>
      <w:r>
        <w:t>So it is with a human being.</w:t>
      </w:r>
    </w:p>
    <w:p>
      <w:r>
        <w:t>Love does not shrink you. Love gives you coherence.</w:t>
      </w:r>
    </w:p>
    <w:p/>
    <w:p>
      <w:pPr>
        <w:pStyle w:val="Heading2"/>
      </w:pPr>
      <w:r>
        <w:t>Waiting Within Love</w:t>
      </w:r>
    </w:p>
    <w:p>
      <w:r>
        <w:t>If love is self-giving, it is also patient.</w:t>
      </w:r>
    </w:p>
    <w:p>
      <w:r>
        <w:t>Waiting is not abandonment. It is refinement.</w:t>
      </w:r>
    </w:p>
    <w:p>
      <w:r>
        <w:t>Abraham waited for promise. David waited for kingship. The disciples waited for the Spirit.</w:t>
      </w:r>
    </w:p>
    <w:p>
      <w:r>
        <w:t>Love did not fail during delay. It matured.</w:t>
      </w:r>
    </w:p>
    <w:p>
      <w:r>
        <w:t>Waiting exposes whether we trust love or merely desire outcomes.</w:t>
      </w:r>
    </w:p>
    <w:p>
      <w:r>
        <w:t>If love is real, it remains present even when timelines stretch.</w:t>
      </w:r>
    </w:p>
    <w:p>
      <w:r>
        <w:t>There is a particular kind of holiness in unanswered prayer.</w:t>
      </w:r>
    </w:p>
    <w:p>
      <w:r>
        <w:t>Not because God enjoys withholding. But because waiting reveals what you worship.</w:t>
      </w:r>
    </w:p>
    <w:p>
      <w:r>
        <w:t>If you worship control, waiting feels like death. If you worship Christ, waiting becomes a place of deeper agreement.</w:t>
      </w:r>
    </w:p>
    <w:p>
      <w:r>
        <w:t>Even if it hurts.</w:t>
      </w:r>
    </w:p>
    <w:p/>
    <w:p>
      <w:pPr>
        <w:pStyle w:val="Heading2"/>
      </w:pPr>
      <w:r>
        <w:t>Community as Expression of Love</w:t>
      </w:r>
    </w:p>
    <w:p>
      <w:r>
        <w:t>Divine love does not isolate individuals.</w:t>
      </w:r>
    </w:p>
    <w:p>
      <w:r>
        <w:t>It forms a body.</w:t>
      </w:r>
    </w:p>
    <w:p>
      <w:r>
        <w:t>To be loved by God is to be drawn into shared life.</w:t>
      </w:r>
    </w:p>
    <w:p>
      <w:r>
        <w:t>Correction becomes gift. Encouragement becomes nourishment. Corporate worship becomes alignment.</w:t>
      </w:r>
    </w:p>
    <w:p>
      <w:r>
        <w:t>Love received vertically expresses itself horizontally.</w:t>
      </w:r>
    </w:p>
    <w:p>
      <w:r>
        <w:t>If love for God does not translate into love for neighbor, distortion has entered.</w:t>
      </w:r>
    </w:p>
    <w:p>
      <w:r>
        <w:t>Love is not private mysticism. It is embodied relation.</w:t>
      </w:r>
    </w:p>
    <w:p>
      <w:r>
        <w:t>This is also why bitterness is so corrosive.</w:t>
      </w:r>
    </w:p>
    <w:p>
      <w:r>
        <w:t>Bitterness is love turned inward and made transactional. It keeps score. It replays offenses. It feeds the orphan fear that says, if I do not hold this pain tightly, it will mean nothing.</w:t>
      </w:r>
    </w:p>
    <w:p>
      <w:r>
        <w:t>But love does not need bitterness to validate suffering.</w:t>
      </w:r>
    </w:p>
    <w:p>
      <w:r>
        <w:t>Love validates pain without worshiping it.</w:t>
      </w:r>
    </w:p>
    <w:p>
      <w:r>
        <w:t>And because love is secure, love can forgive.</w:t>
      </w:r>
    </w:p>
    <w:p/>
    <w:p>
      <w:pPr>
        <w:pStyle w:val="Heading2"/>
      </w:pPr>
      <w:r>
        <w:t>Suffering Within Love</w:t>
      </w:r>
    </w:p>
    <w:p>
      <w:r>
        <w:t>Love does not eliminate suffering. It reframes it.</w:t>
      </w:r>
    </w:p>
    <w:p>
      <w:r>
        <w:t>When suffering comes, the question shifts from why am I alone to how is love present here?</w:t>
      </w:r>
    </w:p>
    <w:p>
      <w:r>
        <w:t>This does not remove grief. It reorients it.</w:t>
      </w:r>
    </w:p>
    <w:p>
      <w:r>
        <w:t>Sometimes the reorientation is as small as staying.</w:t>
      </w:r>
    </w:p>
    <w:p>
      <w:r>
        <w:t>A restless night. A dark room. A prayer whispered without confidence.</w:t>
      </w:r>
    </w:p>
    <w:p>
      <w:r>
        <w:t>Help me.</w:t>
      </w:r>
    </w:p>
    <w:p>
      <w:r>
        <w:t>A memory arrives without fanfare.</w:t>
      </w:r>
    </w:p>
    <w:p>
      <w:r>
        <w:t>Not a new explanation, but a steadier assurance.</w:t>
      </w:r>
    </w:p>
    <w:p>
      <w:r>
        <w:t>You are not abandoned.</w:t>
      </w:r>
    </w:p>
    <w:p>
      <w:r>
        <w:t>David lamented, yet trusted. Job wrestled, yet refused to curse God. Christ Himself suffered, yet entrusted Himself to the Father.</w:t>
      </w:r>
    </w:p>
    <w:p>
      <w:r>
        <w:t>Love does not promise exemption. It promises presence.</w:t>
      </w:r>
    </w:p>
    <w:p>
      <w:r>
        <w:t>And presence becomes strength.</w:t>
      </w:r>
    </w:p>
    <w:p>
      <w:r>
        <w:t>Not the kind of strength that boasts. The kind of strength that endures without hardening.</w:t>
      </w:r>
    </w:p>
    <w:p/>
    <w:p>
      <w:pPr>
        <w:pStyle w:val="Heading2"/>
      </w:pPr>
      <w:r>
        <w:t>Gratitude as the Natural Response</w:t>
      </w:r>
    </w:p>
    <w:p>
      <w:r>
        <w:t>When love is recognized as gift, gratitude flows naturally.</w:t>
      </w:r>
    </w:p>
    <w:p>
      <w:r>
        <w:t>Thankfulness stabilizes humility.</w:t>
      </w:r>
    </w:p>
    <w:p>
      <w:r>
        <w:t>The adopted give thanks not because circumstances are perfect, but because belonging is secure.</w:t>
      </w:r>
    </w:p>
    <w:p>
      <w:r>
        <w:t>Gratitude prevents love from being taken for granted. It guards against entitlement. It softens the tone of conviction.</w:t>
      </w:r>
    </w:p>
    <w:p>
      <w:r>
        <w:t>Gratitude also heals urgency.</w:t>
      </w:r>
    </w:p>
    <w:p>
      <w:r>
        <w:t>The grateful do not need to rush to prove they matter. They already know they are loved.</w:t>
      </w:r>
    </w:p>
    <w:p/>
    <w:p>
      <w:pPr>
        <w:pStyle w:val="Heading2"/>
      </w:pPr>
      <w:r>
        <w:t>The Spirit and the Experience of Love</w:t>
      </w:r>
    </w:p>
    <w:p>
      <w:r>
        <w:t>The Spirit pours love into the heart.</w:t>
      </w:r>
    </w:p>
    <w:p>
      <w:r>
        <w:t>This is not metaphor. It is experiential reality.</w:t>
      </w:r>
    </w:p>
    <w:p>
      <w:r>
        <w:t>He does not merely inform the mind. He assures the soul.</w:t>
      </w:r>
    </w:p>
    <w:p>
      <w:r>
        <w:t>Abba, Father.</w:t>
      </w:r>
    </w:p>
    <w:p>
      <w:r>
        <w:t>This cry is not constructed by intellect alone.</w:t>
      </w:r>
    </w:p>
    <w:p>
      <w:r>
        <w:t>It arises from relational awakening.</w:t>
      </w:r>
    </w:p>
    <w:p>
      <w:r>
        <w:t>The Spirit makes love tangible.</w:t>
      </w:r>
    </w:p>
    <w:p>
      <w:r>
        <w:t>Not always dramatic. Not always emotional.</w:t>
      </w:r>
    </w:p>
    <w:p>
      <w:r>
        <w:t>But steady.</w:t>
      </w:r>
    </w:p>
    <w:p>
      <w:r>
        <w:t>And this steadiness is one of the clearest signs of growth.</w:t>
      </w:r>
    </w:p>
    <w:p>
      <w:r>
        <w:t>You still repent. You still learn. You still correct course.</w:t>
      </w:r>
    </w:p>
    <w:p>
      <w:r>
        <w:t>But you do it from inside love, not to earn it.</w:t>
      </w:r>
    </w:p>
    <w:p/>
    <w:p>
      <w:pPr>
        <w:pStyle w:val="Heading2"/>
      </w:pPr>
      <w:r>
        <w:t>The Stability Test of Love</w:t>
      </w:r>
    </w:p>
    <w:p>
      <w:r>
        <w:t>If love is central, it must be visible.</w:t>
      </w:r>
    </w:p>
    <w:p>
      <w:r>
        <w:t>Over time, does love increase? Does patience expand? Does gentleness deepen? Does steadiness strengthen? Does mercy grow?</w:t>
      </w:r>
    </w:p>
    <w:p>
      <w:r>
        <w:t>If not, knowledge may have increased without love.</w:t>
      </w:r>
    </w:p>
    <w:p>
      <w:r>
        <w:t>And knowledge without love inflates.</w:t>
      </w:r>
    </w:p>
    <w:p>
      <w:r>
        <w:t>Love without knowledge may be naive. But knowledge without love becomes harsh.</w:t>
      </w:r>
    </w:p>
    <w:p>
      <w:r>
        <w:t>Completion integrates both.</w:t>
      </w:r>
    </w:p>
    <w:p>
      <w:r>
        <w:t>Love becomes the tone of Truth. Truth becomes the backbone of love.</w:t>
      </w:r>
    </w:p>
    <w:p/>
    <w:p>
      <w:pPr>
        <w:pStyle w:val="Heading2"/>
      </w:pPr>
      <w:r>
        <w:t>Death and the Fulfillment of Love</w:t>
      </w:r>
    </w:p>
    <w:p>
      <w:r>
        <w:t>Even love experienced now remains partial.</w:t>
      </w:r>
    </w:p>
    <w:p>
      <w:r>
        <w:t>We walk by faith until we see fully.</w:t>
      </w:r>
    </w:p>
    <w:p>
      <w:r>
        <w:t>Death becomes the threshold where partial sight gives way to full vision.</w:t>
      </w:r>
    </w:p>
    <w:p>
      <w:r>
        <w:t>Love does not end there. It culminates.</w:t>
      </w:r>
    </w:p>
    <w:p>
      <w:r>
        <w:t>Completion is not escape from love. It is immersion in it.</w:t>
      </w:r>
    </w:p>
    <w:p>
      <w:r>
        <w:t>The One who began the work does not abandon it at the border.</w:t>
      </w:r>
    </w:p>
    <w:p>
      <w:r>
        <w:t>He finishes what He started.</w:t>
      </w:r>
    </w:p>
    <w:p/>
    <w:p>
      <w:pPr>
        <w:pStyle w:val="Heading2"/>
      </w:pPr>
      <w:r>
        <w:t>The Pattern Fulfilled</w:t>
      </w:r>
    </w:p>
    <w:p>
      <w:r>
        <w:t>The pattern remains coherent.</w:t>
      </w:r>
    </w:p>
    <w:p>
      <w:r>
        <w:t>Longing reveals design. Rupture distorts perception. Faith bridges the gap. Christ restores alignment. The Spirit pours love into the heart. Love stabilizes identity. Humility guards clarity. Waiting refines trust. Community embodies belonging. Gratitude sustains joy. Suffering deepens reliance. Death completes sight.</w:t>
      </w:r>
    </w:p>
    <w:p>
      <w:r>
        <w:t>Love surpasses knowledge because it is not merely something to understand.</w:t>
      </w:r>
    </w:p>
    <w:p>
      <w:r>
        <w:t>It is Someone to receive.</w:t>
      </w:r>
    </w:p>
    <w:p>
      <w:r>
        <w:t>And until we are complete, we live within that love by faith.</w:t>
      </w:r>
    </w:p>
    <w:p>
      <w:pPr>
        <w:pStyle w:val="Heading3"/>
      </w:pPr>
      <w:r>
        <w:t>Pattern Thread</w:t>
      </w:r>
    </w:p>
    <w:p>
      <w:r>
        <w:t>Love is not merely to be explained; it is to be received.</w:t>
      </w:r>
    </w:p>
    <w:p>
      <w:r>
        <w:t>It surpasses knowledge because it restores relationship, not just concepts.</w:t>
      </w:r>
    </w:p>
    <w:p>
      <w:r>
        <w:br w:type="page"/>
      </w:r>
    </w:p>
    <w:p>
      <w:pPr>
        <w:pStyle w:val="Heading1"/>
      </w:pPr>
      <w:r>
        <w:t>Chapter 9 — Love as Visible Completion</w:t>
      </w:r>
    </w:p>
    <w:p>
      <w:r>
        <w:t>Often grace feels less like forward motion and more like coming home — not to a familiar place, but to a Person.</w:t>
      </w:r>
    </w:p>
    <w:p>
      <w:r>
        <w:t>There is a difference between internal alignment and visible expression. Love becomes visible in unspectacular places: a softened reply instead of a sharp one, an apology offered quickly, a willingness to let someone else be “right” without losing dignity.</w:t>
      </w:r>
    </w:p>
    <w:p>
      <w:r>
        <w:t>It can happen in the space of a few seconds. A sentence rises in the throat, ready to cut. You feel the familiar rush — the need to win, the need to defend, the need to be understood immediately. Then, almost imperceptibly, you pause. You let the sentence die before it becomes a weapon. You take a breath. You choose a softer tone. No one applauds. No one calls it spiritual. But something in you has changed.</w:t>
      </w:r>
    </w:p>
    <w:p>
      <w:r>
        <w:t>Sometimes the pause is a prayer.</w:t>
      </w:r>
    </w:p>
    <w:p>
      <w:r>
        <w:t>Jesus, help me love right now.</w:t>
      </w:r>
    </w:p>
    <w:p>
      <w:r>
        <w:t>Not perfectly, not impressively.</w:t>
      </w:r>
    </w:p>
    <w:p>
      <w:r>
        <w:t>Just truly.</w:t>
      </w:r>
    </w:p>
    <w:p>
      <w:r>
        <w:t>And in that small turning, the Spirit creates room for a different response.</w:t>
      </w:r>
    </w:p>
    <w:p>
      <w:r>
        <w:t>These are small changes. But they are the fingerprints of a different life taking shape. Something may be true in the heart before it becomes obvious in conduct. A seed may be alive long before the surface breaks. Completion, in this life, does not arrive as spectacle. It grows. Quietly. Gradually. Often imperceptibly at first. And if the pattern we have been tracing is true, if longing reveals design, rupture distorts perception, faith bridges the gap, and Christ restores relational alignment, then love is the visible evidence that restoration is real. Not sentiment. Not rhetoric. Not intensity. Love. Love is what completion looks like when it begins to take form in ordinary life. And this is where the thread continues.</w:t>
      </w:r>
    </w:p>
    <w:p/>
    <w:p>
      <w:pPr>
        <w:pStyle w:val="Heading2"/>
      </w:pPr>
      <w:r>
        <w:t>The Difference Between Knowing and Becoming</w:t>
      </w:r>
    </w:p>
    <w:p>
      <w:r>
        <w:t>You can know that Christ loves you and still struggle to love others. You can articulate grace and still react defensively. You can understand forgiveness and still hold quiet resentment. This is not hypocrisy necessarily. It is immaturity. There is a difference between intellectual agreement and embodied transformation. Love as visible completion is not automatic. It unfolds. The Spirit works patiently. And this patience is itself love.</w:t>
      </w:r>
    </w:p>
    <w:p/>
    <w:p>
      <w:pPr>
        <w:pStyle w:val="Heading2"/>
      </w:pPr>
      <w:r>
        <w:t>Why Love Is Central</w:t>
      </w:r>
    </w:p>
    <w:p>
      <w:r>
        <w:t>When Jesus summarized the law, He did not list doctrines. He named love. Love of God?</w:t>
      </w:r>
    </w:p>
    <w:p>
      <w:r>
        <w:t>Love of neighbor. This is not simplification. It is culmination. If belonging has been restored vertically, it must express horizontally. The adopted do not merely feel secure. They become safe. There is a steadiness to them. A softness that does not collapse under pressure. A clarity that does not harden into hostility. Love becomes the new atmosphere.</w:t>
      </w:r>
    </w:p>
    <w:p>
      <w:pPr>
        <w:pStyle w:val="ListBullet"/>
      </w:pPr>
      <w:r>
        <w:t>John 13</w:t>
      </w:r>
    </w:p>
    <w:p/>
    <w:p>
      <w:pPr>
        <w:pStyle w:val="Heading2"/>
      </w:pPr>
      <w:r>
        <w:t>The Quiet Change</w:t>
      </w:r>
    </w:p>
    <w:p>
      <w:r>
        <w:t>Often, transformation is noticed by others before it is noticed by the one being transformed. A shorter reaction time.</w:t>
      </w:r>
    </w:p>
    <w:p>
      <w:r>
        <w:t>A gentler tone. A willingness to listen. An ability to admit fault without panic. These are not dramatic miracles. They are deeper ones. Because they indicate that fear is loosening its grip. The orphan identity that once demanded control begins to dissolve. Belonging stabilizes behavior.</w:t>
      </w:r>
    </w:p>
    <w:p/>
    <w:p>
      <w:pPr>
        <w:pStyle w:val="Heading2"/>
      </w:pPr>
      <w:r>
        <w:t>Love and Strength Love</w:t>
      </w:r>
    </w:p>
    <w:p>
      <w:r>
        <w:t>Is not weakness. It is strength under control. It absorbs offense without immediately retaliating. It corrects without humiliating. It speaks honestly without cruelty. It maintains boundaries without contempt. This is not natural to the insecure self. It flows from confidence in being loved. When the heart no longer needs to prove itself, it can afford to be patient?</w:t>
      </w:r>
    </w:p>
    <w:p/>
    <w:p>
      <w:pPr>
        <w:pStyle w:val="Heading2"/>
      </w:pPr>
      <w:r>
        <w:t>Love in Conflict</w:t>
      </w:r>
    </w:p>
    <w:p>
      <w:r>
        <w:t>Reveals maturity. Anyone can appear loving when circumstances are smooth. But when misunderstood, when falsely accused, when ignored, and when overlooked, what surfaces. If love remains, alignment is deepening. If harshness rises quickly, something requires attention. This is not condemnation. It is diagnostic. Completion grows through correction.</w:t>
      </w:r>
    </w:p>
    <w:p/>
    <w:p>
      <w:pPr>
        <w:pStyle w:val="Heading2"/>
      </w:pPr>
      <w:r>
        <w:t>Gratitude as Love’s Foundation Gratitude</w:t>
      </w:r>
    </w:p>
    <w:p>
      <w:r>
        <w:t>Fuels love. When salvation is recognized as gift, comparison loses strength. The grateful heart does not compete. It does not measure itself constantly against others. It does not demand recognition. It gives freely because it has received freely. This generosity is not reckless. It is rooted in security.</w:t>
      </w:r>
    </w:p>
    <w:p/>
    <w:p>
      <w:pPr>
        <w:pStyle w:val="Heading2"/>
      </w:pPr>
      <w:r>
        <w:t>Love and Emotional Dryness</w:t>
      </w:r>
    </w:p>
    <w:p>
      <w:r>
        <w:t>There will be seasons when emotion fades. When worship feels quiet. When inspiration feels distant. Love as visible completion is not dependent on constant sensation. It is measured in consistency. Showing up.</w:t>
      </w:r>
    </w:p>
    <w:p>
      <w:r>
        <w:t>Remaining gentle. Returning to trust. Maturity is not constant spiritual exhilaration. It is quiet endurance in love.</w:t>
      </w:r>
    </w:p>
    <w:p/>
    <w:p>
      <w:pPr>
        <w:pStyle w:val="Heading2"/>
      </w:pPr>
      <w:r>
        <w:t>Waiting and Love Waiting</w:t>
      </w:r>
    </w:p>
    <w:p>
      <w:r>
        <w:t>Refines love. When answers are delayed, when recognition is withheld, and when fruit is slow, love either deepens or reveals its conditionality. If love depends on outcome, waiting exposes it. If love is rooted in belonging, waiting strengthens it. Abraham waited.</w:t>
      </w:r>
    </w:p>
    <w:p>
      <w:r>
        <w:t>David waited. The early church waited. Waiting purified motive.</w:t>
      </w:r>
    </w:p>
    <w:p/>
    <w:p>
      <w:pPr>
        <w:pStyle w:val="Heading2"/>
      </w:pPr>
      <w:r>
        <w:t>Community and Love</w:t>
      </w:r>
    </w:p>
    <w:p>
      <w:r>
        <w:t>Is not abstract. It becomes concrete in community. Patience with difference?</w:t>
      </w:r>
    </w:p>
    <w:p>
      <w:r>
        <w:t>Kindness toward weakness. Forgiveness when wronged. Encouragement without manipulation. Community exposes blind spots. It requires humility. It reveals whether love is genuine or theoretical. If someone claims deep devotion to God but resists relational correction, misalignment may remain. Love does not isolate. It integrates.</w:t>
      </w:r>
    </w:p>
    <w:p/>
    <w:p>
      <w:pPr>
        <w:pStyle w:val="Heading2"/>
      </w:pPr>
      <w:r>
        <w:t>Suffering and Love Suffering</w:t>
      </w:r>
    </w:p>
    <w:p>
      <w:r>
        <w:t>Does not erase love. It tests it. When grief enters, love does not demand immediate explanation. It remains. When loss strikes, love does not vanish. It steadies. When confusion rises, love does not abandon. It waits. Christ suffered without ceasing to love. This is the pattern?</w:t>
      </w:r>
    </w:p>
    <w:p/>
    <w:p>
      <w:pPr>
        <w:pStyle w:val="Heading2"/>
      </w:pPr>
      <w:r>
        <w:t>The Spirit’s Work in Love</w:t>
      </w:r>
    </w:p>
    <w:p>
      <w:r>
        <w:t>Visible completion is not self-manufactured virtue. It is Spirit-produced fruit. We do not strain to appear loving. We remain in Christ. “Abide in Me.” Love flows from abiding. Branches do not force fruit. They remain connected. The Spirit transforms gradually. Sometimes imperceptibly. But consistently.</w:t>
      </w:r>
    </w:p>
    <w:p>
      <w:pPr>
        <w:pStyle w:val="ListBullet"/>
      </w:pPr>
      <w:r>
        <w:t>John 15</w:t>
      </w:r>
    </w:p>
    <w:p>
      <w:pPr>
        <w:pStyle w:val="ListBullet"/>
      </w:pPr>
      <w:r>
        <w:t>Galatians 05</w:t>
      </w:r>
    </w:p>
    <w:p/>
    <w:p>
      <w:pPr>
        <w:pStyle w:val="Heading2"/>
      </w:pPr>
      <w:r>
        <w:t>The Stability Test Applied to Love</w:t>
      </w:r>
    </w:p>
    <w:p>
      <w:r>
        <w:t>Time, observable markers emerge. Is patience increasing. Is defensiveness decreasing. Is joy steadier. Is tone softer. Is correction gentler. Is gratitude deeper. These are not perfection metrics. They are trajectory indicators. Completion in this life is directional, not instantaneous.</w:t>
      </w:r>
    </w:p>
    <w:p/>
    <w:p>
      <w:pPr>
        <w:pStyle w:val="Heading2"/>
      </w:pPr>
      <w:r>
        <w:t>Love and Humility Love</w:t>
      </w:r>
    </w:p>
    <w:p>
      <w:r>
        <w:t>Cannot coexist with superiority. If understanding produces distance rather than compassion, love has not matured. The cross eliminates boasting. It positions everyone equally dependent. Humility protects love from corruption. It remembers that all progress is grace.</w:t>
      </w:r>
    </w:p>
    <w:p/>
    <w:p>
      <w:pPr>
        <w:pStyle w:val="Heading2"/>
      </w:pPr>
      <w:r>
        <w:t>Love and Death</w:t>
      </w:r>
    </w:p>
    <w:p>
      <w:r>
        <w:t>Even visible love remains partial. We walk by faith until we see fully. Death becomes the final unveiling. Love does not end there. It culminates. The love begun in weakness will be completed in clarity. The fragments will cohere. The partial will become whole.</w:t>
      </w:r>
    </w:p>
    <w:p/>
    <w:p>
      <w:pPr>
        <w:pStyle w:val="Heading2"/>
      </w:pPr>
      <w:r>
        <w:t>The Pattern Confirmed The pattern holds. Longing revealed design.</w:t>
      </w:r>
    </w:p>
    <w:p>
      <w:r>
        <w:t>Rupture distorted sight. Faith bridged the gap. Christ restored alignment. The Spirit poured love into the heart. Love became visible completion. Humility guarded clarity. Waiting refined trust. Community embodied belonging. Gratitude sustained joy. Suffering deepened reliance. Death awaits fulfillment. Love is not the byproduct of completion. It is the evidence of it. Until we are complete.</w:t>
      </w:r>
    </w:p>
    <w:p>
      <w:pPr>
        <w:pStyle w:val="Heading3"/>
      </w:pPr>
      <w:r>
        <w:t>Pattern Thread</w:t>
      </w:r>
    </w:p>
    <w:p>
      <w:r>
        <w:t>Love is the outward shape of inward restoration. It shows up in tone, patience, forgiveness, and steadiness over time.</w:t>
      </w:r>
    </w:p>
    <w:p>
      <w:r>
        <w:br w:type="page"/>
      </w:r>
    </w:p>
    <w:p>
      <w:pPr>
        <w:pStyle w:val="Heading1"/>
      </w:pPr>
      <w:r>
        <w:t>Chapter 10 — Waiting for the Spirit</w:t>
      </w:r>
    </w:p>
    <w:p>
      <w:r>
        <w:t>Often grace feels less like forward motion and more like coming home — not to a familiar place, but to a Person.</w:t>
      </w:r>
    </w:p>
    <w:p>
      <w:r>
        <w:t>There is a temptation that quietly follows spiritual awakening.</w:t>
      </w:r>
    </w:p>
    <w:p>
      <w:r>
        <w:t>Waiting can feel like wasted time to a world addicted to movement.</w:t>
      </w:r>
    </w:p>
    <w:p>
      <w:r>
        <w:t>It can feel like standing at a threshold, hand on the door, resisting the urge to force it open.</w:t>
      </w:r>
    </w:p>
    <w:p>
      <w:r>
        <w:t>Yet some of the deepest work in a person happens when nothing is happening outwardly — when the soul is learning to stop manufacturing strength and start receiving it.</w:t>
      </w:r>
    </w:p>
    <w:p>
      <w:r>
        <w:t>After discovery comes momentum. After clarity comes urgency. After conviction comes the desire to move.</w:t>
      </w:r>
    </w:p>
    <w:p>
      <w:r>
        <w:t>It can feel noble. It can also be subtly self-powered.</w:t>
      </w:r>
    </w:p>
    <w:p>
      <w:r>
        <w:t>A person can mistake urgency for obedience, and movement for dependence.</w:t>
      </w:r>
    </w:p>
    <w:p>
      <w:r>
        <w:t>You can feel it in the body.</w:t>
      </w:r>
    </w:p>
    <w:p>
      <w:r>
        <w:t>The itch to send the next message. The urge to fix the situation tonight. The impulse to prove that what you believe is real by producing results quickly.</w:t>
      </w:r>
    </w:p>
    <w:p>
      <w:r>
        <w:t>But there is something profoundly humbling about the early disciples.</w:t>
      </w:r>
    </w:p>
    <w:p>
      <w:r>
        <w:t>They walked with Christ. They heard His voice. They witnessed miracles. They saw Him crucified. They saw Him risen.</w:t>
      </w:r>
    </w:p>
    <w:p>
      <w:r>
        <w:t>And still they were told to wait.</w:t>
      </w:r>
    </w:p>
    <w:p>
      <w:r>
        <w:t>Not act. Not organize. Not build influence. Not strategize.</w:t>
      </w:r>
    </w:p>
    <w:p>
      <w:r>
        <w:t>Wait.</w:t>
      </w:r>
    </w:p>
    <w:p>
      <w:r>
        <w:t>This instruction alone reshapes how we understand spiritual maturity.</w:t>
      </w:r>
    </w:p>
    <w:p>
      <w:r>
        <w:t>Because if proximity to Christ was not enough to launch them into usefulness, then something deeper was required.</w:t>
      </w:r>
    </w:p>
    <w:p>
      <w:r>
        <w:t>Dependence.</w:t>
      </w:r>
    </w:p>
    <w:p>
      <w:r>
        <w:t>And this is where the thread continues.</w:t>
      </w:r>
    </w:p>
    <w:p/>
    <w:p>
      <w:pPr>
        <w:pStyle w:val="Heading2"/>
      </w:pPr>
      <w:r>
        <w:t>Why Waiting Is Necessary</w:t>
      </w:r>
    </w:p>
    <w:p>
      <w:r>
        <w:t>If the rupture introduced distorted perception, and faith bridges the gap, and love becomes visible completion, then power must not originate in the self.</w:t>
      </w:r>
    </w:p>
    <w:p>
      <w:r>
        <w:t>Even redeemed self-effort remains limited.</w:t>
      </w:r>
    </w:p>
    <w:p>
      <w:r>
        <w:t>Waiting acknowledges this.</w:t>
      </w:r>
    </w:p>
    <w:p>
      <w:r>
        <w:t>It is not exile. It is staying near.</w:t>
      </w:r>
    </w:p>
    <w:p>
      <w:r>
        <w:t>Waiting says:</w:t>
      </w:r>
    </w:p>
    <w:p>
      <w:r>
        <w:t>I cannot generate what only God can produce.</w:t>
      </w:r>
    </w:p>
    <w:p>
      <w:r>
        <w:t>The disciples were not lacking information. They were lacking empowerment.</w:t>
      </w:r>
    </w:p>
    <w:p>
      <w:r>
        <w:t>Knowledge alone does not produce life.</w:t>
      </w:r>
    </w:p>
    <w:p>
      <w:r>
        <w:t>The Spirit does.</w:t>
      </w:r>
    </w:p>
    <w:p>
      <w:r>
        <w:t>Jesus did not tell them to wait because He wanted them stalled. He told them to wait because He wanted them aligned.</w:t>
      </w:r>
    </w:p>
    <w:p>
      <w:r>
        <w:t>He called it the promise of the Father.</w:t>
      </w:r>
    </w:p>
    <w:p>
      <w:r>
        <w:t>They were to remain in Jerusalem until they were clothed with power from on high.</w:t>
      </w:r>
    </w:p>
    <w:p>
      <w:r>
        <w:t>That is a startling phrase.</w:t>
      </w:r>
    </w:p>
    <w:p>
      <w:r>
        <w:t>Clothed.</w:t>
      </w:r>
    </w:p>
    <w:p>
      <w:r>
        <w:t>As if what they needed was not one more instruction, but a covering.</w:t>
      </w:r>
    </w:p>
    <w:p>
      <w:r>
        <w:t>Not an idea, but a Presence.</w:t>
      </w:r>
    </w:p>
    <w:p>
      <w:r>
        <w:t>Not mere confidence, but an indwelling strength that could carry what their human resolve could not.</w:t>
      </w:r>
    </w:p>
    <w:p/>
    <w:p>
      <w:pPr>
        <w:pStyle w:val="Heading2"/>
      </w:pPr>
      <w:r>
        <w:t>The Illusion of Immediate Usefulness</w:t>
      </w:r>
    </w:p>
    <w:p>
      <w:r>
        <w:t>Modern culture rewards speed.</w:t>
      </w:r>
    </w:p>
    <w:p>
      <w:r>
        <w:t>Immediate response. Immediate visibility. Immediate output.</w:t>
      </w:r>
    </w:p>
    <w:p>
      <w:r>
        <w:t>But spiritual depth grows differently.</w:t>
      </w:r>
    </w:p>
    <w:p>
      <w:r>
        <w:t>A seed germinates in darkness. Roots form before branches appear.</w:t>
      </w:r>
    </w:p>
    <w:p>
      <w:r>
        <w:t>When someone receives a fresh word from God, the desire to move quickly can mask insecurity.</w:t>
      </w:r>
    </w:p>
    <w:p>
      <w:r>
        <w:t>I must do something with this. I must share this immediately. I must establish something.</w:t>
      </w:r>
    </w:p>
    <w:p>
      <w:r>
        <w:t>But usefulness apart from dependence breeds subtle pride.</w:t>
      </w:r>
    </w:p>
    <w:p>
      <w:r>
        <w:t>It can sound like faith while hiding fear.</w:t>
      </w:r>
    </w:p>
    <w:p>
      <w:r>
        <w:t>If I stop, I will lose momentum. If I pause, I will miss my chance. If I do not act, I will be forgotten.</w:t>
      </w:r>
    </w:p>
    <w:p>
      <w:r>
        <w:t>Waiting confronts this.</w:t>
      </w:r>
    </w:p>
    <w:p>
      <w:r>
        <w:t>Waiting brings you face to face with a hard question:</w:t>
      </w:r>
    </w:p>
    <w:p>
      <w:r>
        <w:t>Do I trust God to sustain what He begins, or do I believe it depends on me?</w:t>
      </w:r>
    </w:p>
    <w:p>
      <w:r>
        <w:t>The answer shows up in your pace.</w:t>
      </w:r>
    </w:p>
    <w:p/>
    <w:p>
      <w:pPr>
        <w:pStyle w:val="Heading2"/>
      </w:pPr>
      <w:r>
        <w:t>Dependence as Posture</w:t>
      </w:r>
    </w:p>
    <w:p>
      <w:r>
        <w:t>Waiting is not passivity. It is posture.</w:t>
      </w:r>
    </w:p>
    <w:p>
      <w:r>
        <w:t>A settled interior orientation that says:</w:t>
      </w:r>
    </w:p>
    <w:p>
      <w:r>
        <w:t>I will not move ahead of the Spirit.</w:t>
      </w:r>
    </w:p>
    <w:p>
      <w:r>
        <w:t>You do not force the next step.</w:t>
      </w:r>
    </w:p>
    <w:p>
      <w:r>
        <w:t>You stay present long enough to notice what hurry does to the soul.</w:t>
      </w:r>
    </w:p>
    <w:p>
      <w:r>
        <w:t>Waiting does not always feel spiritual.</w:t>
      </w:r>
    </w:p>
    <w:p>
      <w:r>
        <w:t>Often it feels like letting go of control.</w:t>
      </w:r>
    </w:p>
    <w:p>
      <w:r>
        <w:t>But in the release, a quiet steadiness replaces agitation.</w:t>
      </w:r>
    </w:p>
    <w:p>
      <w:r>
        <w:t>You are not trying to impress God.</w:t>
      </w:r>
    </w:p>
    <w:p>
      <w:r>
        <w:t>You are learning to depend.</w:t>
      </w:r>
    </w:p>
    <w:p>
      <w:r>
        <w:t>This requires restraint.</w:t>
      </w:r>
    </w:p>
    <w:p>
      <w:r>
        <w:t>Restraint is rare in environments that prize assertiveness.</w:t>
      </w:r>
    </w:p>
    <w:p>
      <w:r>
        <w:t>But restraint protects humility.</w:t>
      </w:r>
    </w:p>
    <w:p>
      <w:r>
        <w:t>The one who waits confesses limitation. The one who rushes often conceals fear.</w:t>
      </w:r>
    </w:p>
    <w:p>
      <w:r>
        <w:t>Sometimes dependence looks like a paused hand.</w:t>
      </w:r>
    </w:p>
    <w:p>
      <w:r>
        <w:t>You hover over the send button. You feel the need to force the outcome. Then you stop.</w:t>
      </w:r>
    </w:p>
    <w:p>
      <w:r>
        <w:t>Not because you suddenly feel peaceful. Because you know forcing will not produce what only God can form.</w:t>
      </w:r>
    </w:p>
    <w:p>
      <w:r>
        <w:t>This is one of the ordinary miracles of maturity.</w:t>
      </w:r>
    </w:p>
    <w:p>
      <w:r>
        <w:t>A person who could lash out chooses silence. A person who could manipulate chooses honesty. A person who could control chooses prayer.</w:t>
      </w:r>
    </w:p>
    <w:p>
      <w:r>
        <w:t>And the soul, slowly, learns a new kind of strength.</w:t>
      </w:r>
    </w:p>
    <w:p/>
    <w:p>
      <w:pPr>
        <w:pStyle w:val="Heading2"/>
      </w:pPr>
      <w:r>
        <w:t>The Spirit and Assurance</w:t>
      </w:r>
    </w:p>
    <w:p>
      <w:r>
        <w:t>Earlier we spoke of conviction without infallibility.</w:t>
      </w:r>
    </w:p>
    <w:p>
      <w:r>
        <w:t>The Spirit anchors conviction.</w:t>
      </w:r>
    </w:p>
    <w:p>
      <w:r>
        <w:t>Not through volume. Not through aggression. Not through emotional escalation.</w:t>
      </w:r>
    </w:p>
    <w:p>
      <w:r>
        <w:t>But through quiet assurance.</w:t>
      </w:r>
    </w:p>
    <w:p>
      <w:r>
        <w:t>Abba, Father.</w:t>
      </w:r>
    </w:p>
    <w:p>
      <w:r>
        <w:t>This cry does not emerge from self-analysis. It is Spirit-born.</w:t>
      </w:r>
    </w:p>
    <w:p>
      <w:r>
        <w:t>The Spirit does not inflate ego. He stabilizes identity.</w:t>
      </w:r>
    </w:p>
    <w:p>
      <w:r>
        <w:t>And when identity is stable, love flows naturally.</w:t>
      </w:r>
    </w:p>
    <w:p>
      <w:r>
        <w:t>The Spirit does not merely give power to do. He gives power to be.</w:t>
      </w:r>
    </w:p>
    <w:p>
      <w:r>
        <w:t>To be steady. To be meek. To be clear without harshness. To be courageous without self-exaltation.</w:t>
      </w:r>
    </w:p>
    <w:p>
      <w:r>
        <w:t>This is why waiting matters.</w:t>
      </w:r>
    </w:p>
    <w:p>
      <w:r>
        <w:t>If you skip the posture of dependence, you may still do things, but the doing will be driven by the old center.</w:t>
      </w:r>
    </w:p>
    <w:p>
      <w:r>
        <w:t>And the old center always returns to self.</w:t>
      </w:r>
    </w:p>
    <w:p/>
    <w:p>
      <w:pPr>
        <w:pStyle w:val="Heading2"/>
      </w:pPr>
      <w:r>
        <w:t>The Difference Between Zeal and Empowerment</w:t>
      </w:r>
    </w:p>
    <w:p>
      <w:r>
        <w:t>Zeal can be sincere.</w:t>
      </w:r>
    </w:p>
    <w:p>
      <w:r>
        <w:t>But zeal is not the same as empowerment.</w:t>
      </w:r>
    </w:p>
    <w:p>
      <w:r>
        <w:t>The disciples were zealous before Pentecost. They were also fearful.</w:t>
      </w:r>
    </w:p>
    <w:p>
      <w:r>
        <w:t>After the Spirit came, something shifted.</w:t>
      </w:r>
    </w:p>
    <w:p>
      <w:r>
        <w:t>Not only boldness, but clarity. Not only courage, but cohesion.</w:t>
      </w:r>
    </w:p>
    <w:p>
      <w:r>
        <w:t>Empowerment aligned motive and action.</w:t>
      </w:r>
    </w:p>
    <w:p>
      <w:r>
        <w:t>Without the Spirit, zeal often becomes erratic. With the Spirit, strength becomes steady.</w:t>
      </w:r>
    </w:p>
    <w:p>
      <w:r>
        <w:t>Zeal can burn hot and then burn out. Empowerment can endure.</w:t>
      </w:r>
    </w:p>
    <w:p>
      <w:r>
        <w:t>Zeal can push to prove. Empowerment can serve in peace.</w:t>
      </w:r>
    </w:p>
    <w:p>
      <w:r>
        <w:t>This is why Pentecost did not merely produce louder disciples.</w:t>
      </w:r>
    </w:p>
    <w:p>
      <w:r>
        <w:t>It produced a different kind of person.</w:t>
      </w:r>
    </w:p>
    <w:p>
      <w:r>
        <w:t>They became witnesses, not performers.</w:t>
      </w:r>
    </w:p>
    <w:p>
      <w:r>
        <w:t>A witness does not manufacture reality. A witness testifies to what is real.</w:t>
      </w:r>
    </w:p>
    <w:p>
      <w:r>
        <w:t>And the Spirit makes that testimony weight-bearing.</w:t>
      </w:r>
    </w:p>
    <w:p/>
    <w:p>
      <w:pPr>
        <w:pStyle w:val="Heading2"/>
      </w:pPr>
      <w:r>
        <w:t>Waiting as Refinement</w:t>
      </w:r>
    </w:p>
    <w:p>
      <w:r>
        <w:t>Abraham waited decades for promise. David waited through exile before kingship. Joseph waited in prison before elevation.</w:t>
      </w:r>
    </w:p>
    <w:p>
      <w:r>
        <w:t>Each waiting season stripped something away.</w:t>
      </w:r>
    </w:p>
    <w:p>
      <w:r>
        <w:t>Ambition was refined. Fear was confronted. Character was formed.</w:t>
      </w:r>
    </w:p>
    <w:p>
      <w:r>
        <w:t>Waiting is not delay for delay’s sake. It is purification.</w:t>
      </w:r>
    </w:p>
    <w:p>
      <w:r>
        <w:t>It exposes whether service is rooted in love or in recognition.</w:t>
      </w:r>
    </w:p>
    <w:p>
      <w:r>
        <w:t>Some people can endure hardship, but cannot endure invisibility.</w:t>
      </w:r>
    </w:p>
    <w:p>
      <w:r>
        <w:t>Waiting reveals this too.</w:t>
      </w:r>
    </w:p>
    <w:p>
      <w:r>
        <w:t>Because when no one applauds, you discover what you were really seeking.</w:t>
      </w:r>
    </w:p>
    <w:p>
      <w:r>
        <w:t>If you were seeking Christ, you can stay faithful. If you were seeking status, you begin to panic.</w:t>
      </w:r>
    </w:p>
    <w:p>
      <w:r>
        <w:t>And the panic will try to dress itself as spiritual urgency.</w:t>
      </w:r>
    </w:p>
    <w:p>
      <w:r>
        <w:t>But the Spirit is not anxious.</w:t>
      </w:r>
    </w:p>
    <w:p/>
    <w:p>
      <w:pPr>
        <w:pStyle w:val="Heading2"/>
      </w:pPr>
      <w:r>
        <w:t>The Spirit and Love</w:t>
      </w:r>
    </w:p>
    <w:p>
      <w:r>
        <w:t>The Spirit pours love into the heart.</w:t>
      </w:r>
    </w:p>
    <w:p>
      <w:r>
        <w:t>This is not poetic abstraction. It is experiential reorientation.</w:t>
      </w:r>
    </w:p>
    <w:p>
      <w:r>
        <w:t>Love becomes less reactive. Less conditional. Less defensive.</w:t>
      </w:r>
    </w:p>
    <w:p>
      <w:r>
        <w:t>The Spirit does not manufacture personality change through force.</w:t>
      </w:r>
    </w:p>
    <w:p>
      <w:r>
        <w:t>He reshapes interior orientation.</w:t>
      </w:r>
    </w:p>
    <w:p>
      <w:r>
        <w:t>Gradually. Quietly. Consistently.</w:t>
      </w:r>
    </w:p>
    <w:p>
      <w:r>
        <w:t>He trains the soul to interpret life from inside belonging.</w:t>
      </w:r>
    </w:p>
    <w:p>
      <w:r>
        <w:t>You stop needing constant proof that you matter.</w:t>
      </w:r>
    </w:p>
    <w:p>
      <w:r>
        <w:t>You stop treating every difficulty as an accusation.</w:t>
      </w:r>
    </w:p>
    <w:p>
      <w:r>
        <w:t>You begin to endure hardship without turning it into identity.</w:t>
      </w:r>
    </w:p>
    <w:p>
      <w:r>
        <w:t>And this is one of the clearest signs that you are not powering your life by yourself.</w:t>
      </w:r>
    </w:p>
    <w:p/>
    <w:p>
      <w:pPr>
        <w:pStyle w:val="Heading2"/>
      </w:pPr>
      <w:r>
        <w:t>Emotional Fluctuation and Steadiness</w:t>
      </w:r>
    </w:p>
    <w:p>
      <w:r>
        <w:t>There are moments when spiritual awareness feels heightened. There are seasons when dryness persists.</w:t>
      </w:r>
    </w:p>
    <w:p>
      <w:r>
        <w:t>Waiting protects us from equating emotional intensity with spiritual maturity.</w:t>
      </w:r>
    </w:p>
    <w:p>
      <w:r>
        <w:t>The Spirit’s work is not measured by sensation alone. It is measured by fruit.</w:t>
      </w:r>
    </w:p>
    <w:p>
      <w:r>
        <w:t>Steadiness. Patience. Gentleness. Gratitude.</w:t>
      </w:r>
    </w:p>
    <w:p>
      <w:r>
        <w:t>These grow slowly.</w:t>
      </w:r>
    </w:p>
    <w:p>
      <w:r>
        <w:t>Waiting gives them room to grow.</w:t>
      </w:r>
    </w:p>
    <w:p>
      <w:r>
        <w:t>And it also humbles the mind.</w:t>
      </w:r>
    </w:p>
    <w:p>
      <w:r>
        <w:t>Because the mind wants an immediate, clean story. But life is not always clean.</w:t>
      </w:r>
    </w:p>
    <w:p>
      <w:r>
        <w:t>Sometimes life is a field of probabilities.</w:t>
      </w:r>
    </w:p>
    <w:p>
      <w:r>
        <w:t>You do not know how this conversation will end. You do not know how this sickness will resolve. You do not know which door will open.</w:t>
      </w:r>
    </w:p>
    <w:p>
      <w:r>
        <w:t>Waiting is how faith remains faithful in uncertainty.</w:t>
      </w:r>
    </w:p>
    <w:p>
      <w:r>
        <w:t>Not by pretending uncertainty is not there. But by staying anchored anyway.</w:t>
      </w:r>
    </w:p>
    <w:p/>
    <w:p>
      <w:pPr>
        <w:pStyle w:val="Heading2"/>
      </w:pPr>
      <w:r>
        <w:t>Order Out of Chaos</w:t>
      </w:r>
    </w:p>
    <w:p>
      <w:r>
        <w:t>There is a kind of chaos that comes from too much freedom.</w:t>
      </w:r>
    </w:p>
    <w:p>
      <w:r>
        <w:t>Not freedom in the holy sense. Freedom in the unstable sense.</w:t>
      </w:r>
    </w:p>
    <w:p>
      <w:r>
        <w:t>No center. No boundary. No constraint.</w:t>
      </w:r>
    </w:p>
    <w:p>
      <w:r>
        <w:t>The person becomes governed by impulse, then by reaction, then by exhaustion.</w:t>
      </w:r>
    </w:p>
    <w:p>
      <w:r>
        <w:t>Waiting introduces the right kind of constraint.</w:t>
      </w:r>
    </w:p>
    <w:p>
      <w:r>
        <w:t>It puts a boundary around the rush. It places a bank around the flood.</w:t>
      </w:r>
    </w:p>
    <w:p>
      <w:r>
        <w:t>Waiting says:</w:t>
      </w:r>
    </w:p>
    <w:p>
      <w:r>
        <w:t>I will not let the moment define me. I will not let the emotion drive me. I will not let the fear command me.</w:t>
      </w:r>
    </w:p>
    <w:p>
      <w:r>
        <w:t>This is how order emerges.</w:t>
      </w:r>
    </w:p>
    <w:p>
      <w:r>
        <w:t>Not by denying the chaos. By placing the right center in the middle of it.</w:t>
      </w:r>
    </w:p>
    <w:p>
      <w:r>
        <w:t>Christ is that center.</w:t>
      </w:r>
    </w:p>
    <w:p>
      <w:r>
        <w:t>The Spirit is the One who keeps that center living, not theoretical.</w:t>
      </w:r>
    </w:p>
    <w:p>
      <w:r>
        <w:t>The Spirit makes Christ more than a concept you reference.</w:t>
      </w:r>
    </w:p>
    <w:p>
      <w:r>
        <w:t>He makes Christ the Lord you actually follow.</w:t>
      </w:r>
    </w:p>
    <w:p/>
    <w:p>
      <w:pPr>
        <w:pStyle w:val="Heading2"/>
      </w:pPr>
      <w:r>
        <w:t>Community and the Spirit</w:t>
      </w:r>
    </w:p>
    <w:p>
      <w:r>
        <w:t>The Spirit did not descend upon isolated individuals scattered independently.</w:t>
      </w:r>
    </w:p>
    <w:p>
      <w:r>
        <w:t>He formed a gathered body.</w:t>
      </w:r>
    </w:p>
    <w:p>
      <w:r>
        <w:t>Dependence on the Spirit does not eliminate community. It deepens it.</w:t>
      </w:r>
    </w:p>
    <w:p>
      <w:r>
        <w:t>Shared waiting. Shared prayer. Shared discernment.</w:t>
      </w:r>
    </w:p>
    <w:p>
      <w:r>
        <w:t>The Spirit often speaks through collective humility.</w:t>
      </w:r>
    </w:p>
    <w:p>
      <w:r>
        <w:t>Isolation invites distortion. Community protects clarity.</w:t>
      </w:r>
    </w:p>
    <w:p>
      <w:r>
        <w:t>This is why the earliest believers devoted themselves to prayer together.</w:t>
      </w:r>
    </w:p>
    <w:p>
      <w:r>
        <w:t>There is a particular strength that comes when people wait in the same direction.</w:t>
      </w:r>
    </w:p>
    <w:p>
      <w:r>
        <w:t>Not because crowds create truth. Because humility shared becomes protection.</w:t>
      </w:r>
    </w:p>
    <w:p>
      <w:r>
        <w:t>Pride can flourish in private. Humility is tested in relationship.</w:t>
      </w:r>
    </w:p>
    <w:p>
      <w:r>
        <w:t>Waiting in community teaches patience with people, not just with God.</w:t>
      </w:r>
    </w:p>
    <w:p>
      <w:r>
        <w:t>And patience with people is one of the Spirit’s primary works.</w:t>
      </w:r>
    </w:p>
    <w:p/>
    <w:p>
      <w:pPr>
        <w:pStyle w:val="Heading2"/>
      </w:pPr>
      <w:r>
        <w:t>Discernment in the Waiting</w:t>
      </w:r>
    </w:p>
    <w:p>
      <w:r>
        <w:t>One of the reasons waiting feels difficult is that it exposes the difference between God’s leading and our own momentum.</w:t>
      </w:r>
    </w:p>
    <w:p>
      <w:r>
        <w:t>Self-generated momentum often feels urgent. It feels tight in the chest. It feels like you cannot rest until you act.</w:t>
      </w:r>
    </w:p>
    <w:p>
      <w:r>
        <w:t>The Spirit’s leading can still be strong, but it carries a different texture.</w:t>
      </w:r>
    </w:p>
    <w:p>
      <w:r>
        <w:t>It is steady. It is clean. It does not need you to exaggerate. It does not need you to force. It may require courage, but it does not require frantic energy.</w:t>
      </w:r>
    </w:p>
    <w:p>
      <w:r>
        <w:t>Sometimes discernment is as simple as noticing what your urgency is protecting.</w:t>
      </w:r>
    </w:p>
    <w:p>
      <w:r>
        <w:t>Is it protecting love, or is it protecting pride? Is it protecting obedience, or is it protecting control? Is it protecting a person, or is it protecting an image?</w:t>
      </w:r>
    </w:p>
    <w:p>
      <w:r>
        <w:t>Waiting creates the space to ask those questions honestly.</w:t>
      </w:r>
    </w:p>
    <w:p>
      <w:r>
        <w:t>And honesty is one of the Spirit’s gifts.</w:t>
      </w:r>
    </w:p>
    <w:p/>
    <w:p>
      <w:pPr>
        <w:pStyle w:val="Heading2"/>
      </w:pPr>
      <w:r>
        <w:t>The Danger of Self-Generated Momentum</w:t>
      </w:r>
    </w:p>
    <w:p>
      <w:r>
        <w:t>There is a subtle pride in initiating movement without waiting for alignment.</w:t>
      </w:r>
    </w:p>
    <w:p>
      <w:r>
        <w:t>When someone assumes readiness apart from dependence, strain follows.</w:t>
      </w:r>
    </w:p>
    <w:p>
      <w:r>
        <w:t>Control increases. Defensiveness rises. Fatigue accumulates.</w:t>
      </w:r>
    </w:p>
    <w:p>
      <w:r>
        <w:t>Because self-generated momentum cannot sustain spiritual weight.</w:t>
      </w:r>
    </w:p>
    <w:p>
      <w:r>
        <w:t>The Spirit empowers without exhausting. Self-effort eventually depletes.</w:t>
      </w:r>
    </w:p>
    <w:p>
      <w:r>
        <w:t>You can build things in your own strength, but you will have to maintain them in your own strength.</w:t>
      </w:r>
    </w:p>
    <w:p>
      <w:r>
        <w:t>That is one of the quiet ways God protects His children.</w:t>
      </w:r>
    </w:p>
    <w:p>
      <w:r>
        <w:t>He allows self-powered projects to reveal their limits.</w:t>
      </w:r>
    </w:p>
    <w:p>
      <w:r>
        <w:t>Not to shame you. To rescue you.</w:t>
      </w:r>
    </w:p>
    <w:p>
      <w:r>
        <w:t>To bring you back to the only Source that does not run out.</w:t>
      </w:r>
    </w:p>
    <w:p/>
    <w:p>
      <w:pPr>
        <w:pStyle w:val="Heading2"/>
      </w:pPr>
      <w:r>
        <w:t>Prayer as Daily Alignment</w:t>
      </w:r>
    </w:p>
    <w:p>
      <w:r>
        <w:t>Waiting for the Spirit is not a one-time event. It is daily posture.</w:t>
      </w:r>
    </w:p>
    <w:p>
      <w:r>
        <w:t>We pray not merely for outcomes, but for alignment.</w:t>
      </w:r>
    </w:p>
    <w:p>
      <w:r>
        <w:t>Lead me. Fill me. Correct me. Guard me.</w:t>
      </w:r>
    </w:p>
    <w:p>
      <w:r>
        <w:t>Sometimes prayer feels like returning to a chair you have sat in before.</w:t>
      </w:r>
    </w:p>
    <w:p>
      <w:r>
        <w:t>You come back when you do not know what to do. You come back when you are tired of your own urgency. You come back when the night is too long.</w:t>
      </w:r>
    </w:p>
    <w:p>
      <w:r>
        <w:t>Not with eloquence.</w:t>
      </w:r>
    </w:p>
    <w:p>
      <w:r>
        <w:t>With honesty.</w:t>
      </w:r>
    </w:p>
    <w:p>
      <w:r>
        <w:t>Prayer keeps ambition from hardening. It keeps tone gentle. It reminds the soul of incompletion.</w:t>
      </w:r>
    </w:p>
    <w:p>
      <w:r>
        <w:t>And this is where waiting becomes practical.</w:t>
      </w:r>
    </w:p>
    <w:p>
      <w:r>
        <w:t>You learn to pray before you speak. You learn to listen before you act. You learn to obey in small steps instead of chasing dramatic ones.</w:t>
      </w:r>
    </w:p>
    <w:p>
      <w:r>
        <w:t>Often the Spirit leads through ordinary faithfulness.</w:t>
      </w:r>
    </w:p>
    <w:p>
      <w:r>
        <w:t>A conversation you avoid becomes the conversation you finally have with gentleness. A habit that keeps you numb becomes the habit you finally surrender. A person you have treated as an obstacle becomes a person you finally see.</w:t>
      </w:r>
    </w:p>
    <w:p>
      <w:r>
        <w:t>Waiting is not inactivity.</w:t>
      </w:r>
    </w:p>
    <w:p>
      <w:r>
        <w:t>It is surrendering the kind of activity that springs from self-ultimacy.</w:t>
      </w:r>
    </w:p>
    <w:p/>
    <w:p>
      <w:pPr>
        <w:pStyle w:val="Heading2"/>
      </w:pPr>
      <w:r>
        <w:t>The Small Obediences That Prepare the Heart</w:t>
      </w:r>
    </w:p>
    <w:p>
      <w:r>
        <w:t>Many people assume that waiting means doing nothing.</w:t>
      </w:r>
    </w:p>
    <w:p>
      <w:r>
        <w:t>But in Scripture, waiting is often filled with small obediences that prepare the heart for greater ones.</w:t>
      </w:r>
    </w:p>
    <w:p>
      <w:r>
        <w:t>The disciples did not sit in confusion. They devoted themselves to prayer. They stayed together. They worshiped. They returned to the words Jesus had already spoken.</w:t>
      </w:r>
    </w:p>
    <w:p>
      <w:r>
        <w:t>This matters because the Spirit does not arrive to replace obedience. He arrives to empower it.</w:t>
      </w:r>
    </w:p>
    <w:p>
      <w:r>
        <w:t>Waiting therefore becomes a season where the Word of God sinks deeper than the noise of your own thoughts.</w:t>
      </w:r>
    </w:p>
    <w:p>
      <w:r>
        <w:t>You let Scripture correct your tone. You let Scripture name your fears. You let Scripture remind you of who God is when your circumstances are loud.</w:t>
      </w:r>
    </w:p>
    <w:p>
      <w:r>
        <w:t>And then the Spirit makes that Word living.</w:t>
      </w:r>
    </w:p>
    <w:p>
      <w:r>
        <w:t>He takes what you have heard and makes it weight-bearing.</w:t>
      </w:r>
    </w:p>
    <w:p>
      <w:r>
        <w:t>Sometimes this looks ordinary.</w:t>
      </w:r>
    </w:p>
    <w:p>
      <w:r>
        <w:t>You apologize without defending yourself. You tell the truth without exaggeration. You do the next faithful thing without demanding a visible reward. You bless the person you want to resent. You give when you would rather hoard. You stop scrolling and sit with God in silence long enough to feel what you have been avoiding.</w:t>
      </w:r>
    </w:p>
    <w:p>
      <w:r>
        <w:t>None of this looks spectacular.</w:t>
      </w:r>
    </w:p>
    <w:p>
      <w:r>
        <w:t>But it forms a vessel.</w:t>
      </w:r>
    </w:p>
    <w:p>
      <w:r>
        <w:t>So when power comes, it does not amplify pride.</w:t>
      </w:r>
    </w:p>
    <w:p>
      <w:r>
        <w:t>It amplifies love.</w:t>
      </w:r>
    </w:p>
    <w:p>
      <w:r>
        <w:t>It amplifies witness.</w:t>
      </w:r>
    </w:p>
    <w:p>
      <w:r>
        <w:t>It amplifies Christ.</w:t>
      </w:r>
    </w:p>
    <w:p>
      <w:r>
        <w:t>Waiting is where the hidden foundations are poured.</w:t>
      </w:r>
    </w:p>
    <w:p>
      <w:r>
        <w:t>When the visible moment arrives, it looks sudden to everyone else.</w:t>
      </w:r>
    </w:p>
    <w:p>
      <w:r>
        <w:t>But you know it was built in quiet.</w:t>
      </w:r>
    </w:p>
    <w:p/>
    <w:p>
      <w:pPr>
        <w:pStyle w:val="Heading2"/>
      </w:pPr>
      <w:r>
        <w:t>Suffering and the Spirit’s Presence</w:t>
      </w:r>
    </w:p>
    <w:p>
      <w:r>
        <w:t>Suffering often intensifies dependence.</w:t>
      </w:r>
    </w:p>
    <w:p>
      <w:r>
        <w:t>When strength fails, reliance deepens.</w:t>
      </w:r>
    </w:p>
    <w:p>
      <w:r>
        <w:t>The Spirit comforts not by removing pain immediately, but by accompanying it.</w:t>
      </w:r>
    </w:p>
    <w:p>
      <w:r>
        <w:t>Presence stabilizes perception.</w:t>
      </w:r>
    </w:p>
    <w:p>
      <w:r>
        <w:t>Even when answers remain hidden.</w:t>
      </w:r>
    </w:p>
    <w:p>
      <w:r>
        <w:t>This is why love does not disappear in suffering.</w:t>
      </w:r>
    </w:p>
    <w:p>
      <w:r>
        <w:t>It remains relationally anchored.</w:t>
      </w:r>
    </w:p>
    <w:p>
      <w:r>
        <w:t>Sometimes the Spirit’s comfort is not a sudden change in circumstance.</w:t>
      </w:r>
    </w:p>
    <w:p>
      <w:r>
        <w:t>It is the ability to stay. To keep praying. To keep loving. To keep forgiving.</w:t>
      </w:r>
    </w:p>
    <w:p>
      <w:r>
        <w:t>To keep believing without becoming bitter.</w:t>
      </w:r>
    </w:p>
    <w:p>
      <w:r>
        <w:t>That endurance is not natural.</w:t>
      </w:r>
    </w:p>
    <w:p>
      <w:r>
        <w:t>It is Spirit-formed.</w:t>
      </w:r>
    </w:p>
    <w:p/>
    <w:p>
      <w:pPr>
        <w:pStyle w:val="Heading2"/>
      </w:pPr>
      <w:r>
        <w:t>The Stability Test Applied to Dependence</w:t>
      </w:r>
    </w:p>
    <w:p>
      <w:r>
        <w:t>Over time, dependence reveals fruit.</w:t>
      </w:r>
    </w:p>
    <w:p>
      <w:r>
        <w:t>Is there increasing calm under pressure? Is there greater willingness to wait? Is there less urgency to prove? Is there deeper gratitude? Is there softer correction?</w:t>
      </w:r>
    </w:p>
    <w:p>
      <w:r>
        <w:t>If so, dependence is strengthening.</w:t>
      </w:r>
    </w:p>
    <w:p>
      <w:r>
        <w:t>If not, self-effort may be resurfacing.</w:t>
      </w:r>
    </w:p>
    <w:p>
      <w:r>
        <w:t>And when it resurfaces, you do not need despair.</w:t>
      </w:r>
    </w:p>
    <w:p>
      <w:r>
        <w:t>You simply return.</w:t>
      </w:r>
    </w:p>
    <w:p>
      <w:r>
        <w:t>Not to a technique.</w:t>
      </w:r>
    </w:p>
    <w:p>
      <w:r>
        <w:t>To a Person.</w:t>
      </w:r>
    </w:p>
    <w:p>
      <w:r>
        <w:t>Lord Jesus, I am here.</w:t>
      </w:r>
    </w:p>
    <w:p>
      <w:r>
        <w:t>That return is the shape of waiting.</w:t>
      </w:r>
    </w:p>
    <w:p/>
    <w:p>
      <w:pPr>
        <w:pStyle w:val="Heading2"/>
      </w:pPr>
      <w:r>
        <w:t>Death as the Final Act of Waiting</w:t>
      </w:r>
    </w:p>
    <w:p>
      <w:r>
        <w:t>If waiting characterizes maturity in life, it also characterizes the final transition.</w:t>
      </w:r>
    </w:p>
    <w:p>
      <w:r>
        <w:t>We wait for full sight. We wait for completion.</w:t>
      </w:r>
    </w:p>
    <w:p>
      <w:r>
        <w:t>Death is not frantic striving. It is final trust.</w:t>
      </w:r>
    </w:p>
    <w:p>
      <w:r>
        <w:t>The adopted release control.</w:t>
      </w:r>
    </w:p>
    <w:p>
      <w:r>
        <w:t>The Spirit who began the work completes it.</w:t>
      </w:r>
    </w:p>
    <w:p>
      <w:r>
        <w:t>The end is not an ending of love.</w:t>
      </w:r>
    </w:p>
    <w:p>
      <w:r>
        <w:t>It is the unveiling of it.</w:t>
      </w:r>
    </w:p>
    <w:p/>
    <w:p>
      <w:pPr>
        <w:pStyle w:val="Heading2"/>
      </w:pPr>
      <w:r>
        <w:t>The Pattern Confirmed</w:t>
      </w:r>
    </w:p>
    <w:p>
      <w:r>
        <w:t>The pattern remains intact.</w:t>
      </w:r>
    </w:p>
    <w:p>
      <w:r>
        <w:t>Longing revealed design. Rupture distorted perception. Faith bridged the gap. Christ restored alignment. The Spirit empowered dependence. Love became visible completion. Humility guarded clarity. Waiting refined trust. Community embodied belonging. Gratitude sustained joy. Suffering deepened reliance. Death awaits fulfillment.</w:t>
      </w:r>
    </w:p>
    <w:p>
      <w:r>
        <w:t>Waiting for the Spirit is not delay.</w:t>
      </w:r>
    </w:p>
    <w:p>
      <w:r>
        <w:t>It is wisdom. It is humility enacted. It is agreement with incompletion.</w:t>
      </w:r>
    </w:p>
    <w:p>
      <w:r>
        <w:t>Until we are complete.</w:t>
      </w:r>
    </w:p>
    <w:p>
      <w:pPr>
        <w:pStyle w:val="Heading3"/>
      </w:pPr>
      <w:r>
        <w:t>Pattern Thread</w:t>
      </w:r>
    </w:p>
    <w:p>
      <w:r>
        <w:t>Waiting is how dependence becomes real.</w:t>
      </w:r>
    </w:p>
    <w:p>
      <w:r>
        <w:t>The Spirit forms a life that can bear fruit without forcing it.</w:t>
      </w:r>
    </w:p>
    <w:p>
      <w:r>
        <w:br w:type="page"/>
      </w:r>
    </w:p>
    <w:p>
      <w:pPr>
        <w:pStyle w:val="Heading1"/>
      </w:pPr>
      <w:r>
        <w:t>Chapter 11 — Waiting as Proof of Trust</w:t>
      </w:r>
    </w:p>
    <w:p>
      <w:r>
        <w:t>Often grace feels less like forward motion and more like coming home — not to a familiar place, but to a Person.</w:t>
      </w:r>
    </w:p>
    <w:p>
      <w:pPr>
        <w:pStyle w:val="Heading2"/>
      </w:pPr>
      <w:r>
        <w:t>Quiet Encounter</w:t>
      </w:r>
    </w:p>
    <w:p>
      <w:r>
        <w:t>There is a kind of waiting that feels like standing in a hallway with your hand on a door you cannot open.</w:t>
      </w:r>
    </w:p>
    <w:p>
      <w:r>
        <w:t>Not because you have been rejected, but because love will not be forced.</w:t>
      </w:r>
    </w:p>
    <w:p>
      <w:r>
        <w:t>It can happen on an ordinary evening when the day is already over, and you are still carrying the day as if it is unfinished work. The message is drafted. The decision is half made. The phone is face down on the counter, yet your mind keeps leaning toward it like a magnet. You rehearse the outcome. You rehearse the conversation. You rehearse the fear that nothing will change unless you push.</w:t>
      </w:r>
    </w:p>
    <w:p>
      <w:r>
        <w:t>Then you notice the familiar strain in your chest and the way urgency makes you smaller.</w:t>
      </w:r>
    </w:p>
    <w:p>
      <w:r>
        <w:t>You stop.</w:t>
      </w:r>
    </w:p>
    <w:p>
      <w:r>
        <w:t>Not to become passive, but to return.</w:t>
      </w:r>
    </w:p>
    <w:p>
      <w:r>
        <w:t>Holy Spirit, keep me aligned.</w:t>
      </w:r>
    </w:p>
    <w:p>
      <w:r>
        <w:t>If You are not moving, I will not manufacture motion.</w:t>
      </w:r>
    </w:p>
    <w:p>
      <w:r>
        <w:t>The circumstances do not change, yet your pace does. Waiting becomes less like delay and more like staying near. Trust is proved in the quiet place where you would rather control, and yet you choose to depend.</w:t>
      </w:r>
    </w:p>
    <w:p>
      <w:pPr>
        <w:pStyle w:val="Heading2"/>
      </w:pPr>
      <w:r>
        <w:t>The Ache That Waits</w:t>
      </w:r>
    </w:p>
    <w:p>
      <w:r>
        <w:t>Waiting is not a random inconvenience added to life. It is one of the clearest places where our structural incompletion becomes visible.</w:t>
      </w:r>
    </w:p>
    <w:p>
      <w:r>
        <w:t>We are not built to be self-sufficient. We are built to be completed. The ache that keeps showing up is not always sin. Often it is design. It is the soul recognizing that it cannot finish itself.</w:t>
      </w:r>
    </w:p>
    <w:p>
      <w:r>
        <w:t>This is why waiting can feel so exposing.</w:t>
      </w:r>
    </w:p>
    <w:p>
      <w:r>
        <w:t>If our hearts were complete in themselves, waiting would simply be a scheduling problem. But waiting touches something deeper. It asks questions that the carnal mind does not like.</w:t>
      </w:r>
    </w:p>
    <w:p>
      <w:r>
        <w:t>Will you still trust when you cannot see?</w:t>
      </w:r>
    </w:p>
    <w:p>
      <w:r>
        <w:t>Will you still obey when you cannot control?</w:t>
      </w:r>
    </w:p>
    <w:p>
      <w:r>
        <w:t>Will you still believe when the door remains closed?</w:t>
      </w:r>
    </w:p>
    <w:p>
      <w:r>
        <w:t>Waiting is where we discover what belief actually is.</w:t>
      </w:r>
    </w:p>
    <w:p>
      <w:r>
        <w:t>Belief is not merely agreeing that God exists. Belief is agreement with reality: we are incomplete, and completion is found in Christ. When that agreement becomes real, it produces stability. And when stability becomes real, it begins to look like love, humility, and non-self-ultimacy.</w:t>
      </w:r>
    </w:p>
    <w:p>
      <w:r>
        <w:t>Waiting is not the opposite of faith.</w:t>
      </w:r>
    </w:p>
    <w:p>
      <w:r>
        <w:t>Waiting is faith made visible.</w:t>
      </w:r>
    </w:p>
    <w:p>
      <w:pPr>
        <w:pStyle w:val="Heading2"/>
      </w:pPr>
      <w:r>
        <w:t>When Waiting Gets Interpreted as Abandonment</w:t>
      </w:r>
    </w:p>
    <w:p>
      <w:r>
        <w:t>The rupture did not only distort behavior. It distorted perception.</w:t>
      </w:r>
    </w:p>
    <w:p>
      <w:r>
        <w:t>This is why waiting can quickly feel like rejection. The orphan voice does not calmly interpret delay. It interprets delay as danger.</w:t>
      </w:r>
    </w:p>
    <w:p>
      <w:r>
        <w:t>If God loved you, this would have happened by now.</w:t>
      </w:r>
    </w:p>
    <w:p>
      <w:r>
        <w:t>If you were truly secure, you would not still be here.</w:t>
      </w:r>
    </w:p>
    <w:p>
      <w:r>
        <w:t>If you were really changed, you would not still feel this tension.</w:t>
      </w:r>
    </w:p>
    <w:p>
      <w:r>
        <w:t>Notice the pattern.</w:t>
      </w:r>
    </w:p>
    <w:p>
      <w:r>
        <w:t>Waiting becomes a courtroom. The heart becomes the defendant. Life becomes the prosecutor. The mind becomes the anxious attorney trying to win a case with arguments, effort, and spiritual performance.</w:t>
      </w:r>
    </w:p>
    <w:p>
      <w:r>
        <w:t>That is not faith. That is survival.</w:t>
      </w:r>
    </w:p>
    <w:p>
      <w:r>
        <w:t>Faith does not demand that every delay be explained.</w:t>
      </w:r>
    </w:p>
    <w:p>
      <w:r>
        <w:t>Faith returns to Christ in the delay.</w:t>
      </w:r>
    </w:p>
    <w:p>
      <w:r>
        <w:t>This does not mean waiting is easy. It means waiting is clarified.</w:t>
      </w:r>
    </w:p>
    <w:p>
      <w:r>
        <w:t>Waiting is not proof you have been forgotten.</w:t>
      </w:r>
    </w:p>
    <w:p>
      <w:r>
        <w:t>Waiting is proof you are being invited to trust beyond sight.</w:t>
      </w:r>
    </w:p>
    <w:p>
      <w:pPr>
        <w:pStyle w:val="Heading2"/>
      </w:pPr>
      <w:r>
        <w:t>Waiting Is Not Passivity</w:t>
      </w:r>
    </w:p>
    <w:p>
      <w:r>
        <w:t>Some people hear the word waiting and imagine inactivity.</w:t>
      </w:r>
    </w:p>
    <w:p>
      <w:r>
        <w:t>They imagine sitting still with no responsibility, no prayer, no obedience, no action.</w:t>
      </w:r>
    </w:p>
    <w:p>
      <w:r>
        <w:t>That is not what Scripture presents.</w:t>
      </w:r>
    </w:p>
    <w:p>
      <w:r>
        <w:t>Waiting is not disengagement. Waiting is restraint.</w:t>
      </w:r>
    </w:p>
    <w:p>
      <w:r>
        <w:t>Restraint means you do not force what God has not given.</w:t>
      </w:r>
    </w:p>
    <w:p>
      <w:r>
        <w:t>It means you do not produce counterfeit fruit to quiet the ache.</w:t>
      </w:r>
    </w:p>
    <w:p>
      <w:r>
        <w:t>It means you refuse to treat frantic effort as spirituality.</w:t>
      </w:r>
    </w:p>
    <w:p>
      <w:r>
        <w:t>Waiting can be extremely active in its interior posture.</w:t>
      </w:r>
    </w:p>
    <w:p>
      <w:pPr>
        <w:pStyle w:val="ListBullet"/>
      </w:pPr>
      <w:r>
        <w:t>Waiting prays without panic.</w:t>
      </w:r>
    </w:p>
    <w:p>
      <w:pPr>
        <w:pStyle w:val="ListBullet"/>
      </w:pPr>
      <w:r>
        <w:t>Waiting prepares without presumption.</w:t>
      </w:r>
    </w:p>
    <w:p>
      <w:pPr>
        <w:pStyle w:val="ListBullet"/>
      </w:pPr>
      <w:r>
        <w:t>Waiting works without worshiping outcomes.</w:t>
      </w:r>
    </w:p>
    <w:p>
      <w:pPr>
        <w:pStyle w:val="ListBullet"/>
      </w:pPr>
      <w:r>
        <w:t>Waiting obeys the next clear step without demanding the entire map.</w:t>
      </w:r>
    </w:p>
    <w:p>
      <w:r>
        <w:t>We live in a world that rewards urgency.</w:t>
      </w:r>
    </w:p>
    <w:p>
      <w:r>
        <w:t>Urgency feels powerful. It feels responsible. It feels mature.</w:t>
      </w:r>
    </w:p>
    <w:p>
      <w:r>
        <w:t>But urgency can be a disguise.</w:t>
      </w:r>
    </w:p>
    <w:p>
      <w:r>
        <w:t>Sometimes it is obedience.</w:t>
      </w:r>
    </w:p>
    <w:p>
      <w:r>
        <w:t>Sometimes it is fear wearing spiritual language.</w:t>
      </w:r>
    </w:p>
    <w:p>
      <w:r>
        <w:t>Waiting exposes which one it is.</w:t>
      </w:r>
    </w:p>
    <w:p>
      <w:pPr>
        <w:pStyle w:val="Heading2"/>
      </w:pPr>
      <w:r>
        <w:t>Abraham: Promise Without Control</w:t>
      </w:r>
    </w:p>
    <w:p>
      <w:r>
        <w:t>Abraham is one of Scripture’s clearest portraits of waiting.</w:t>
      </w:r>
    </w:p>
    <w:p>
      <w:r>
        <w:t>God spoke to him. God promised him. God committed Himself.</w:t>
      </w:r>
    </w:p>
    <w:p>
      <w:r>
        <w:t>And then time passed.</w:t>
      </w:r>
    </w:p>
    <w:p>
      <w:r>
        <w:t>Years passed.</w:t>
      </w:r>
    </w:p>
    <w:p>
      <w:r>
        <w:t>Bodies aged. Circumstances did not hurry. The promise did not arrive quickly. The door remained closed.</w:t>
      </w:r>
    </w:p>
    <w:p>
      <w:r>
        <w:t>This is where the story becomes painfully relatable.</w:t>
      </w:r>
    </w:p>
    <w:p>
      <w:r>
        <w:t>Because waiting is not hardest at the beginning. Waiting becomes hardest when you have waited long enough that you start to wonder if the promise was real.</w:t>
      </w:r>
    </w:p>
    <w:p>
      <w:r>
        <w:t>Abraham’s life teaches something essential.</w:t>
      </w:r>
    </w:p>
    <w:p>
      <w:r>
        <w:t>Faith is not proven by intensity at the moment of revelation.</w:t>
      </w:r>
    </w:p>
    <w:p>
      <w:r>
        <w:t>Faith is proven by steadiness across the long middle.</w:t>
      </w:r>
    </w:p>
    <w:p>
      <w:r>
        <w:t>Hebrews speaks of Abraham receiving the promise through patience. That word matters. Patience is not personality. Patience is agreement expressed over time.</w:t>
      </w:r>
    </w:p>
    <w:p>
      <w:r>
        <w:t>Abraham’s waiting was not perfect. Scripture does not present him as an untouchable hero. It presents him as a man who struggled under partial sight.</w:t>
      </w:r>
    </w:p>
    <w:p>
      <w:r>
        <w:t>He laughed.</w:t>
      </w:r>
    </w:p>
    <w:p>
      <w:r>
        <w:t>He negotiated.</w:t>
      </w:r>
    </w:p>
    <w:p>
      <w:r>
        <w:t>He failed.</w:t>
      </w:r>
    </w:p>
    <w:p>
      <w:r>
        <w:t>And yet he returned.</w:t>
      </w:r>
    </w:p>
    <w:p>
      <w:r>
        <w:t>One of the most sobering moments in Abraham’s story is what happens when waiting becomes unbearable.</w:t>
      </w:r>
    </w:p>
    <w:p>
      <w:r>
        <w:t>The carnal mind offers solutions.</w:t>
      </w:r>
    </w:p>
    <w:p>
      <w:r>
        <w:t>Make it happen.</w:t>
      </w:r>
    </w:p>
    <w:p>
      <w:r>
        <w:t>Force the outcome.</w:t>
      </w:r>
    </w:p>
    <w:p>
      <w:r>
        <w:t>Control the timeline.</w:t>
      </w:r>
    </w:p>
    <w:p>
      <w:r>
        <w:t>And so Abraham and Sarah tried to produce the promise by their own strength.</w:t>
      </w:r>
    </w:p>
    <w:p>
      <w:r>
        <w:t>The result was not completion. It was complication.</w:t>
      </w:r>
    </w:p>
    <w:p>
      <w:r>
        <w:t>This is not merely a story about morality. It is a story about what happens when incompletion tries to finish itself.</w:t>
      </w:r>
    </w:p>
    <w:p>
      <w:r>
        <w:t>When we cannot bear the tension of waiting, we will often create something to quiet the ache?</w:t>
      </w:r>
    </w:p>
    <w:p>
      <w:r>
        <w:t>We will create an identity.</w:t>
      </w:r>
    </w:p>
    <w:p>
      <w:r>
        <w:t>We will create a relationship.</w:t>
      </w:r>
    </w:p>
    <w:p>
      <w:r>
        <w:t>We will create a plan.</w:t>
      </w:r>
    </w:p>
    <w:p>
      <w:r>
        <w:t>We will create a ministry.</w:t>
      </w:r>
    </w:p>
    <w:p>
      <w:r>
        <w:t>We will create an explanation.</w:t>
      </w:r>
    </w:p>
    <w:p>
      <w:r>
        <w:t>We will create movement.</w:t>
      </w:r>
    </w:p>
    <w:p>
      <w:r>
        <w:t>But self-created completion never holds.</w:t>
      </w:r>
    </w:p>
    <w:p>
      <w:r>
        <w:t>It adds strain.</w:t>
      </w:r>
    </w:p>
    <w:p>
      <w:r>
        <w:t>And it often adds sorrow.</w:t>
      </w:r>
    </w:p>
    <w:p>
      <w:r>
        <w:t>Abraham teaches us that God’s promises are not achieved by the flesh.</w:t>
      </w:r>
    </w:p>
    <w:p>
      <w:r>
        <w:t>They are received.</w:t>
      </w:r>
    </w:p>
    <w:p>
      <w:r>
        <w:t>This is where the Holy Spirit’s role becomes visible even in a story that predates Pentecost.</w:t>
      </w:r>
    </w:p>
    <w:p>
      <w:r>
        <w:t>God is the One who brings life.</w:t>
      </w:r>
    </w:p>
    <w:p>
      <w:r>
        <w:t>God is the One who fulfills.</w:t>
      </w:r>
    </w:p>
    <w:p>
      <w:r>
        <w:t>God is the One who completes.</w:t>
      </w:r>
    </w:p>
    <w:p>
      <w:r>
        <w:t>Waiting is where Abraham learned that the promise belonged to God more than it belonged to him.</w:t>
      </w:r>
    </w:p>
    <w:p>
      <w:r>
        <w:t>And when that reality begins to settle, something shifts.</w:t>
      </w:r>
    </w:p>
    <w:p>
      <w:r>
        <w:t>You stop trying to protect your future.</w:t>
      </w:r>
    </w:p>
    <w:p>
      <w:r>
        <w:t>You start trusting the One who holds it.</w:t>
      </w:r>
    </w:p>
    <w:p>
      <w:pPr>
        <w:pStyle w:val="Heading2"/>
      </w:pPr>
      <w:r>
        <w:t>David: Inquiry Instead of Presumption</w:t>
      </w:r>
    </w:p>
    <w:p>
      <w:r>
        <w:t>If Abraham teaches us patience over decades, David teaches us dependence in motion.</w:t>
      </w:r>
    </w:p>
    <w:p>
      <w:r>
        <w:t>David’s waiting was not quiet in the sense of being comfortable. It was often dangerous. He was anointed and then hunted. He was called and then delayed. He was promised and then opposed.</w:t>
      </w:r>
    </w:p>
    <w:p>
      <w:r>
        <w:t>One of the most overlooked strengths in David’s life is his refusal to force what God had not yet given.</w:t>
      </w:r>
    </w:p>
    <w:p>
      <w:r>
        <w:t>There were moments when Saul was vulnerable.</w:t>
      </w:r>
    </w:p>
    <w:p>
      <w:r>
        <w:t>David could have ended the delay.</w:t>
      </w:r>
    </w:p>
    <w:p>
      <w:r>
        <w:t>He could have taken the throne.</w:t>
      </w:r>
    </w:p>
    <w:p>
      <w:r>
        <w:t>He could have justified it.</w:t>
      </w:r>
    </w:p>
    <w:p>
      <w:r>
        <w:t>He had evidence.</w:t>
      </w:r>
    </w:p>
    <w:p>
      <w:r>
        <w:t>He had opportunity.</w:t>
      </w:r>
    </w:p>
    <w:p>
      <w:r>
        <w:t>He had supporters.</w:t>
      </w:r>
    </w:p>
    <w:p>
      <w:r>
        <w:t>Yet he restrained himself.</w:t>
      </w:r>
    </w:p>
    <w:p>
      <w:r>
        <w:t>Not because he lacked courage.</w:t>
      </w:r>
    </w:p>
    <w:p>
      <w:r>
        <w:t>Because he feared God more than he feared waiting.</w:t>
      </w:r>
    </w:p>
    <w:p>
      <w:r>
        <w:t>That restraint is not weakness. It is spiritual maturity.</w:t>
      </w:r>
    </w:p>
    <w:p>
      <w:r>
        <w:t>Maturity is the ability to remain aligned when impatience would feel like relief.</w:t>
      </w:r>
    </w:p>
    <w:p>
      <w:r>
        <w:t>David also models something else.</w:t>
      </w:r>
    </w:p>
    <w:p>
      <w:r>
        <w:t>He inquired.</w:t>
      </w:r>
    </w:p>
    <w:p>
      <w:r>
        <w:t>2 Samuel records David asking God whether he should go up against the enemy. That detail is easy to miss, but it reveals a posture.</w:t>
      </w:r>
    </w:p>
    <w:p>
      <w:r>
        <w:t>He did not assume.</w:t>
      </w:r>
    </w:p>
    <w:p>
      <w:r>
        <w:t>He did not presume that past success meant present permission.</w:t>
      </w:r>
    </w:p>
    <w:p>
      <w:r>
        <w:t>He did not treat God like a stamp of approval.</w:t>
      </w:r>
    </w:p>
    <w:p>
      <w:r>
        <w:t>He treated God like God.</w:t>
      </w:r>
    </w:p>
    <w:p>
      <w:r>
        <w:t>Waiting does not mean you never act.</w:t>
      </w:r>
    </w:p>
    <w:p>
      <w:r>
        <w:t>Waiting means you act from inquiry, not impulse.</w:t>
      </w:r>
    </w:p>
    <w:p>
      <w:r>
        <w:t>Waiting means you move when the Spirit leads, not when anxiety pushes.</w:t>
      </w:r>
    </w:p>
    <w:p>
      <w:r>
        <w:t>Waiting means you refuse to become your own savior.</w:t>
      </w:r>
    </w:p>
    <w:p>
      <w:r>
        <w:t>This is one of the most practical distinctions in the entire life of faith.</w:t>
      </w:r>
    </w:p>
    <w:p>
      <w:r>
        <w:t>Some people rush because they are lazy.</w:t>
      </w:r>
    </w:p>
    <w:p>
      <w:r>
        <w:t>Some people rush because they are ambitious.</w:t>
      </w:r>
    </w:p>
    <w:p>
      <w:r>
        <w:t>Most people rush because they are afraid.</w:t>
      </w:r>
    </w:p>
    <w:p>
      <w:r>
        <w:t>Waiting is not a test of productivity.</w:t>
      </w:r>
    </w:p>
    <w:p>
      <w:r>
        <w:t>Waiting is a test of trust.</w:t>
      </w:r>
    </w:p>
    <w:p>
      <w:pPr>
        <w:pStyle w:val="Heading2"/>
      </w:pPr>
      <w:r>
        <w:t>What We Are Actually Waiting For</w:t>
      </w:r>
    </w:p>
    <w:p>
      <w:r>
        <w:t>Sometimes we think we are waiting for circumstances.</w:t>
      </w:r>
    </w:p>
    <w:p>
      <w:r>
        <w:t>We are waiting for a job.</w:t>
      </w:r>
    </w:p>
    <w:p>
      <w:r>
        <w:t>We are waiting for a relationship to heal.</w:t>
      </w:r>
    </w:p>
    <w:p>
      <w:r>
        <w:t>We are waiting for the body to improve.</w:t>
      </w:r>
    </w:p>
    <w:p>
      <w:r>
        <w:t>We are waiting for a door to open.</w:t>
      </w:r>
    </w:p>
    <w:p>
      <w:r>
        <w:t>We are waiting for a promise to arrive.</w:t>
      </w:r>
    </w:p>
    <w:p>
      <w:r>
        <w:t>Those are real.</w:t>
      </w:r>
    </w:p>
    <w:p>
      <w:r>
        <w:t>But beneath them, there is usually something deeper.</w:t>
      </w:r>
    </w:p>
    <w:p>
      <w:r>
        <w:t>We are waiting to feel safe.</w:t>
      </w:r>
    </w:p>
    <w:p>
      <w:r>
        <w:t>We are waiting to feel secure.</w:t>
      </w:r>
    </w:p>
    <w:p>
      <w:r>
        <w:t>We are waiting to feel finished.</w:t>
      </w:r>
    </w:p>
    <w:p>
      <w:r>
        <w:t>This is where waiting becomes spiritual.</w:t>
      </w:r>
    </w:p>
    <w:p>
      <w:r>
        <w:t>If we believe completion is found in Christ, then waiting is not merely time passing. Waiting is the soul learning where safety lives.</w:t>
      </w:r>
    </w:p>
    <w:p>
      <w:r>
        <w:t>The carnal mind believes safety is produced by control.</w:t>
      </w:r>
    </w:p>
    <w:p>
      <w:r>
        <w:t>The Spirit teaches that safety is found in sonship.</w:t>
      </w:r>
    </w:p>
    <w:p>
      <w:r>
        <w:t>This is why waiting often feels like it is pulling your fingers off the edge of control.</w:t>
      </w:r>
    </w:p>
    <w:p>
      <w:r>
        <w:t>You want to grip the outcome.</w:t>
      </w:r>
    </w:p>
    <w:p>
      <w:r>
        <w:t>You want to hold the timeline.</w:t>
      </w:r>
    </w:p>
    <w:p>
      <w:r>
        <w:t>You want to keep yourself from disappointment.</w:t>
      </w:r>
    </w:p>
    <w:p>
      <w:r>
        <w:t>But waiting keeps exposing what control cannot do.</w:t>
      </w:r>
    </w:p>
    <w:p>
      <w:r>
        <w:t>Control cannot make love.</w:t>
      </w:r>
    </w:p>
    <w:p>
      <w:r>
        <w:t>Control cannot create life.</w:t>
      </w:r>
    </w:p>
    <w:p>
      <w:r>
        <w:t>Control cannot secure the heart.</w:t>
      </w:r>
    </w:p>
    <w:p>
      <w:r>
        <w:t>Control cannot guarantee faithfulness.</w:t>
      </w:r>
    </w:p>
    <w:p>
      <w:r>
        <w:t>Control cannot complete you.</w:t>
      </w:r>
    </w:p>
    <w:p>
      <w:r>
        <w:t>Only Christ can.</w:t>
      </w:r>
    </w:p>
    <w:p>
      <w:r>
        <w:t>And so the Spirit brings you back to the central confession.</w:t>
      </w:r>
    </w:p>
    <w:p>
      <w:r>
        <w:t>I am not ultimate.</w:t>
      </w:r>
    </w:p>
    <w:p>
      <w:r>
        <w:t>Christ is.</w:t>
      </w:r>
    </w:p>
    <w:p>
      <w:pPr>
        <w:pStyle w:val="Heading2"/>
      </w:pPr>
      <w:r>
        <w:t>A Simple Diagnostic</w:t>
      </w:r>
    </w:p>
    <w:p>
      <w:r>
        <w:t>Waiting reveals what is powering you.</w:t>
      </w:r>
    </w:p>
    <w:p>
      <w:r>
        <w:t>It reveals whether your striving is anchored beyond the self or anchored in the self.</w:t>
      </w:r>
    </w:p>
    <w:p>
      <w:r>
        <w:t>Striving anchored in the self becomes frantic when outcomes delay.</w:t>
      </w:r>
    </w:p>
    <w:p>
      <w:r>
        <w:t>Striving anchored in Christ becomes steady even when outcomes delay.</w:t>
      </w:r>
    </w:p>
    <w:p>
      <w:r>
        <w:t>This does not mean you stop caring.</w:t>
      </w:r>
    </w:p>
    <w:p>
      <w:r>
        <w:t>It means you stop collapsing.</w:t>
      </w:r>
    </w:p>
    <w:p>
      <w:r>
        <w:t>Here is a simple way to see the difference.</w:t>
      </w:r>
    </w:p>
    <w:p>
      <w:r>
        <w:t>| Movement | What it feels like inside | What it produces over time | |---|---|---| | Rushing | Tight chest, rehearsed control, spiritual pressure | Burnout, relational strain, counterfeit peace | | Waiting | Vulnerable honesty, restrained pace, quiet dependence | Humility, clarity, gentleness, resilient love |</w:t>
      </w:r>
    </w:p>
    <w:p>
      <w:r>
        <w:t>The difference is not effort versus no effort.</w:t>
      </w:r>
    </w:p>
    <w:p>
      <w:r>
        <w:t>The difference is who is ultimate.</w:t>
      </w:r>
    </w:p>
    <w:p>
      <w:r>
        <w:t>Rushing quietly makes the self ultimate.</w:t>
      </w:r>
    </w:p>
    <w:p>
      <w:pPr>
        <w:pStyle w:val="Heading2"/>
      </w:pPr>
      <w:r>
        <w:t>Waiting Outside the Door</w:t>
      </w:r>
    </w:p>
    <w:p>
      <w:r>
        <w:t>Waiting often feels like standing outside a house you know you belong to, hearing life inside, and still not being the one who turns the knob.</w:t>
      </w:r>
    </w:p>
    <w:p>
      <w:r>
        <w:t>That is the tension.</w:t>
      </w:r>
    </w:p>
    <w:p>
      <w:r>
        <w:t>You are loved, yet you are not in control.</w:t>
      </w:r>
    </w:p>
    <w:p>
      <w:r>
        <w:t>You are secure, yet you still feel the ache.</w:t>
      </w:r>
    </w:p>
    <w:p>
      <w:r>
        <w:t>You are being formed, yet the forming happens slowly.</w:t>
      </w:r>
    </w:p>
    <w:p>
      <w:r>
        <w:t>This is where the old orphan reflex tries to speak again. It tries to turn delay into a verdict. It tries to make the closed door mean you are unwanted. It tries to make time itself feel like rejection.</w:t>
      </w:r>
    </w:p>
    <w:p>
      <w:r>
        <w:t>But adoption teaches a different interpretation.</w:t>
      </w:r>
    </w:p>
    <w:p>
      <w:r>
        <w:t>A beloved child can be told, not yet, without being told, not yours.</w:t>
      </w:r>
    </w:p>
    <w:p>
      <w:r>
        <w:t>The Father’s timing is not an argument against His love. It is often an expression of it. Love does not only give. Love also withholds what would harm. Love also waits until the heart can carry what the hands are asking for.</w:t>
      </w:r>
    </w:p>
    <w:p>
      <w:r>
        <w:t>This is why some of the most honest waiting is practical and unremarkable.</w:t>
      </w:r>
    </w:p>
    <w:p>
      <w:pPr>
        <w:pStyle w:val="ListBullet"/>
      </w:pPr>
      <w:r>
        <w:t>You keep showing up to the responsibilities already placed in your hands, without resenting God for not adding the next thing.</w:t>
      </w:r>
    </w:p>
    <w:p>
      <w:pPr>
        <w:pStyle w:val="ListBullet"/>
      </w:pPr>
      <w:r>
        <w:t>You keep praying, not as a way to earn speed, but as a way to stay close.</w:t>
      </w:r>
    </w:p>
    <w:p>
      <w:pPr>
        <w:pStyle w:val="ListBullet"/>
      </w:pPr>
      <w:r>
        <w:t>You keep the door in its right place by refusing to treat anxiety as instruction.</w:t>
      </w:r>
    </w:p>
    <w:p>
      <w:pPr>
        <w:pStyle w:val="ListBullet"/>
      </w:pPr>
      <w:r>
        <w:t>You ask for wisdom, but you refuse to manufacture certainty.</w:t>
      </w:r>
    </w:p>
    <w:p>
      <w:r>
        <w:t>On some days, waiting looks like leaving the message unsent and going to sleep anyway.</w:t>
      </w:r>
    </w:p>
    <w:p>
      <w:r>
        <w:t>On other days, it looks like working with excellence while your future feels unresolved.</w:t>
      </w:r>
    </w:p>
    <w:p>
      <w:r>
        <w:t>Often it looks like worshiping without emotional lift, because you are not worshiping for relief. You are worshiping because Christ is worthy, even when the hallway feels long.</w:t>
      </w:r>
    </w:p>
    <w:p>
      <w:r>
        <w:t>Waiting is not a spiritual trick.</w:t>
      </w:r>
    </w:p>
    <w:p>
      <w:r>
        <w:t>It is the slow re-education of the heart into belonging.</w:t>
      </w:r>
    </w:p>
    <w:p>
      <w:r>
        <w:t>Waiting restores Christ to the center.</w:t>
      </w:r>
    </w:p>
    <w:p>
      <w:pPr>
        <w:pStyle w:val="Heading2"/>
      </w:pPr>
      <w:r>
        <w:t>The Holy Spirit: Staying Near Without Forcing</w:t>
      </w:r>
    </w:p>
    <w:p>
      <w:r>
        <w:t>Waiting is not a technique. Waiting is a relationship.</w:t>
      </w:r>
    </w:p>
    <w:p>
      <w:r>
        <w:t>The Holy Spirit does not come to make you impressive. He comes to make you dependent.</w:t>
      </w:r>
    </w:p>
    <w:p>
      <w:r>
        <w:t>This is why waiting can feel like loss.</w:t>
      </w:r>
    </w:p>
    <w:p>
      <w:r>
        <w:t>It is loss.</w:t>
      </w:r>
    </w:p>
    <w:p>
      <w:r>
        <w:t>It is the loss of self-sourced strength.</w:t>
      </w:r>
    </w:p>
    <w:p>
      <w:r>
        <w:t>It is the loss of the illusion that you can secure yourself.</w:t>
      </w:r>
    </w:p>
    <w:p>
      <w:r>
        <w:t>It is the loss of the hidden belief that you can complete yourself if you just try hard enough.</w:t>
      </w:r>
    </w:p>
    <w:p>
      <w:r>
        <w:t>This is not cruelty. It is mercy.</w:t>
      </w:r>
    </w:p>
    <w:p>
      <w:r>
        <w:t>The Spirit is not stripping you to shame you.</w:t>
      </w:r>
    </w:p>
    <w:p>
      <w:r>
        <w:t>He is stripping you to free you.</w:t>
      </w:r>
    </w:p>
    <w:p>
      <w:r>
        <w:t>He is teaching you to stop building from anxiety and start living from union.</w:t>
      </w:r>
    </w:p>
    <w:p>
      <w:r>
        <w:t>There are moments in waiting when prayer becomes very small.</w:t>
      </w:r>
    </w:p>
    <w:p>
      <w:r>
        <w:t>Not poetic.</w:t>
      </w:r>
    </w:p>
    <w:p>
      <w:r>
        <w:t>Not long.</w:t>
      </w:r>
    </w:p>
    <w:p>
      <w:r>
        <w:t>Not impressive.</w:t>
      </w:r>
    </w:p>
    <w:p>
      <w:r>
        <w:t>Just real.</w:t>
      </w:r>
    </w:p>
    <w:p>
      <w:r>
        <w:t>Jesus, keep me near.</w:t>
      </w:r>
    </w:p>
    <w:p>
      <w:r>
        <w:t>Sometimes that is all.</w:t>
      </w:r>
    </w:p>
    <w:p>
      <w:r>
        <w:t>And sometimes that is enough.</w:t>
      </w:r>
    </w:p>
    <w:p>
      <w:r>
        <w:t>Not because the circumstances immediately change.</w:t>
      </w:r>
    </w:p>
    <w:p>
      <w:r>
        <w:t>Because you remember that you are not alone in the hallway.</w:t>
      </w:r>
    </w:p>
    <w:p>
      <w:r>
        <w:t>You are being kept.</w:t>
      </w:r>
    </w:p>
    <w:p>
      <w:r>
        <w:t>You are being held.</w:t>
      </w:r>
    </w:p>
    <w:p>
      <w:r>
        <w:t>You are being led.</w:t>
      </w:r>
    </w:p>
    <w:p>
      <w:r>
        <w:t>This is what participation looks like.</w:t>
      </w:r>
    </w:p>
    <w:p>
      <w:r>
        <w:t>You remain connected even when you are not moving quickly.</w:t>
      </w:r>
    </w:p>
    <w:p>
      <w:pPr>
        <w:pStyle w:val="Heading2"/>
      </w:pPr>
      <w:r>
        <w:t>The Fruit of Waiting</w:t>
      </w:r>
    </w:p>
    <w:p>
      <w:r>
        <w:t>Waiting produces fruit that cannot be produced by urgency.</w:t>
      </w:r>
    </w:p>
    <w:p>
      <w:r>
        <w:t>Waiting produces humility.</w:t>
      </w:r>
    </w:p>
    <w:p>
      <w:r>
        <w:t>You stop narrating your life as if you are the main architect.</w:t>
      </w:r>
    </w:p>
    <w:p>
      <w:r>
        <w:t>Waiting produces gentleness.</w:t>
      </w:r>
    </w:p>
    <w:p>
      <w:r>
        <w:t>Because you are less threatened by delay, you become less harsh toward people.</w:t>
      </w:r>
    </w:p>
    <w:p>
      <w:r>
        <w:t>Waiting produces patience.</w:t>
      </w:r>
    </w:p>
    <w:p>
      <w:r>
        <w:t>Not merely tolerance, but the strength to remain loving in the long middle.</w:t>
      </w:r>
    </w:p>
    <w:p>
      <w:r>
        <w:t>Waiting produces a new kind of courage.</w:t>
      </w:r>
    </w:p>
    <w:p>
      <w:r>
        <w:t>Psalm 27 connects waiting to courage. That is not accidental. Waiting requires courage because waiting refuses the comfort of control.</w:t>
      </w:r>
    </w:p>
    <w:p>
      <w:r>
        <w:t>Waiting produces steadiness.</w:t>
      </w:r>
    </w:p>
    <w:p>
      <w:r>
        <w:t>Steadiness is one of the clearest signs of mature faith. It does not mean you never feel the ache. It means the ache no longer drives you.</w:t>
      </w:r>
    </w:p>
    <w:p>
      <w:r>
        <w:t>This is where the book’s through-line becomes visible.</w:t>
      </w:r>
    </w:p>
    <w:p>
      <w:r>
        <w:t>The orphan voice grows quieter.</w:t>
      </w:r>
    </w:p>
    <w:p>
      <w:r>
        <w:t>The adopted posture grows stronger.</w:t>
      </w:r>
    </w:p>
    <w:p>
      <w:r>
        <w:t>The heart becomes more at home in Christ.</w:t>
      </w:r>
    </w:p>
    <w:p>
      <w:r>
        <w:t>Not because life becomes easy.</w:t>
      </w:r>
    </w:p>
    <w:p>
      <w:r>
        <w:t>Because belonging becomes real.</w:t>
      </w:r>
    </w:p>
    <w:p>
      <w:pPr>
        <w:pStyle w:val="Heading2"/>
      </w:pPr>
      <w:r>
        <w:t>A Mystery Pause</w:t>
      </w:r>
    </w:p>
    <w:p>
      <w:r>
        <w:t>There are seasons when waiting does not come with explanation.</w:t>
      </w:r>
    </w:p>
    <w:p>
      <w:r>
        <w:t>You do everything you know to do.</w:t>
      </w:r>
    </w:p>
    <w:p>
      <w:r>
        <w:t>You pray.</w:t>
      </w:r>
    </w:p>
    <w:p>
      <w:r>
        <w:t>You obey.</w:t>
      </w:r>
    </w:p>
    <w:p>
      <w:r>
        <w:t>You seek counsel.</w:t>
      </w:r>
    </w:p>
    <w:p>
      <w:r>
        <w:t>You repent where you should repent.</w:t>
      </w:r>
    </w:p>
    <w:p>
      <w:r>
        <w:t>You forgive where you should forgive.</w:t>
      </w:r>
    </w:p>
    <w:p>
      <w:r>
        <w:t>And still the door does not open.</w:t>
      </w:r>
    </w:p>
    <w:p>
      <w:r>
        <w:t>In those seasons, we are tempted to turn the waiting into a verdict.</w:t>
      </w:r>
    </w:p>
    <w:p>
      <w:r>
        <w:t>But some waiting is simply the space where God is doing work too deep to be summarized.</w:t>
      </w:r>
    </w:p>
    <w:p>
      <w:r>
        <w:t>You may not be able to name it yet.</w:t>
      </w:r>
    </w:p>
    <w:p>
      <w:r>
        <w:t>You may not see it yet.</w:t>
      </w:r>
    </w:p>
    <w:p>
      <w:r>
        <w:t>You may not feel it yet.</w:t>
      </w:r>
    </w:p>
    <w:p>
      <w:r>
        <w:t>And still, Christ remains.</w:t>
      </w:r>
    </w:p>
    <w:p>
      <w:pPr>
        <w:pStyle w:val="Heading2"/>
      </w:pPr>
      <w:r>
        <w:t>Chapter Closing</w:t>
      </w:r>
    </w:p>
    <w:p>
      <w:r>
        <w:t>Waiting is not wasted time. Waiting is revealed trust.</w:t>
      </w:r>
    </w:p>
    <w:p>
      <w:r>
        <w:t>Abraham waited and learned that promises are received, not manufactured.</w:t>
      </w:r>
    </w:p>
    <w:p>
      <w:r>
        <w:t>David waited and learned to inquire rather than presume.</w:t>
      </w:r>
    </w:p>
    <w:p>
      <w:r>
        <w:t>The disciples waited and learned that power is a gift, not a performance.</w:t>
      </w:r>
    </w:p>
    <w:p>
      <w:r>
        <w:t>You wait and learn where completion truly lives.</w:t>
      </w:r>
    </w:p>
    <w:p>
      <w:r>
        <w:t>Not in speed.</w:t>
      </w:r>
    </w:p>
    <w:p>
      <w:r>
        <w:t>Not in control.</w:t>
      </w:r>
    </w:p>
    <w:p>
      <w:r>
        <w:t>Not in outcomes.</w:t>
      </w:r>
    </w:p>
    <w:p>
      <w:r>
        <w:t>In Christ.</w:t>
      </w:r>
    </w:p>
    <w:p>
      <w:r>
        <w:t>And as you return again and again, the hallway becomes less like exile and more like home. Not because you are finished, but because you belong to the One who will finish what He began.</w:t>
      </w:r>
    </w:p>
    <w:p>
      <w:pPr>
        <w:pStyle w:val="Heading2"/>
      </w:pPr>
      <w:r>
        <w:t>Scripture Well</w:t>
      </w:r>
    </w:p>
    <w:p>
      <w:pPr>
        <w:pStyle w:val="ListBullet"/>
      </w:pPr>
      <w:r>
        <w:t>**Psalm 27:13–14** — Waiting for the Lord with courage.</w:t>
      </w:r>
    </w:p>
    <w:p>
      <w:pPr>
        <w:pStyle w:val="ListBullet"/>
      </w:pPr>
      <w:r>
        <w:t>**Hebrews 6:13–15** — Abraham’s patience and promise.</w:t>
      </w:r>
    </w:p>
    <w:p>
      <w:pPr>
        <w:pStyle w:val="ListBullet"/>
      </w:pPr>
      <w:r>
        <w:t>**2 Samuel 5:19** — David inquiring rather than presuming.</w:t>
      </w:r>
    </w:p>
    <w:p>
      <w:r>
        <w:br w:type="page"/>
      </w:r>
    </w:p>
    <w:p>
      <w:pPr>
        <w:pStyle w:val="Heading1"/>
      </w:pPr>
      <w:r>
        <w:t>Chapter 12 — Suffering Reframed</w:t>
      </w:r>
    </w:p>
    <w:p>
      <w:r>
        <w:t>Often grace feels less like forward motion and more like coming home — not to a familiar place, but to a Person.</w:t>
      </w:r>
    </w:p>
    <w:p>
      <w:pPr>
        <w:pStyle w:val="Heading2"/>
      </w:pPr>
      <w:r>
        <w:t>Quiet Encounter</w:t>
      </w:r>
    </w:p>
    <w:p>
      <w:r>
        <w:t>Suffering often arrives without announcing itself.</w:t>
      </w:r>
    </w:p>
    <w:p>
      <w:r>
        <w:t>A sentence is spoken. A report is read. A relationship shifts. The body registers it before the mind can explain it.</w:t>
      </w:r>
    </w:p>
    <w:p>
      <w:r>
        <w:t>You are standing in a kitchen that looks exactly the same as it did yesterday, yet everything inside you is different. The light over the sink hums. The phone is face down on the counter. You stare at a small place on the floor as if staring could keep the moment from being real.</w:t>
      </w:r>
    </w:p>
    <w:p>
      <w:r>
        <w:t>The first thought is rarely calm.</w:t>
      </w:r>
    </w:p>
    <w:p>
      <w:r>
        <w:t>What if this ruins everything?</w:t>
      </w:r>
    </w:p>
    <w:p>
      <w:r>
        <w:t>What if I cannot carry this?</w:t>
      </w:r>
    </w:p>
    <w:p>
      <w:r>
        <w:t>Where is God?</w:t>
      </w:r>
    </w:p>
    <w:p>
      <w:r>
        <w:t>Suffering has a way of making the world feel like exile. Not because God has changed, but because pain changes the way we interpret the room we are in. The orphan voice is quick to speak.</w:t>
      </w:r>
    </w:p>
    <w:p>
      <w:r>
        <w:t>This is punishment.</w:t>
      </w:r>
    </w:p>
    <w:p>
      <w:r>
        <w:t>This is proof you are alone.</w:t>
      </w:r>
    </w:p>
    <w:p>
      <w:r>
        <w:t>This is the end.</w:t>
      </w:r>
    </w:p>
    <w:p>
      <w:r>
        <w:t>But suffering is not proof you have been sent away. In Christ, the Father does not withdraw belonging when life hurts. The ache that once sounded like rejection can learn to sound like invitation again.</w:t>
      </w:r>
    </w:p>
    <w:p>
      <w:r>
        <w:t>You do not fix the pain by denying it. You come near to Christ within it.</w:t>
      </w:r>
    </w:p>
    <w:p>
      <w:r>
        <w:t>Lord Jesus, hold me here.</w:t>
      </w:r>
    </w:p>
    <w:p>
      <w:r>
        <w:t>The grief remains real, but it is no longer solitary. Union does not remove the wound. It keeps you from turning the wound into your identity.</w:t>
      </w:r>
    </w:p>
    <w:p>
      <w:r>
        <w:t>Some pain does not arrive with an explanation.</w:t>
      </w:r>
    </w:p>
    <w:p>
      <w:r>
        <w:t>You can be held by Christ while still not knowing why this is your road.</w:t>
      </w:r>
    </w:p>
    <w:p>
      <w:pPr>
        <w:pStyle w:val="Heading2"/>
      </w:pPr>
      <w:r>
        <w:t>Suffering Exposes What We Are Standing On</w:t>
      </w:r>
    </w:p>
    <w:p>
      <w:r>
        <w:t>One of the quiet mercies of suffering is that it exposes what success can hide.</w:t>
      </w:r>
    </w:p>
    <w:p>
      <w:r>
        <w:t>When life is stable, it is easy to assume your heart is stable?</w:t>
      </w:r>
    </w:p>
    <w:p>
      <w:r>
        <w:t>When circumstances cooperate, it is easy to believe your soul is anchored?</w:t>
      </w:r>
    </w:p>
    <w:p>
      <w:r>
        <w:t>But when pain arrives, the anchor is tested.</w:t>
      </w:r>
    </w:p>
    <w:p>
      <w:r>
        <w:t>Suffering does not create the deepest beliefs in you. It reveals them.</w:t>
      </w:r>
    </w:p>
    <w:p>
      <w:r>
        <w:t>If completion is anchored in health, then sickness will feel like meaninglessness.</w:t>
      </w:r>
    </w:p>
    <w:p>
      <w:r>
        <w:t>If completion is anchored in approval, then criticism will feel like annihilation.</w:t>
      </w:r>
    </w:p>
    <w:p>
      <w:r>
        <w:t>If completion is anchored in control, then uncertainty will feel like threat.</w:t>
      </w:r>
    </w:p>
    <w:p>
      <w:r>
        <w:t>If completion is anchored in the self, then suffering will feel like collapse.</w:t>
      </w:r>
    </w:p>
    <w:p>
      <w:r>
        <w:t>This is why suffering often feels like a spiritual crisis.</w:t>
      </w:r>
    </w:p>
    <w:p>
      <w:r>
        <w:t>It is not only hurting the body or the mind. It is pulling on the place where we have been trying to be finished.</w:t>
      </w:r>
    </w:p>
    <w:p>
      <w:r>
        <w:t>The secret we have been tracing through this book becomes painfully practical here.</w:t>
      </w:r>
    </w:p>
    <w:p>
      <w:r>
        <w:t>We are structurally incomplete.</w:t>
      </w:r>
    </w:p>
    <w:p>
      <w:r>
        <w:t>Completion is found in Christ.</w:t>
      </w:r>
    </w:p>
    <w:p>
      <w:r>
        <w:t>Belief is agreement with that reality.</w:t>
      </w:r>
    </w:p>
    <w:p>
      <w:r>
        <w:t>When that agreement becomes real, it produces stability that begins to look like love, humility, and non-self-ultimacy?</w:t>
      </w:r>
    </w:p>
    <w:p>
      <w:r>
        <w:t>Suffering presses on each line of that confession.</w:t>
      </w:r>
    </w:p>
    <w:p>
      <w:r>
        <w:t>If I am incomplete, what am I allowed to feel.</w:t>
      </w:r>
    </w:p>
    <w:p>
      <w:r>
        <w:t>If Christ is my completion, what does it mean when I hurt.</w:t>
      </w:r>
    </w:p>
    <w:p>
      <w:r>
        <w:t>If belief is agreement, can I still agree when I do not understand.</w:t>
      </w:r>
    </w:p>
    <w:p>
      <w:r>
        <w:t>If stability looks like love, can I love when I feel wounded.</w:t>
      </w:r>
    </w:p>
    <w:p>
      <w:r>
        <w:t>This is not theoretical. This is where faith becomes embodied.</w:t>
      </w:r>
    </w:p>
    <w:p>
      <w:pPr>
        <w:pStyle w:val="Heading2"/>
      </w:pPr>
      <w:r>
        <w:t>The Orphan Interpretation of Pain</w:t>
      </w:r>
    </w:p>
    <w:p>
      <w:r>
        <w:t>Pain tempts us to narrate God.</w:t>
      </w:r>
    </w:p>
    <w:p>
      <w:r>
        <w:t>It tempts us to decide what God is like based on what we feel.</w:t>
      </w:r>
    </w:p>
    <w:p>
      <w:r>
        <w:t>The orphan voice takes the sharpest facts of suffering and turns them into accusations.</w:t>
      </w:r>
    </w:p>
    <w:p>
      <w:r>
        <w:t>God is distant.</w:t>
      </w:r>
    </w:p>
    <w:p>
      <w:r>
        <w:t>God is displeased.</w:t>
      </w:r>
    </w:p>
    <w:p>
      <w:r>
        <w:t>God is indifferent.</w:t>
      </w:r>
    </w:p>
    <w:p>
      <w:r>
        <w:t>God is done with you.</w:t>
      </w:r>
    </w:p>
    <w:p>
      <w:r>
        <w:t>Some people respond by hardening.</w:t>
      </w:r>
    </w:p>
    <w:p>
      <w:r>
        <w:t>They refuse vulnerability. They refuse prayer. They decide that trust is too risky.</w:t>
      </w:r>
    </w:p>
    <w:p>
      <w:r>
        <w:t>Other people respond by performing.</w:t>
      </w:r>
    </w:p>
    <w:p>
      <w:r>
        <w:t>They try to prove their worth. They try to correct the pain with religious effort. They try to outwork their fear.</w:t>
      </w:r>
    </w:p>
    <w:p>
      <w:r>
        <w:t>Both responses have the same root.</w:t>
      </w:r>
    </w:p>
    <w:p>
      <w:r>
        <w:t>They assume belonging is fragile.</w:t>
      </w:r>
    </w:p>
    <w:p>
      <w:r>
        <w:t>Adoption confronts that assumption.</w:t>
      </w:r>
    </w:p>
    <w:p>
      <w:r>
        <w:t>In Christ, belonging is not a reward for having it together. Belonging is a gift rooted in the Son.</w:t>
      </w:r>
    </w:p>
    <w:p>
      <w:r>
        <w:t>This does not mean pain is pleasant.</w:t>
      </w:r>
    </w:p>
    <w:p>
      <w:r>
        <w:t>It means pain is not a verdict.</w:t>
      </w:r>
    </w:p>
    <w:p>
      <w:r>
        <w:t>It means suffering does not get to rewrite your identity.</w:t>
      </w:r>
    </w:p>
    <w:p>
      <w:r>
        <w:t>The Father may discipline His children, but discipline is not rejection. Discipline is proof of relationship.</w:t>
      </w:r>
    </w:p>
    <w:p>
      <w:r>
        <w:t>And even when suffering is not corrective discipline, even when it is simply the brokenness of life in a fallen world, it is still not abandonment.</w:t>
      </w:r>
    </w:p>
    <w:p>
      <w:r>
        <w:t>A beloved child can cry in their Father’s arms.</w:t>
      </w:r>
    </w:p>
    <w:p>
      <w:r>
        <w:t>A beloved child can ask hard questions.</w:t>
      </w:r>
    </w:p>
    <w:p>
      <w:r>
        <w:t>A beloved child can be confused and still be secure.</w:t>
      </w:r>
    </w:p>
    <w:p>
      <w:r>
        <w:t>This is one of the most important reframes in the entire life of faith.</w:t>
      </w:r>
    </w:p>
    <w:p>
      <w:r>
        <w:t>Suffering does not tell you who you are.</w:t>
      </w:r>
    </w:p>
    <w:p>
      <w:r>
        <w:t>Christ tells you who you are.</w:t>
      </w:r>
    </w:p>
    <w:p>
      <w:pPr>
        <w:pStyle w:val="Heading2"/>
      </w:pPr>
      <w:r>
        <w:t>Lament Is Faith That Refuses Denial</w:t>
      </w:r>
    </w:p>
    <w:p>
      <w:r>
        <w:t>Many Christians have never been taught to lament.</w:t>
      </w:r>
    </w:p>
    <w:p>
      <w:r>
        <w:t>They have been taught to smile.</w:t>
      </w:r>
    </w:p>
    <w:p>
      <w:r>
        <w:t>They have been taught to quote.</w:t>
      </w:r>
    </w:p>
    <w:p>
      <w:r>
        <w:t>They have been taught to hurry to resolution.</w:t>
      </w:r>
    </w:p>
    <w:p>
      <w:r>
        <w:t>But Scripture gives us a different kind of honesty.</w:t>
      </w:r>
    </w:p>
    <w:p>
      <w:r>
        <w:t>David does not pretend.</w:t>
      </w:r>
    </w:p>
    <w:p>
      <w:r>
        <w:t>Psalm 13 opens with the question that suffering keeps asking.</w:t>
      </w:r>
    </w:p>
    <w:p>
      <w:r>
        <w:t>How long?</w:t>
      </w:r>
    </w:p>
    <w:p>
      <w:r>
        <w:t>How long will the pain remain?</w:t>
      </w:r>
    </w:p>
    <w:p>
      <w:r>
        <w:t>How long will the threat continue?</w:t>
      </w:r>
    </w:p>
    <w:p>
      <w:r>
        <w:t>How long will God feel quiet?</w:t>
      </w:r>
    </w:p>
    <w:p>
      <w:r>
        <w:t>If you have ever been in a season where the hours feel heavy, you recognize that question.</w:t>
      </w:r>
    </w:p>
    <w:p>
      <w:r>
        <w:t>Lament is not a failure of faith.</w:t>
      </w:r>
    </w:p>
    <w:p>
      <w:r>
        <w:t>Lament is faith refusing to lie.</w:t>
      </w:r>
    </w:p>
    <w:p>
      <w:r>
        <w:t>Lament is the refusal to call darkness light.</w:t>
      </w:r>
    </w:p>
    <w:p>
      <w:r>
        <w:t>Lament is the refusal to pretend that grief is not grief.</w:t>
      </w:r>
    </w:p>
    <w:p>
      <w:r>
        <w:t>Lament is the willingness to speak to God rather than away from Him.</w:t>
      </w:r>
    </w:p>
    <w:p>
      <w:r>
        <w:t>Notice what David does.</w:t>
      </w:r>
    </w:p>
    <w:p>
      <w:r>
        <w:t>He addresses God.</w:t>
      </w:r>
    </w:p>
    <w:p>
      <w:r>
        <w:t>He does not merely analyze the pain. He brings the pain into relationship.</w:t>
      </w:r>
    </w:p>
    <w:p>
      <w:r>
        <w:t>He does not only describe what he feels. He asks to be seen.</w:t>
      </w:r>
    </w:p>
    <w:p>
      <w:r>
        <w:t>He does not deny fear. He places fear in the presence of the One who can hold it.</w:t>
      </w:r>
    </w:p>
    <w:p>
      <w:r>
        <w:t>This is what makes lament different from despair.</w:t>
      </w:r>
    </w:p>
    <w:p>
      <w:r>
        <w:t>Despair speaks about God as if God is absent.</w:t>
      </w:r>
    </w:p>
    <w:p>
      <w:r>
        <w:t>Lament speaks to God as if God is real.</w:t>
      </w:r>
    </w:p>
    <w:p>
      <w:r>
        <w:t>The carnal mind often hates lament because lament is not controllable.</w:t>
      </w:r>
    </w:p>
    <w:p>
      <w:r>
        <w:t>It does not produce immediate relief.</w:t>
      </w:r>
    </w:p>
    <w:p>
      <w:r>
        <w:t>It does not guarantee timing.</w:t>
      </w:r>
    </w:p>
    <w:p>
      <w:r>
        <w:t>It does not perform strength.</w:t>
      </w:r>
    </w:p>
    <w:p>
      <w:r>
        <w:t>It simply tells the truth about pain while refusing to leave the Father.</w:t>
      </w:r>
    </w:p>
    <w:p>
      <w:r>
        <w:t>That is spiritual maturity.</w:t>
      </w:r>
    </w:p>
    <w:p>
      <w:r>
        <w:t>It is easier to perform than to lament.</w:t>
      </w:r>
    </w:p>
    <w:p>
      <w:r>
        <w:t>It is easier to lecture yourself than to be honest.</w:t>
      </w:r>
    </w:p>
    <w:p>
      <w:r>
        <w:t>It is easier to build an explanation than to sit with God in the confusion.</w:t>
      </w:r>
    </w:p>
    <w:p>
      <w:r>
        <w:t>Lament is the language of the incomplete who know where to come.</w:t>
      </w:r>
    </w:p>
    <w:p>
      <w:pPr>
        <w:pStyle w:val="Heading2"/>
      </w:pPr>
      <w:r>
        <w:t>Lament, Denial, and Despair</w:t>
      </w:r>
    </w:p>
    <w:p>
      <w:r>
        <w:t>Suffering tends to push people into extremes.</w:t>
      </w:r>
    </w:p>
    <w:p>
      <w:r>
        <w:t>Some people deny.</w:t>
      </w:r>
    </w:p>
    <w:p>
      <w:r>
        <w:t>Some people collapse.</w:t>
      </w:r>
    </w:p>
    <w:p>
      <w:r>
        <w:t>Lament is a third path.</w:t>
      </w:r>
    </w:p>
    <w:p>
      <w:r>
        <w:t>| Posture | What it sounds like inside | What it produces over time | |---|---|---| | Denial | This is fine. I should not feel this. I must stay strong. | Numbness, hidden anger, brittle spirituality | | Despair | This is the end. There is no meaning. I am alone. | Isolation, cynicism, self-destruction | | Lament | Father, this hurts. I do not understand. Hold me here. | Honesty, humility, resilient hope |</w:t>
      </w:r>
    </w:p>
    <w:p>
      <w:r>
        <w:t>Lament does not rush to answers.</w:t>
      </w:r>
    </w:p>
    <w:p>
      <w:r>
        <w:t>It also does not rush to conclusions.</w:t>
      </w:r>
    </w:p>
    <w:p>
      <w:r>
        <w:t>It holds pain without letting pain become ultimate.</w:t>
      </w:r>
    </w:p>
    <w:p>
      <w:r>
        <w:t>That is the heart of faith.</w:t>
      </w:r>
    </w:p>
    <w:p>
      <w:r>
        <w:t>Not pretending.</w:t>
      </w:r>
    </w:p>
    <w:p>
      <w:r>
        <w:t>Not collapsing.</w:t>
      </w:r>
    </w:p>
    <w:p>
      <w:r>
        <w:t>Returning.</w:t>
      </w:r>
    </w:p>
    <w:p>
      <w:pPr>
        <w:pStyle w:val="Heading2"/>
      </w:pPr>
      <w:r>
        <w:t>Job: Hope Without Explanation</w:t>
      </w:r>
    </w:p>
    <w:p>
      <w:r>
        <w:t>Job’s suffering does not come with a tidy reason.</w:t>
      </w:r>
    </w:p>
    <w:p>
      <w:r>
        <w:t>That matters.</w:t>
      </w:r>
    </w:p>
    <w:p>
      <w:r>
        <w:t>Because much of our suffering also arrives without a tidy reason.</w:t>
      </w:r>
    </w:p>
    <w:p>
      <w:r>
        <w:t>Job loses what most people assume is necessary for a meaningful life.</w:t>
      </w:r>
    </w:p>
    <w:p>
      <w:r>
        <w:t>He loses security.</w:t>
      </w:r>
    </w:p>
    <w:p>
      <w:r>
        <w:t>He loses comfort.</w:t>
      </w:r>
    </w:p>
    <w:p>
      <w:r>
        <w:t>He loses reputation.</w:t>
      </w:r>
    </w:p>
    <w:p>
      <w:r>
        <w:t>He loses relational stability.</w:t>
      </w:r>
    </w:p>
    <w:p>
      <w:r>
        <w:t>He loses health.</w:t>
      </w:r>
    </w:p>
    <w:p>
      <w:r>
        <w:t>And then he sits in ashes.</w:t>
      </w:r>
    </w:p>
    <w:p>
      <w:r>
        <w:t>Not as a metaphor, but as a man whose life has been reduced.</w:t>
      </w:r>
    </w:p>
    <w:p>
      <w:r>
        <w:t>Job’s friends arrive with confident explanations.</w:t>
      </w:r>
    </w:p>
    <w:p>
      <w:r>
        <w:t>Suffering often attracts confident explanations.</w:t>
      </w:r>
    </w:p>
    <w:p>
      <w:r>
        <w:t>People want to solve what they cannot bear to witness.</w:t>
      </w:r>
    </w:p>
    <w:p>
      <w:r>
        <w:t>They want to protect themselves from the thought that pain can be this severe.</w:t>
      </w:r>
    </w:p>
    <w:p>
      <w:r>
        <w:t>They want to believe that if they do the right things, their lives will be immune.</w:t>
      </w:r>
    </w:p>
    <w:p>
      <w:r>
        <w:t>So they tell Job what must have happened.</w:t>
      </w:r>
    </w:p>
    <w:p>
      <w:r>
        <w:t>You must have sinned.</w:t>
      </w:r>
    </w:p>
    <w:p>
      <w:r>
        <w:t>God must be correcting you.</w:t>
      </w:r>
    </w:p>
    <w:p>
      <w:r>
        <w:t>This must be your fault.</w:t>
      </w:r>
    </w:p>
    <w:p>
      <w:r>
        <w:t>Job refuses those easy stories.</w:t>
      </w:r>
    </w:p>
    <w:p>
      <w:r>
        <w:t>He does not refuse God.</w:t>
      </w:r>
    </w:p>
    <w:p>
      <w:r>
        <w:t>He refuses false clarity.</w:t>
      </w:r>
    </w:p>
    <w:p>
      <w:r>
        <w:t>He argues.</w:t>
      </w:r>
    </w:p>
    <w:p>
      <w:r>
        <w:t>He grieves.</w:t>
      </w:r>
    </w:p>
    <w:p>
      <w:r>
        <w:t>He asks why.</w:t>
      </w:r>
    </w:p>
    <w:p>
      <w:r>
        <w:t>He says things that sound like a man who is bleeding.</w:t>
      </w:r>
    </w:p>
    <w:p>
      <w:r>
        <w:t>And yet, in the middle of his pain, there is a line that has carried the church through centuries.</w:t>
      </w:r>
    </w:p>
    <w:p>
      <w:r>
        <w:t>I know my Redeemer lives.</w:t>
      </w:r>
    </w:p>
    <w:p>
      <w:r>
        <w:t>Job 19 is not a cheerful verse taped onto a stable day.</w:t>
      </w:r>
    </w:p>
    <w:p>
      <w:r>
        <w:t>It is hope spoken from a man who has no evidence in his circumstances.</w:t>
      </w:r>
    </w:p>
    <w:p>
      <w:r>
        <w:t>It is the difference between being defended by circumstances and being held by God.</w:t>
      </w:r>
    </w:p>
    <w:p>
      <w:r>
        <w:t>Job’s faith is not proven by feeling.</w:t>
      </w:r>
    </w:p>
    <w:p>
      <w:r>
        <w:t>It is proven by insistence.</w:t>
      </w:r>
    </w:p>
    <w:p>
      <w:r>
        <w:t>He insists that there is a Redeemer.</w:t>
      </w:r>
    </w:p>
    <w:p>
      <w:r>
        <w:t>He insists that suffering will not have the last word.</w:t>
      </w:r>
    </w:p>
    <w:p>
      <w:r>
        <w:t>He insists that God is still God even when he cannot reconcile what is happening.</w:t>
      </w:r>
    </w:p>
    <w:p>
      <w:r>
        <w:t>That is not denial.</w:t>
      </w:r>
    </w:p>
    <w:p>
      <w:r>
        <w:t>That is deeper sight.</w:t>
      </w:r>
    </w:p>
    <w:p>
      <w:r>
        <w:t>Not full sight, but deeper.</w:t>
      </w:r>
    </w:p>
    <w:p>
      <w:r>
        <w:t>Because it is anchored beyond the self.</w:t>
      </w:r>
    </w:p>
    <w:p>
      <w:r>
        <w:t>This is how suffering refines faith.</w:t>
      </w:r>
    </w:p>
    <w:p>
      <w:r>
        <w:t>It forces the heart to choose what will be ultimate.</w:t>
      </w:r>
    </w:p>
    <w:p>
      <w:r>
        <w:t>Pain.</w:t>
      </w:r>
    </w:p>
    <w:p>
      <w:r>
        <w:t>Or Christ.</w:t>
      </w:r>
    </w:p>
    <w:p>
      <w:pPr>
        <w:pStyle w:val="Heading2"/>
      </w:pPr>
      <w:r>
        <w:t>Completion Does Not Cancel Pain</w:t>
      </w:r>
    </w:p>
    <w:p>
      <w:r>
        <w:t>When Christians speak carelessly about union with Christ, suffering can feel like an embarrassment?</w:t>
      </w:r>
    </w:p>
    <w:p>
      <w:r>
        <w:t>If Christ is in you, why does it still hurt.</w:t>
      </w:r>
    </w:p>
    <w:p>
      <w:r>
        <w:t>If you are secure, why are you still grieving.</w:t>
      </w:r>
    </w:p>
    <w:p>
      <w:r>
        <w:t>If you are completed, why do you still feel unfinished.</w:t>
      </w:r>
    </w:p>
    <w:p>
      <w:r>
        <w:t>But union was never meant to cancel your humanity.</w:t>
      </w:r>
    </w:p>
    <w:p>
      <w:r>
        <w:t>Union was meant to restore it.</w:t>
      </w:r>
    </w:p>
    <w:p>
      <w:r>
        <w:t>You are not being saved from being human.</w:t>
      </w:r>
    </w:p>
    <w:p>
      <w:r>
        <w:t>You are being saved from being alone in your humanity.</w:t>
      </w:r>
    </w:p>
    <w:p>
      <w:r>
        <w:t>Christ does not enter your life to make you a machine.</w:t>
      </w:r>
    </w:p>
    <w:p>
      <w:r>
        <w:t>He enters your life to make you a son.</w:t>
      </w:r>
    </w:p>
    <w:p>
      <w:r>
        <w:t>Suffering is part of the human condition in a world that is not yet healed.</w:t>
      </w:r>
    </w:p>
    <w:p>
      <w:r>
        <w:t>The Son of God did not bypass suffering.</w:t>
      </w:r>
    </w:p>
    <w:p>
      <w:r>
        <w:t>He entered it.</w:t>
      </w:r>
    </w:p>
    <w:p>
      <w:r>
        <w:t>He took it into Himself.</w:t>
      </w:r>
    </w:p>
    <w:p>
      <w:r>
        <w:t>He sanctified it by passing through it without surrendering love.</w:t>
      </w:r>
    </w:p>
    <w:p>
      <w:r>
        <w:t>This is one reason the homecoming metaphor matters.</w:t>
      </w:r>
    </w:p>
    <w:p>
      <w:r>
        <w:t>A child can be far from home and still belong.</w:t>
      </w:r>
    </w:p>
    <w:p>
      <w:r>
        <w:t>A child can cry and still be secure.</w:t>
      </w:r>
    </w:p>
    <w:p>
      <w:r>
        <w:t>A child can be wounded and still be loved.</w:t>
      </w:r>
    </w:p>
    <w:p>
      <w:r>
        <w:t>Suffering can make you feel like you are outside again.</w:t>
      </w:r>
    </w:p>
    <w:p>
      <w:r>
        <w:t>Union reminds you that you are not.</w:t>
      </w:r>
    </w:p>
    <w:p>
      <w:r>
        <w:t>Not because you feel near.</w:t>
      </w:r>
    </w:p>
    <w:p>
      <w:r>
        <w:t>Because Christ is near.</w:t>
      </w:r>
    </w:p>
    <w:p>
      <w:pPr>
        <w:pStyle w:val="Heading2"/>
      </w:pPr>
      <w:r>
        <w:t>Romans 5: The Strange Path of Hope</w:t>
      </w:r>
    </w:p>
    <w:p>
      <w:r>
        <w:t>Romans 5 gives us one of Scripture’s most surprising chains.</w:t>
      </w:r>
    </w:p>
    <w:p>
      <w:r>
        <w:t>Suffering produces endurance.</w:t>
      </w:r>
    </w:p>
    <w:p>
      <w:r>
        <w:t>Endurance produces tested character.</w:t>
      </w:r>
    </w:p>
    <w:p>
      <w:r>
        <w:t>Tested character produces hope.</w:t>
      </w:r>
    </w:p>
    <w:p>
      <w:r>
        <w:t>Hope does not disappoint.</w:t>
      </w:r>
    </w:p>
    <w:p>
      <w:r>
        <w:t>That is not sentimental.</w:t>
      </w:r>
    </w:p>
    <w:p>
      <w:r>
        <w:t>It is not saying suffering is pleasant.</w:t>
      </w:r>
    </w:p>
    <w:p>
      <w:r>
        <w:t>It is saying suffering can become formative when it does not become ultimate.</w:t>
      </w:r>
    </w:p>
    <w:p>
      <w:r>
        <w:t>Endurance is not stubbornness.</w:t>
      </w:r>
    </w:p>
    <w:p>
      <w:r>
        <w:t>Endurance is the capacity to remain aligned.</w:t>
      </w:r>
    </w:p>
    <w:p>
      <w:r>
        <w:t>It is the ability to keep returning when you would rather retreat.</w:t>
      </w:r>
    </w:p>
    <w:p>
      <w:r>
        <w:t>It is the strength to keep loving when pain would justify self-absorption.</w:t>
      </w:r>
    </w:p>
    <w:p>
      <w:r>
        <w:t>Character is not moral perfection.</w:t>
      </w:r>
    </w:p>
    <w:p>
      <w:r>
        <w:t>It is inner solidity.</w:t>
      </w:r>
    </w:p>
    <w:p>
      <w:r>
        <w:t>It is the slow formation of a person who is less controlled by fear.</w:t>
      </w:r>
    </w:p>
    <w:p>
      <w:r>
        <w:t>Hope is not optimism.</w:t>
      </w:r>
    </w:p>
    <w:p>
      <w:r>
        <w:t>Hope is anchored expectation.</w:t>
      </w:r>
    </w:p>
    <w:p>
      <w:r>
        <w:t>Hope is the ability to look at pain and still believe that Christ is not finished.</w:t>
      </w:r>
    </w:p>
    <w:p>
      <w:r>
        <w:t>Why does hope not disappoint?</w:t>
      </w:r>
    </w:p>
    <w:p>
      <w:r>
        <w:t>Because the love of God has been poured into our hearts by the Holy Spirit.</w:t>
      </w:r>
    </w:p>
    <w:p>
      <w:r>
        <w:t>That is the center.</w:t>
      </w:r>
    </w:p>
    <w:p>
      <w:r>
        <w:t>Not a concept.</w:t>
      </w:r>
    </w:p>
    <w:p>
      <w:r>
        <w:t>A gift.</w:t>
      </w:r>
    </w:p>
    <w:p>
      <w:r>
        <w:t>Not merely an idea.</w:t>
      </w:r>
    </w:p>
    <w:p>
      <w:r>
        <w:t>A presence.</w:t>
      </w:r>
    </w:p>
    <w:p>
      <w:r>
        <w:t>The world often treats suffering as proof that love is absent.</w:t>
      </w:r>
    </w:p>
    <w:p>
      <w:r>
        <w:t>Romans 5 says something almost opposite.</w:t>
      </w:r>
    </w:p>
    <w:p>
      <w:r>
        <w:t>Suffering can become a place where love is proven as enduring.</w:t>
      </w:r>
    </w:p>
    <w:p>
      <w:r>
        <w:t>Not because suffering is good.</w:t>
      </w:r>
    </w:p>
    <w:p>
      <w:r>
        <w:t>Because God is faithful.</w:t>
      </w:r>
    </w:p>
    <w:p>
      <w:pPr>
        <w:pStyle w:val="Heading2"/>
      </w:pPr>
      <w:r>
        <w:t>The Two Roads Inside Suffering</w:t>
      </w:r>
    </w:p>
    <w:p>
      <w:r>
        <w:t>Suffering tends to magnify the direction you were already facing.</w:t>
      </w:r>
    </w:p>
    <w:p>
      <w:r>
        <w:t>When pain arrives, we often discover two roads?</w:t>
      </w:r>
    </w:p>
    <w:p>
      <w:r>
        <w:t>One road leads to collapse without hope.</w:t>
      </w:r>
    </w:p>
    <w:p>
      <w:r>
        <w:t>Collapse does not always look dramatic.</w:t>
      </w:r>
    </w:p>
    <w:p>
      <w:r>
        <w:t>Sometimes it looks like the slow surrender of the heart.</w:t>
      </w:r>
    </w:p>
    <w:p>
      <w:r>
        <w:t>Prayer fades.</w:t>
      </w:r>
    </w:p>
    <w:p>
      <w:r>
        <w:t>Tenderness dries up.</w:t>
      </w:r>
    </w:p>
    <w:p>
      <w:r>
        <w:t>Bitterness begins to feel reasonable.</w:t>
      </w:r>
    </w:p>
    <w:p>
      <w:r>
        <w:t>Isolation feels safer.</w:t>
      </w:r>
    </w:p>
    <w:p>
      <w:r>
        <w:t>The mind starts making the self ultimate.</w:t>
      </w:r>
    </w:p>
    <w:p>
      <w:r>
        <w:t>I will protect myself.</w:t>
      </w:r>
    </w:p>
    <w:p>
      <w:r>
        <w:t>I will withdraw.</w:t>
      </w:r>
    </w:p>
    <w:p>
      <w:r>
        <w:t>I will harden.</w:t>
      </w:r>
    </w:p>
    <w:p>
      <w:r>
        <w:t>That road ends in self-destruction, sometimes quietly, sometimes loudly.</w:t>
      </w:r>
    </w:p>
    <w:p>
      <w:r>
        <w:t>The other road leads to reoriented striving.</w:t>
      </w:r>
    </w:p>
    <w:p>
      <w:r>
        <w:t>This does not mean you stop striving.</w:t>
      </w:r>
    </w:p>
    <w:p>
      <w:r>
        <w:t>It means your striving is anchored beyond the self.</w:t>
      </w:r>
    </w:p>
    <w:p>
      <w:r>
        <w:t>You still go to work.</w:t>
      </w:r>
    </w:p>
    <w:p>
      <w:r>
        <w:t>You still do the dishes.</w:t>
      </w:r>
    </w:p>
    <w:p>
      <w:r>
        <w:t>You still take the next faithful step.</w:t>
      </w:r>
    </w:p>
    <w:p>
      <w:r>
        <w:t>But you do it with a different center.</w:t>
      </w:r>
    </w:p>
    <w:p>
      <w:r>
        <w:t>Christ is ultimate.</w:t>
      </w:r>
    </w:p>
    <w:p>
      <w:r>
        <w:t>Not my comfort.</w:t>
      </w:r>
    </w:p>
    <w:p>
      <w:r>
        <w:t>Not my control.</w:t>
      </w:r>
    </w:p>
    <w:p>
      <w:r>
        <w:t>Not my ability to explain.</w:t>
      </w:r>
    </w:p>
    <w:p>
      <w:r>
        <w:t>This is where suffering can become strangely fruitful.</w:t>
      </w:r>
    </w:p>
    <w:p>
      <w:r>
        <w:t>Not because it gives you what you wanted.</w:t>
      </w:r>
    </w:p>
    <w:p>
      <w:r>
        <w:t>Because it gives you back to Christ.</w:t>
      </w:r>
    </w:p>
    <w:p>
      <w:r>
        <w:t>This is the hidden mercy.</w:t>
      </w:r>
    </w:p>
    <w:p>
      <w:r>
        <w:t>Suffering exposes what you were worshiping, and it gives you a chance to return.</w:t>
      </w:r>
    </w:p>
    <w:p>
      <w:pPr>
        <w:pStyle w:val="Heading2"/>
      </w:pPr>
      <w:r>
        <w:t>Practicing Nearness in Pain</w:t>
      </w:r>
    </w:p>
    <w:p>
      <w:r>
        <w:t>When suffering arrives, people often ask for techniques?</w:t>
      </w:r>
    </w:p>
    <w:p>
      <w:r>
        <w:t>What do I do?</w:t>
      </w:r>
    </w:p>
    <w:p>
      <w:r>
        <w:t>How do I fix this?</w:t>
      </w:r>
    </w:p>
    <w:p>
      <w:r>
        <w:t>How do I stop feeling this?</w:t>
      </w:r>
    </w:p>
    <w:p>
      <w:r>
        <w:t>But the life of faith is not primarily technique.</w:t>
      </w:r>
    </w:p>
    <w:p>
      <w:r>
        <w:t>It is relationship.</w:t>
      </w:r>
    </w:p>
    <w:p>
      <w:r>
        <w:t>The question becomes simpler.</w:t>
      </w:r>
    </w:p>
    <w:p>
      <w:r>
        <w:t>Where will I come?</w:t>
      </w:r>
    </w:p>
    <w:p>
      <w:r>
        <w:t>Here are forms of nearness that do not require you to pretend.</w:t>
      </w:r>
    </w:p>
    <w:p>
      <w:pPr>
        <w:pStyle w:val="ListBullet"/>
      </w:pPr>
      <w:r>
        <w:t>Pray small prayers that are honest. Father, I am afraid. Jesus, hold me. Holy Spirit, keep me aligned.</w:t>
      </w:r>
    </w:p>
    <w:p>
      <w:pPr>
        <w:pStyle w:val="ListBullet"/>
      </w:pPr>
      <w:r>
        <w:t>Speak the grief without making the grief ultimate. This hurts. I do not understand. You are still God.</w:t>
      </w:r>
    </w:p>
    <w:p>
      <w:pPr>
        <w:pStyle w:val="ListBullet"/>
      </w:pPr>
      <w:r>
        <w:t>Refuse spiritual performance. You do not need to sound impressive to be heard.</w:t>
      </w:r>
    </w:p>
    <w:p>
      <w:pPr>
        <w:pStyle w:val="ListBullet"/>
      </w:pPr>
      <w:r>
        <w:t>Receive help without shame. Suffering is not a test of independence. It is often an invitation into the body of Christ.</w:t>
      </w:r>
    </w:p>
    <w:p>
      <w:pPr>
        <w:pStyle w:val="ListBullet"/>
      </w:pPr>
      <w:r>
        <w:t>Hold to Christ without forcing explanations. You can be held while still not knowing why.</w:t>
      </w:r>
    </w:p>
    <w:p>
      <w:r>
        <w:t>This is not a checklist that earns relief.</w:t>
      </w:r>
    </w:p>
    <w:p>
      <w:r>
        <w:t>It is a posture that keeps you connected.</w:t>
      </w:r>
    </w:p>
    <w:p>
      <w:r>
        <w:t>And connection matters because suffering tends to isolate.</w:t>
      </w:r>
    </w:p>
    <w:p>
      <w:r>
        <w:t>Suffering whispers.</w:t>
      </w:r>
    </w:p>
    <w:p>
      <w:r>
        <w:t>Go inward.</w:t>
      </w:r>
    </w:p>
    <w:p>
      <w:r>
        <w:t>Protect yourself.</w:t>
      </w:r>
    </w:p>
    <w:p>
      <w:r>
        <w:t>Do not risk being seen?</w:t>
      </w:r>
    </w:p>
    <w:p>
      <w:r>
        <w:t>Union whispers something else.</w:t>
      </w:r>
    </w:p>
    <w:p>
      <w:r>
        <w:t>Come near.</w:t>
      </w:r>
    </w:p>
    <w:p>
      <w:r>
        <w:t>Not as a performance.</w:t>
      </w:r>
    </w:p>
    <w:p>
      <w:r>
        <w:t>As a return.</w:t>
      </w:r>
    </w:p>
    <w:p>
      <w:pPr>
        <w:pStyle w:val="Heading2"/>
      </w:pPr>
      <w:r>
        <w:t>The Fruit That Can Be Formed</w:t>
      </w:r>
    </w:p>
    <w:p>
      <w:r>
        <w:t>Suffering can make people sharp.</w:t>
      </w:r>
    </w:p>
    <w:p>
      <w:r>
        <w:t>It can make them suspicious.</w:t>
      </w:r>
    </w:p>
    <w:p>
      <w:r>
        <w:t>It can make them self-absorbed.</w:t>
      </w:r>
    </w:p>
    <w:p>
      <w:r>
        <w:t>It can make them demanding.</w:t>
      </w:r>
    </w:p>
    <w:p>
      <w:r>
        <w:t>That is one possible outcome.</w:t>
      </w:r>
    </w:p>
    <w:p>
      <w:r>
        <w:t>But suffering can also form gentleness.</w:t>
      </w:r>
    </w:p>
    <w:p>
      <w:r>
        <w:t>People who have suffered and remained connected to Christ often become safer.</w:t>
      </w:r>
    </w:p>
    <w:p>
      <w:r>
        <w:t>Not because they have easy answers.</w:t>
      </w:r>
    </w:p>
    <w:p>
      <w:r>
        <w:t>Because they have learned not to weaponize pain.</w:t>
      </w:r>
    </w:p>
    <w:p>
      <w:r>
        <w:t>They have learned to listen.</w:t>
      </w:r>
    </w:p>
    <w:p>
      <w:r>
        <w:t>They have learned that weakness is not disqualifying.</w:t>
      </w:r>
    </w:p>
    <w:p>
      <w:r>
        <w:t>They have learned that other people’s suffering is not an inconvenience.</w:t>
      </w:r>
    </w:p>
    <w:p>
      <w:r>
        <w:t>They have learned compassion.</w:t>
      </w:r>
    </w:p>
    <w:p>
      <w:r>
        <w:t>And compassion is one of the most visible signs of completion beginning to show.</w:t>
      </w:r>
    </w:p>
    <w:p>
      <w:r>
        <w:t>When the self is not ultimate, you can look outward even while you hurt?</w:t>
      </w:r>
    </w:p>
    <w:p>
      <w:r>
        <w:t>You can pray for someone else.</w:t>
      </w:r>
    </w:p>
    <w:p>
      <w:r>
        <w:t>You can speak gently to your family.</w:t>
      </w:r>
    </w:p>
    <w:p>
      <w:r>
        <w:t>You can hold a friend without turning their pain into your sermon.</w:t>
      </w:r>
    </w:p>
    <w:p>
      <w:r>
        <w:t>You can be present.</w:t>
      </w:r>
    </w:p>
    <w:p>
      <w:r>
        <w:t>That presence is not small.</w:t>
      </w:r>
    </w:p>
    <w:p>
      <w:r>
        <w:t>It is love taking shape.</w:t>
      </w:r>
    </w:p>
    <w:p>
      <w:pPr>
        <w:pStyle w:val="Heading2"/>
      </w:pPr>
      <w:r>
        <w:t>A Mystery Pause</w:t>
      </w:r>
    </w:p>
    <w:p>
      <w:r>
        <w:t>There are kinds of suffering that cannot be summarized.</w:t>
      </w:r>
    </w:p>
    <w:p>
      <w:r>
        <w:t>There are losses that do not resolve into meaning in the time you want.</w:t>
      </w:r>
    </w:p>
    <w:p>
      <w:r>
        <w:t>There are prayers that remain unanswered in the way you hoped.</w:t>
      </w:r>
    </w:p>
    <w:p>
      <w:r>
        <w:t>And if you try to force resolution, you will either lie or harden.</w:t>
      </w:r>
    </w:p>
    <w:p>
      <w:r>
        <w:t>Sometimes the most faithful thing you can do is refuse to reduce what God is doing to a sentence.</w:t>
      </w:r>
    </w:p>
    <w:p>
      <w:r>
        <w:t>You can say, I do not know.</w:t>
      </w:r>
    </w:p>
    <w:p>
      <w:r>
        <w:t>And still say, Christ remains.</w:t>
      </w:r>
    </w:p>
    <w:p>
      <w:r>
        <w:t>You can weep without a tidy conclusion.</w:t>
      </w:r>
    </w:p>
    <w:p>
      <w:r>
        <w:t>You can trust without full sight.</w:t>
      </w:r>
    </w:p>
    <w:p>
      <w:r>
        <w:t>And you can remain on the threshold of mystery without turning mystery into distance.</w:t>
      </w:r>
    </w:p>
    <w:p>
      <w:r>
        <w:t>Because the deepest mystery of the gospel is not why suffering exists.</w:t>
      </w:r>
    </w:p>
    <w:p>
      <w:r>
        <w:t>The deepest mystery of the gospel is that God has come near in it.</w:t>
      </w:r>
    </w:p>
    <w:p>
      <w:pPr>
        <w:pStyle w:val="Heading2"/>
      </w:pPr>
      <w:r>
        <w:t>Chapter Closing</w:t>
      </w:r>
    </w:p>
    <w:p>
      <w:r>
        <w:t>Suffering does not get the final word.</w:t>
      </w:r>
    </w:p>
    <w:p>
      <w:r>
        <w:t>It does not get to define your identity.</w:t>
      </w:r>
    </w:p>
    <w:p>
      <w:r>
        <w:t>It does not get to decide whether you belong.</w:t>
      </w:r>
    </w:p>
    <w:p>
      <w:r>
        <w:t>Suffering exposes where completion is anchored.</w:t>
      </w:r>
    </w:p>
    <w:p>
      <w:r>
        <w:t>If completion is anchored in the self, suffering becomes collapse.</w:t>
      </w:r>
    </w:p>
    <w:p>
      <w:r>
        <w:t>If completion is anchored in Christ, suffering becomes a place of lament that stays near, endurance that keeps returning, and hope that does not shame.</w:t>
      </w:r>
    </w:p>
    <w:p>
      <w:r>
        <w:t>You may still be in the hallway.</w:t>
      </w:r>
    </w:p>
    <w:p>
      <w:r>
        <w:t>You may still feel the ache.</w:t>
      </w:r>
    </w:p>
    <w:p>
      <w:r>
        <w:t>You may still be asking how long.</w:t>
      </w:r>
    </w:p>
    <w:p>
      <w:r>
        <w:t>But you are not outside.</w:t>
      </w:r>
    </w:p>
    <w:p>
      <w:r>
        <w:t>In Christ, you are already home in the deepest sense.</w:t>
      </w:r>
    </w:p>
    <w:p>
      <w:r>
        <w:t>And even when the road remains hard, the One who is your completion remains with you until the day the door opens into full sight.</w:t>
      </w:r>
    </w:p>
    <w:p>
      <w:pPr>
        <w:pStyle w:val="Heading2"/>
      </w:pPr>
      <w:r>
        <w:t>Scripture Well</w:t>
      </w:r>
    </w:p>
    <w:p>
      <w:pPr>
        <w:pStyle w:val="ListBullet"/>
      </w:pPr>
      <w:r>
        <w:t>**Psalm 13** — Lament within trust.</w:t>
      </w:r>
    </w:p>
    <w:p>
      <w:pPr>
        <w:pStyle w:val="ListBullet"/>
      </w:pPr>
      <w:r>
        <w:t>**Job 19:25–27** — Hope within suffering.</w:t>
      </w:r>
    </w:p>
    <w:p>
      <w:pPr>
        <w:pStyle w:val="ListBullet"/>
      </w:pPr>
      <w:r>
        <w:t>**Romans 5:1–5** — Suffering producing endurance and hope.</w:t>
      </w:r>
    </w:p>
    <w:p>
      <w:r>
        <w:br w:type="page"/>
      </w:r>
    </w:p>
    <w:p>
      <w:pPr>
        <w:pStyle w:val="Heading1"/>
      </w:pPr>
      <w:r>
        <w:t>Chapter 13 — Emotional Dryness</w:t>
      </w:r>
    </w:p>
    <w:p>
      <w:r>
        <w:t>Often grace feels less like forward motion and more like coming home — not to a familiar place, but to a Person.</w:t>
      </w:r>
    </w:p>
    <w:p>
      <w:pPr>
        <w:pStyle w:val="Heading2"/>
      </w:pPr>
      <w:r>
        <w:t>Quiet Encounter</w:t>
      </w:r>
    </w:p>
    <w:p>
      <w:r>
        <w:t>Dryness can be more unsettling than visible hardship because it feels like absence.</w:t>
      </w:r>
    </w:p>
    <w:p>
      <w:r>
        <w:t>You open Scripture, and the words are steady, but they do not feel near.</w:t>
      </w:r>
    </w:p>
    <w:p>
      <w:r>
        <w:t>You pray, and the prayer sounds thin to your own ears.</w:t>
      </w:r>
    </w:p>
    <w:p>
      <w:r>
        <w:t>The room is the same room. The chair is the same chair. The cup is still warm in your hands. Yet something in you is quiet in a way that does not feel peaceful. It feels blank. It feels like the door is closed and you are outside again.</w:t>
      </w:r>
    </w:p>
    <w:p>
      <w:r>
        <w:t>A familiar question rises before you can stop it.</w:t>
      </w:r>
    </w:p>
    <w:p>
      <w:r>
        <w:t>Did I do something wrong?</w:t>
      </w:r>
    </w:p>
    <w:p>
      <w:r>
        <w:t>Another follows it.</w:t>
      </w:r>
    </w:p>
    <w:p>
      <w:r>
        <w:t>Has God moved away?</w:t>
      </w:r>
    </w:p>
    <w:p>
      <w:r>
        <w:t>Dryness does not always come with sin, and it does not always come with a clear reason. Sometimes it comes after a season of strength. Sometimes it comes after a season of joy. Sometimes it comes after you finally stopped performing.</w:t>
      </w:r>
    </w:p>
    <w:p>
      <w:r>
        <w:t>Sometimes it comes simply because you are still human, still limited, still learning what it means to be held by Someone you cannot measure with your senses.</w:t>
      </w:r>
    </w:p>
    <w:p>
      <w:r>
        <w:t>When a limb goes numb, you test it by touching it. When the soul goes numb, we test it in the same way. We touch Scripture to see if we can feel warmth. We touch prayer to see if we can feel response. We touch worship to see if we can feel lift?</w:t>
      </w:r>
    </w:p>
    <w:p>
      <w:r>
        <w:t>And when we do not feel it, we are tempted to assume the worst.</w:t>
      </w:r>
    </w:p>
    <w:p>
      <w:r>
        <w:t>But the absence of sensation is not the absence of the Father.</w:t>
      </w:r>
    </w:p>
    <w:p>
      <w:r>
        <w:t>Dryness is one of the ways the Lord quietly interrupts an unspoken agreement many believers carry.</w:t>
      </w:r>
    </w:p>
    <w:p>
      <w:r>
        <w:t>If I feel near, I am near.</w:t>
      </w:r>
    </w:p>
    <w:p>
      <w:r>
        <w:t>If I feel steady, I am steady.</w:t>
      </w:r>
    </w:p>
    <w:p>
      <w:r>
        <w:t>If I feel moved, God is moving.</w:t>
      </w:r>
    </w:p>
    <w:p>
      <w:r>
        <w:t>Yet God is not a mood. He is not a moment. He is the living Christ who remains present when the heart does not register Him the way it wants to.</w:t>
      </w:r>
    </w:p>
    <w:p>
      <w:r>
        <w:t>Dryness does not mean you are outside. It means you are being taught not to use feeling as your doorway.</w:t>
      </w:r>
    </w:p>
    <w:p>
      <w:pPr>
        <w:pStyle w:val="Heading3"/>
      </w:pPr>
      <w:r>
        <w:t>The Orphan Voice in a Silent Room</w:t>
      </w:r>
    </w:p>
    <w:p>
      <w:r>
        <w:t>Dryness often awakens the orphan voice, not because you have become an orphan again, but because dryness resembles what orphanhood fears most.</w:t>
      </w:r>
    </w:p>
    <w:p>
      <w:r>
        <w:t>It resembles being unwanted.</w:t>
      </w:r>
    </w:p>
    <w:p>
      <w:r>
        <w:t>It resembles being unseen.</w:t>
      </w:r>
    </w:p>
    <w:p>
      <w:r>
        <w:t>It resembles being left at the door.</w:t>
      </w:r>
    </w:p>
    <w:p>
      <w:r>
        <w:t>In a dry season the orphan voice does not always accuse with words. Sometimes it simply withdraws.</w:t>
      </w:r>
    </w:p>
    <w:p>
      <w:r>
        <w:t>You can feel it in the way you stop reaching for God with childlike honesty and start reaching with guarded calculation.</w:t>
      </w:r>
    </w:p>
    <w:p>
      <w:r>
        <w:t>You can feel it in the way you rehearse your prayers, as if careful phrasing might persuade God to return.</w:t>
      </w:r>
    </w:p>
    <w:p>
      <w:r>
        <w:t>You can feel it in the way you measure yourself afterward.</w:t>
      </w:r>
    </w:p>
    <w:p>
      <w:r>
        <w:t>Was that sincere enough?</w:t>
      </w:r>
    </w:p>
    <w:p>
      <w:r>
        <w:t>Was that humble enough?</w:t>
      </w:r>
    </w:p>
    <w:p>
      <w:r>
        <w:t>Did I mean it enough?</w:t>
      </w:r>
    </w:p>
    <w:p>
      <w:r>
        <w:t>But adoption does not rise and fall on your ability to feel adopted.</w:t>
      </w:r>
    </w:p>
    <w:p>
      <w:r>
        <w:t>A child is still a child when they are tired.</w:t>
      </w:r>
    </w:p>
    <w:p>
      <w:r>
        <w:t>A son is still a son when the room is dark.</w:t>
      </w:r>
    </w:p>
    <w:p>
      <w:r>
        <w:t>A daughter is still a daughter when she cannot sense her father across the hall.</w:t>
      </w:r>
    </w:p>
    <w:p>
      <w:r>
        <w:t>Dryness is not the reversal of union. It is the testing of your measurements.</w:t>
      </w:r>
    </w:p>
    <w:p>
      <w:r>
        <w:t>In those moments, the most important movement is not upward intensity. It is inward return.</w:t>
      </w:r>
    </w:p>
    <w:p>
      <w:r>
        <w:t>Not the return of emotion, but the return of the heart to Christ.</w:t>
      </w:r>
    </w:p>
    <w:p>
      <w:r>
        <w:t>Lord Jesus, I am here.</w:t>
      </w:r>
    </w:p>
    <w:p>
      <w:r>
        <w:t>That prayer is not dramatic, but it is real. It is the prayer of someone who refuses to leave, even when the room feels empty.</w:t>
      </w:r>
    </w:p>
    <w:p>
      <w:pPr>
        <w:pStyle w:val="Heading3"/>
      </w:pPr>
      <w:r>
        <w:t>Faith When the Lamp Is Low</w:t>
      </w:r>
    </w:p>
    <w:p>
      <w:r>
        <w:t>Scripture does not pretend this experience is rare.</w:t>
      </w:r>
    </w:p>
    <w:p>
      <w:r>
        <w:t>One of the purest lines for a dry season is found in a simple description of a believer who cannot see.</w:t>
      </w:r>
    </w:p>
    <w:p>
      <w:r>
        <w:t>Isaiah speaks to the one who fears the Lord and yet walks in darkness with no light. The counsel is not to manufacture light. The counsel is to trust the Name of the Lord and rely on God.</w:t>
      </w:r>
    </w:p>
    <w:p>
      <w:r>
        <w:t>That is the shape of faith when the lamp is low.</w:t>
      </w:r>
    </w:p>
    <w:p>
      <w:r>
        <w:t>Not denial.</w:t>
      </w:r>
    </w:p>
    <w:p>
      <w:r>
        <w:t>Not hype.</w:t>
      </w:r>
    </w:p>
    <w:p>
      <w:r>
        <w:t>Not pretending you are fine.</w:t>
      </w:r>
    </w:p>
    <w:p>
      <w:r>
        <w:t>Reliance.</w:t>
      </w:r>
    </w:p>
    <w:p>
      <w:r>
        <w:t>Dryness is an invitation to stop trying to stabilize yourself by sensation and to let Christ stabilize you by Himself.</w:t>
      </w:r>
    </w:p>
    <w:p>
      <w:r>
        <w:t>Many believers become skilled at equating spiritual health with spiritual electricity. They assume maturity means constant warmth. They assume holiness means constant clarity. They assume communion means constant sweetness.</w:t>
      </w:r>
    </w:p>
    <w:p>
      <w:r>
        <w:t>But love can be steady even when it is not loud.</w:t>
      </w:r>
    </w:p>
    <w:p>
      <w:r>
        <w:t>A marriage is not measured only by how excited the couple feels on a given day. It is measured by covenant, by returning, by remaining, by faithfulness in ordinary hours.</w:t>
      </w:r>
    </w:p>
    <w:p>
      <w:r>
        <w:t>In the same way, union with Christ is not measured by emotional brightness. It is measured by the reality of His promise and the posture of your return.</w:t>
      </w:r>
    </w:p>
    <w:p>
      <w:r>
        <w:t>Dryness does not cancel the promise.</w:t>
      </w:r>
    </w:p>
    <w:p>
      <w:r>
        <w:t>It reveals whether you were living by the promise or by your own interior weather.</w:t>
      </w:r>
    </w:p>
    <w:p>
      <w:pPr>
        <w:pStyle w:val="Heading3"/>
      </w:pPr>
      <w:r>
        <w:t>The Temptation to Leave</w:t>
      </w:r>
    </w:p>
    <w:p>
      <w:r>
        <w:t>Dryness often introduces a quiet form of temptation.</w:t>
      </w:r>
    </w:p>
    <w:p>
      <w:r>
        <w:t>Not the temptation to do something scandalous.</w:t>
      </w:r>
    </w:p>
    <w:p>
      <w:r>
        <w:t>The temptation to drift.</w:t>
      </w:r>
    </w:p>
    <w:p>
      <w:r>
        <w:t>To stop opening the Bible because it feels pointless.</w:t>
      </w:r>
    </w:p>
    <w:p>
      <w:r>
        <w:t>To stop praying because it feels fake.</w:t>
      </w:r>
    </w:p>
    <w:p>
      <w:r>
        <w:t>To stop gathering with believers because it feels heavy.</w:t>
      </w:r>
    </w:p>
    <w:p>
      <w:r>
        <w:t>To replace communion with distraction.</w:t>
      </w:r>
    </w:p>
    <w:p>
      <w:r>
        <w:t>To replace Christ with noise.</w:t>
      </w:r>
    </w:p>
    <w:p>
      <w:r>
        <w:t>This is why John 6 matters so much for this chapter.</w:t>
      </w:r>
    </w:p>
    <w:p>
      <w:r>
        <w:t>In John 6 many disciples turn away. The teaching is too heavy for them. The moment is too costly. They leave.</w:t>
      </w:r>
    </w:p>
    <w:p>
      <w:r>
        <w:t>Jesus does not run after them to keep the crowd.</w:t>
      </w:r>
    </w:p>
    <w:p>
      <w:r>
        <w:t>He turns to the twelve and asks a question that exposes the heart of belonging.</w:t>
      </w:r>
    </w:p>
    <w:p>
      <w:r>
        <w:t>Will you also go away?</w:t>
      </w:r>
    </w:p>
    <w:p>
      <w:r>
        <w:t>Peter answers with a sentence that is almost an entire theology of dryness.</w:t>
      </w:r>
    </w:p>
    <w:p>
      <w:r>
        <w:t>Lord, to whom shall we go. You have the words of eternal life.</w:t>
      </w:r>
    </w:p>
    <w:p>
      <w:r>
        <w:t>Peter does not say, Lord, we feel so close right now.</w:t>
      </w:r>
    </w:p>
    <w:p>
      <w:r>
        <w:t>He does not say, Lord, everything makes sense.</w:t>
      </w:r>
    </w:p>
    <w:p>
      <w:r>
        <w:t>He does not say, Lord, we are thrilled.</w:t>
      </w:r>
    </w:p>
    <w:p>
      <w:r>
        <w:t>He says, in the absence of other doors, You are still the Door.</w:t>
      </w:r>
    </w:p>
    <w:p>
      <w:r>
        <w:t>This is what spiritual maturity looks like in a dry season.</w:t>
      </w:r>
    </w:p>
    <w:p>
      <w:r>
        <w:t>Not constant sensation.</w:t>
      </w:r>
    </w:p>
    <w:p>
      <w:r>
        <w:t>A settled refusal to abandon the only One who can complete you.</w:t>
      </w:r>
    </w:p>
    <w:p>
      <w:r>
        <w:t>To whom shall we go.</w:t>
      </w:r>
    </w:p>
    <w:p>
      <w:r>
        <w:t>If Christ is your completion, there is nowhere else to go that will not deepen the ache.</w:t>
      </w:r>
    </w:p>
    <w:p>
      <w:r>
        <w:t>If Christ is your home, leaving Him to chase sensation is not freedom. It is wandering.</w:t>
      </w:r>
    </w:p>
    <w:p>
      <w:pPr>
        <w:pStyle w:val="Heading3"/>
      </w:pPr>
      <w:r>
        <w:t>Dryness as Mercy</w:t>
      </w:r>
    </w:p>
    <w:p>
      <w:r>
        <w:t>Dryness can be mercy because it reveals what you were asking God to be for you.</w:t>
      </w:r>
    </w:p>
    <w:p>
      <w:r>
        <w:t>Sometimes we do not realize how much we were using God to feel stable until stability disappears.</w:t>
      </w:r>
    </w:p>
    <w:p>
      <w:r>
        <w:t>Sometimes we do not realize how much we were using prayer as a tool for relief until relief stops arriving on schedule.</w:t>
      </w:r>
    </w:p>
    <w:p>
      <w:r>
        <w:t>Sometimes we do not realize how much we were using worship as a way to regulate anxiety until worship no longer produces the same lift.</w:t>
      </w:r>
    </w:p>
    <w:p>
      <w:r>
        <w:t>Dryness can expose the subtle ways we were trying to complete ourselves through spiritual experiences, even holy ones.</w:t>
      </w:r>
    </w:p>
    <w:p>
      <w:r>
        <w:t>This is not because those experiences were bad.</w:t>
      </w:r>
    </w:p>
    <w:p>
      <w:r>
        <w:t>It is because Christ Himself is better.</w:t>
      </w:r>
    </w:p>
    <w:p>
      <w:r>
        <w:t>If the Lord loves you enough to mature you, He will not allow you to stay dependent on a fragile kind of assurance.</w:t>
      </w:r>
    </w:p>
    <w:p>
      <w:r>
        <w:t>There is a kind of assurance that is built on mood.</w:t>
      </w:r>
    </w:p>
    <w:p>
      <w:r>
        <w:t>There is another kind that is built on Christ.</w:t>
      </w:r>
    </w:p>
    <w:p>
      <w:r>
        <w:t>Dryness often feels like losing assurance, but it may actually be the Lord moving assurance off your feelings and onto His faithfulness.</w:t>
      </w:r>
    </w:p>
    <w:p>
      <w:r>
        <w:t>That transfer can feel like death to the old way of measuring.</w:t>
      </w:r>
    </w:p>
    <w:p>
      <w:r>
        <w:t>But it is life.</w:t>
      </w:r>
    </w:p>
    <w:p>
      <w:r>
        <w:t>It is a deeper kind of belonging.</w:t>
      </w:r>
    </w:p>
    <w:p>
      <w:r>
        <w:t>It is a more secure kind of sonship.</w:t>
      </w:r>
    </w:p>
    <w:p>
      <w:pPr>
        <w:pStyle w:val="Heading3"/>
      </w:pPr>
      <w:r>
        <w:t>What to Do When Nothing Moves</w:t>
      </w:r>
    </w:p>
    <w:p>
      <w:r>
        <w:t>One of the hardest parts of dryness is the sense that nothing is working.</w:t>
      </w:r>
    </w:p>
    <w:p>
      <w:r>
        <w:t>You read and do not feel fed.</w:t>
      </w:r>
    </w:p>
    <w:p>
      <w:r>
        <w:t>You pray and do not feel heard.</w:t>
      </w:r>
    </w:p>
    <w:p>
      <w:r>
        <w:t>You worship and do not feel lifted.</w:t>
      </w:r>
    </w:p>
    <w:p>
      <w:r>
        <w:t>You repent and do not feel clean.</w:t>
      </w:r>
    </w:p>
    <w:p>
      <w:r>
        <w:t>You confess and do not feel free.</w:t>
      </w:r>
    </w:p>
    <w:p>
      <w:r>
        <w:t>This is where many believers begin to panic and begin to interpret the entire season as failure.</w:t>
      </w:r>
    </w:p>
    <w:p>
      <w:r>
        <w:t>But the work of God is not always felt in real time.</w:t>
      </w:r>
    </w:p>
    <w:p>
      <w:r>
        <w:t>The Spirit does not need your awareness in order to sustain your faith.</w:t>
      </w:r>
    </w:p>
    <w:p>
      <w:r>
        <w:t>There are seasons when the primary call is not to achieve something. It is to remain.</w:t>
      </w:r>
    </w:p>
    <w:p>
      <w:r>
        <w:t>Remain in the Word, even when the Word feels like stone.</w:t>
      </w:r>
    </w:p>
    <w:p>
      <w:r>
        <w:t>Remain in prayer, even when prayer feels like breath without music.</w:t>
      </w:r>
    </w:p>
    <w:p>
      <w:r>
        <w:t>Remain in obedience, even when obedience feels small.</w:t>
      </w:r>
    </w:p>
    <w:p>
      <w:r>
        <w:t>Remain in love, even when love feels costly.</w:t>
      </w:r>
    </w:p>
    <w:p>
      <w:r>
        <w:t>Remain in fellowship, even when fellowship does not spark you.</w:t>
      </w:r>
    </w:p>
    <w:p>
      <w:r>
        <w:t>Not because these acts earn God.</w:t>
      </w:r>
    </w:p>
    <w:p>
      <w:r>
        <w:t>Because these acts are ways of staying near the One who already holds you.</w:t>
      </w:r>
    </w:p>
    <w:p>
      <w:r>
        <w:t>This is where we need the smallest prayers.</w:t>
      </w:r>
    </w:p>
    <w:p>
      <w:r>
        <w:t>Not the prayers that impress.</w:t>
      </w:r>
    </w:p>
    <w:p>
      <w:r>
        <w:t>The prayers that simply return.</w:t>
      </w:r>
    </w:p>
    <w:p>
      <w:r>
        <w:t>Lord Jesus, keep me.</w:t>
      </w:r>
    </w:p>
    <w:p>
      <w:r>
        <w:t>Father, do not let me drift.</w:t>
      </w:r>
    </w:p>
    <w:p>
      <w:r>
        <w:t>Holy Spirit, help me remain.</w:t>
      </w:r>
    </w:p>
    <w:p>
      <w:r>
        <w:t>These prayers are not complicated, but they are powerful because they are honest.</w:t>
      </w:r>
    </w:p>
    <w:p>
      <w:r>
        <w:t>They are the prayers of a child who is still in the house, even when the lights are off.</w:t>
      </w:r>
    </w:p>
    <w:p>
      <w:pPr>
        <w:pStyle w:val="Heading3"/>
      </w:pPr>
      <w:r>
        <w:t>The Difference Between Dryness and Distance</w:t>
      </w:r>
    </w:p>
    <w:p>
      <w:r>
        <w:t>Dryness can feel identical to distance, but they are not the same.</w:t>
      </w:r>
    </w:p>
    <w:p>
      <w:r>
        <w:t>Distance is what we choose when we move away from God.</w:t>
      </w:r>
    </w:p>
    <w:p>
      <w:r>
        <w:t>Dryness is often what God permits while keeping you near.</w:t>
      </w:r>
    </w:p>
    <w:p>
      <w:r>
        <w:t>Distance is the heart turning from Him.</w:t>
      </w:r>
    </w:p>
    <w:p>
      <w:r>
        <w:t>Dryness is often the heart turning toward Him without the reward of felt sweetness.</w:t>
      </w:r>
    </w:p>
    <w:p>
      <w:r>
        <w:t>Dryness can occur even when the soul is aligned.</w:t>
      </w:r>
    </w:p>
    <w:p>
      <w:r>
        <w:t>And sometimes, paradoxically, dryness is the very place where alignment becomes more sincere because the motives are purified.</w:t>
      </w:r>
    </w:p>
    <w:p>
      <w:r>
        <w:t>If you only come when you feel something, you are not yet free from yourself.</w:t>
      </w:r>
    </w:p>
    <w:p>
      <w:r>
        <w:t>If you come when you feel nothing, you are learning to come for Him.</w:t>
      </w:r>
    </w:p>
    <w:p>
      <w:r>
        <w:t>This is not to shame anyone who feels.</w:t>
      </w:r>
    </w:p>
    <w:p>
      <w:r>
        <w:t>God does give sweetness.</w:t>
      </w:r>
    </w:p>
    <w:p>
      <w:r>
        <w:t>God does give comfort.</w:t>
      </w:r>
    </w:p>
    <w:p>
      <w:r>
        <w:t>God does give refreshment.</w:t>
      </w:r>
    </w:p>
    <w:p>
      <w:r>
        <w:t>But you cannot demand refreshment as proof of His love.</w:t>
      </w:r>
    </w:p>
    <w:p>
      <w:r>
        <w:t>His love is proven by Christ.</w:t>
      </w:r>
    </w:p>
    <w:p>
      <w:r>
        <w:t>That is why this chapter keeps returning you to a Person.</w:t>
      </w:r>
    </w:p>
    <w:p>
      <w:r>
        <w:t>Not to concepts.</w:t>
      </w:r>
    </w:p>
    <w:p>
      <w:r>
        <w:t>Not to techniques.</w:t>
      </w:r>
    </w:p>
    <w:p>
      <w:r>
        <w:t>Not to measurements.</w:t>
      </w:r>
    </w:p>
    <w:p>
      <w:r>
        <w:t>To Christ.</w:t>
      </w:r>
    </w:p>
    <w:p>
      <w:pPr>
        <w:pStyle w:val="Heading3"/>
      </w:pPr>
      <w:r>
        <w:t>A Quiet Homecoming</w:t>
      </w:r>
    </w:p>
    <w:p>
      <w:r>
        <w:t>Think of homecoming in the simplest way.</w:t>
      </w:r>
    </w:p>
    <w:p>
      <w:r>
        <w:t>Not the emotional movie scene.</w:t>
      </w:r>
    </w:p>
    <w:p>
      <w:r>
        <w:t>The small reality.</w:t>
      </w:r>
    </w:p>
    <w:p>
      <w:r>
        <w:t>A person arrives after a hard day. They are tired. They are not lively. They are not strong. They do not have a story to tell. They simply enter, set their keys down, and exhale.</w:t>
      </w:r>
    </w:p>
    <w:p>
      <w:r>
        <w:t>This is what returning to Christ can look like in a dry season.</w:t>
      </w:r>
    </w:p>
    <w:p>
      <w:r>
        <w:t>No triumph.</w:t>
      </w:r>
    </w:p>
    <w:p>
      <w:r>
        <w:t>No glow.</w:t>
      </w:r>
    </w:p>
    <w:p>
      <w:r>
        <w:t>No impressive insight.</w:t>
      </w:r>
    </w:p>
    <w:p>
      <w:r>
        <w:t>Just coming in.</w:t>
      </w:r>
    </w:p>
    <w:p>
      <w:r>
        <w:t>Just staying.</w:t>
      </w:r>
    </w:p>
    <w:p>
      <w:r>
        <w:t>Just being held.</w:t>
      </w:r>
    </w:p>
    <w:p>
      <w:r>
        <w:t>Sometimes the most spiritual thing you do in a week is sit in silence and refuse to interpret the silence as rejection.</w:t>
      </w:r>
    </w:p>
    <w:p>
      <w:r>
        <w:t>Sometimes the most faithful thing you do is open the Scriptures again even when your heart does not respond.</w:t>
      </w:r>
    </w:p>
    <w:p>
      <w:r>
        <w:t>Sometimes the most obedient thing you do is apologize quickly, love steadily, and keep showing up.</w:t>
      </w:r>
    </w:p>
    <w:p>
      <w:r>
        <w:t>Because completion is not measured by intensity.</w:t>
      </w:r>
    </w:p>
    <w:p>
      <w:r>
        <w:t>It is measured by orientation.</w:t>
      </w:r>
    </w:p>
    <w:p>
      <w:r>
        <w:t>Where do you go when you cannot feel?</w:t>
      </w:r>
    </w:p>
    <w:p>
      <w:r>
        <w:t>Who do you seek when you cannot see?</w:t>
      </w:r>
    </w:p>
    <w:p>
      <w:r>
        <w:t>If you continue to turn toward Christ, you are proving something to your own soul.</w:t>
      </w:r>
    </w:p>
    <w:p>
      <w:r>
        <w:t>You are proving that Christ is not merely the One who makes you feel alive.</w:t>
      </w:r>
    </w:p>
    <w:p>
      <w:r>
        <w:t>He is Life.</w:t>
      </w:r>
    </w:p>
    <w:p>
      <w:pPr>
        <w:pStyle w:val="Heading3"/>
      </w:pPr>
      <w:r>
        <w:t>When the Silence Persists</w:t>
      </w:r>
    </w:p>
    <w:p>
      <w:r>
        <w:t>Some dry seasons are short.</w:t>
      </w:r>
    </w:p>
    <w:p>
      <w:r>
        <w:t>Others linger.</w:t>
      </w:r>
    </w:p>
    <w:p>
      <w:r>
        <w:t>And part of the pain is that you cannot schedule the end.</w:t>
      </w:r>
    </w:p>
    <w:p>
      <w:r>
        <w:t>You cannot force God to perform comfort.</w:t>
      </w:r>
    </w:p>
    <w:p>
      <w:r>
        <w:t>You cannot bargain your way back into sweetness.</w:t>
      </w:r>
    </w:p>
    <w:p>
      <w:r>
        <w:t>You can remain.</w:t>
      </w:r>
    </w:p>
    <w:p>
      <w:r>
        <w:t>You can return.</w:t>
      </w:r>
    </w:p>
    <w:p>
      <w:r>
        <w:t>You can keep loving.</w:t>
      </w:r>
    </w:p>
    <w:p>
      <w:r>
        <w:t>You can keep depending.</w:t>
      </w:r>
    </w:p>
    <w:p>
      <w:r>
        <w:t>And you can let the unresolved tension do its work.</w:t>
      </w:r>
    </w:p>
    <w:p>
      <w:r>
        <w:t>This is one of the mystery points of faith.</w:t>
      </w:r>
    </w:p>
    <w:p>
      <w:r>
        <w:t>Sometimes the Lord does not explain why the room is quiet.</w:t>
      </w:r>
    </w:p>
    <w:p>
      <w:r>
        <w:t>Sometimes the Lord simply remains with you in the quiet.</w:t>
      </w:r>
    </w:p>
    <w:p>
      <w:r>
        <w:t>And the quiet itself becomes a training ground for trust.</w:t>
      </w:r>
    </w:p>
    <w:p>
      <w:r>
        <w:t>Not trust in your ability to feel.</w:t>
      </w:r>
    </w:p>
    <w:p>
      <w:r>
        <w:t>Trust in His ability to hold.</w:t>
      </w:r>
    </w:p>
    <w:p>
      <w:r>
        <w:t>This is where the doctrine of union becomes more than a sentence.</w:t>
      </w:r>
    </w:p>
    <w:p>
      <w:r>
        <w:t>Union means you are not alone even when you feel alone.</w:t>
      </w:r>
    </w:p>
    <w:p>
      <w:r>
        <w:t>Union means the Spirit can sustain you even when you cannot sense Him.</w:t>
      </w:r>
    </w:p>
    <w:p>
      <w:r>
        <w:t>Union means the Father’s face is not turned away from you because your emotions are tired.</w:t>
      </w:r>
    </w:p>
    <w:p>
      <w:r>
        <w:t>Union means Christ is still your home even when your internal world feels like winter.</w:t>
      </w:r>
    </w:p>
    <w:p>
      <w:pPr>
        <w:pStyle w:val="Heading3"/>
      </w:pPr>
      <w:r>
        <w:t>The Fruit of Dryness</w:t>
      </w:r>
    </w:p>
    <w:p>
      <w:r>
        <w:t>Dryness can produce a rare kind of fruit.</w:t>
      </w:r>
    </w:p>
    <w:p>
      <w:r>
        <w:t>It can produce humility because you stop assuming you control your own spiritual state.</w:t>
      </w:r>
    </w:p>
    <w:p>
      <w:r>
        <w:t>It can produce patience because you learn to wait without forcing outcomes.</w:t>
      </w:r>
    </w:p>
    <w:p>
      <w:r>
        <w:t>It can produce tenderness because you become gentler with others who cannot feel their way through.</w:t>
      </w:r>
    </w:p>
    <w:p>
      <w:r>
        <w:t>It can produce a deeper love for Christ because you come for Him, not for what He gives.</w:t>
      </w:r>
    </w:p>
    <w:p>
      <w:r>
        <w:t>It can produce steadiness because your faith becomes anchored beneath the surface.</w:t>
      </w:r>
    </w:p>
    <w:p>
      <w:r>
        <w:t>You may not notice this fruit while you are in it.</w:t>
      </w:r>
    </w:p>
    <w:p>
      <w:r>
        <w:t>You may only notice it later, like realizing your roots grew deeper during the season you thought you were dying.</w:t>
      </w:r>
    </w:p>
    <w:p>
      <w:r>
        <w:t>This is why dryness is not a dead chapter in the Christian life.</w:t>
      </w:r>
    </w:p>
    <w:p>
      <w:r>
        <w:t>It is a refining chapter.</w:t>
      </w:r>
    </w:p>
    <w:p>
      <w:r>
        <w:t>It is one of the ways God teaches you that completion does not come from self-generated brightness.</w:t>
      </w:r>
    </w:p>
    <w:p>
      <w:r>
        <w:t>It comes from belonging.</w:t>
      </w:r>
    </w:p>
    <w:p>
      <w:pPr>
        <w:pStyle w:val="Heading3"/>
      </w:pPr>
      <w:r>
        <w:t>Ending with a Simple Return</w:t>
      </w:r>
    </w:p>
    <w:p>
      <w:r>
        <w:t>If you are in a dry season, do not confuse dryness with abandonment.</w:t>
      </w:r>
    </w:p>
    <w:p>
      <w:r>
        <w:t>Do not measure God by your feelings?</w:t>
      </w:r>
    </w:p>
    <w:p>
      <w:r>
        <w:t>Do not condemn yourself for being human?</w:t>
      </w:r>
    </w:p>
    <w:p>
      <w:r>
        <w:t>Do not assume the absence of warmth means the absence of love?</w:t>
      </w:r>
    </w:p>
    <w:p>
      <w:r>
        <w:t>Instead, make the only movement that matters.</w:t>
      </w:r>
    </w:p>
    <w:p>
      <w:r>
        <w:t>Return.</w:t>
      </w:r>
    </w:p>
    <w:p>
      <w:r>
        <w:t>Not to an idea of God.</w:t>
      </w:r>
    </w:p>
    <w:p>
      <w:r>
        <w:t>To Christ.</w:t>
      </w:r>
    </w:p>
    <w:p>
      <w:r>
        <w:t>Not to a mood.</w:t>
      </w:r>
    </w:p>
    <w:p>
      <w:r>
        <w:t>To the One who remains.</w:t>
      </w:r>
    </w:p>
    <w:p>
      <w:r>
        <w:t>Not to an experience.</w:t>
      </w:r>
    </w:p>
    <w:p>
      <w:r>
        <w:t>To the Person who is your completion.</w:t>
      </w:r>
    </w:p>
    <w:p>
      <w:r>
        <w:t>You may still feel outside.</w:t>
      </w:r>
    </w:p>
    <w:p>
      <w:r>
        <w:t>You may still feel blank.</w:t>
      </w:r>
    </w:p>
    <w:p>
      <w:r>
        <w:t>You may still feel the ache.</w:t>
      </w:r>
    </w:p>
    <w:p>
      <w:r>
        <w:t>But if you are in Christ, you are not abandoned.</w:t>
      </w:r>
    </w:p>
    <w:p>
      <w:r>
        <w:t>In the deepest sense, you are already home.</w:t>
      </w:r>
    </w:p>
    <w:p>
      <w:r>
        <w:t>And even when the room remains quiet, the door is not closed.</w:t>
      </w:r>
    </w:p>
    <w:p>
      <w:r>
        <w:t>The door is Christ Himself.</w:t>
      </w:r>
    </w:p>
    <w:p>
      <w:r>
        <w:t>He does not change.</w:t>
      </w:r>
    </w:p>
    <w:p>
      <w:r>
        <w:t>He remains.</w:t>
      </w:r>
    </w:p>
    <w:p>
      <w:r>
        <w:t>He will complete what He began.</w:t>
      </w:r>
    </w:p>
    <w:p>
      <w:pPr>
        <w:pStyle w:val="Heading2"/>
      </w:pPr>
      <w:r>
        <w:t>Scripture Well</w:t>
      </w:r>
    </w:p>
    <w:p>
      <w:pPr>
        <w:pStyle w:val="ListBullet"/>
      </w:pPr>
      <w:r>
        <w:t>**Psalm 63** — Seeking God in dryness.</w:t>
      </w:r>
    </w:p>
    <w:p>
      <w:pPr>
        <w:pStyle w:val="ListBullet"/>
      </w:pPr>
      <w:r>
        <w:t>**Isaiah 50** — Trusting the Lord when walking in darkness.</w:t>
      </w:r>
    </w:p>
    <w:p>
      <w:pPr>
        <w:pStyle w:val="ListBullet"/>
      </w:pPr>
      <w:r>
        <w:t>**John 6** — Staying with Christ when many turn away.</w:t>
      </w:r>
    </w:p>
    <w:p>
      <w:r>
        <w:br w:type="page"/>
      </w:r>
    </w:p>
    <w:p>
      <w:pPr>
        <w:pStyle w:val="Heading1"/>
      </w:pPr>
      <w:r>
        <w:t>Chapter 14 — Completion Within a Body</w:t>
      </w:r>
    </w:p>
    <w:p>
      <w:r>
        <w:t>Often grace feels less like forward motion and more like coming home — not to a familiar place, but to a Person.</w:t>
      </w:r>
    </w:p>
    <w:p>
      <w:pPr>
        <w:pStyle w:val="Heading2"/>
      </w:pPr>
      <w:r>
        <w:t>Quiet Encounter</w:t>
      </w:r>
    </w:p>
    <w:p>
      <w:r>
        <w:t>Community often exposes us at the level we cannot manage alone.</w:t>
      </w:r>
    </w:p>
    <w:p>
      <w:r>
        <w:t>It can happen in a hallway after worship, when the room is still loud with greetings and you are already tired.</w:t>
      </w:r>
    </w:p>
    <w:p>
      <w:r>
        <w:t>A friend steps close, not with sharpness, but with a gentleness that still lands.</w:t>
      </w:r>
    </w:p>
    <w:p>
      <w:r>
        <w:t>I think the way you answered her came out harder than you meant.</w:t>
      </w:r>
    </w:p>
    <w:p>
      <w:r>
        <w:t>You feel it before you interpret it.</w:t>
      </w:r>
    </w:p>
    <w:p>
      <w:r>
        <w:t>Heat in the face.</w:t>
      </w:r>
    </w:p>
    <w:p>
      <w:r>
        <w:t>A tightening in the chest.</w:t>
      </w:r>
    </w:p>
    <w:p>
      <w:r>
        <w:t>The quick search for a defense.</w:t>
      </w:r>
    </w:p>
    <w:p>
      <w:r>
        <w:t>The orphan reflex wants to turn correction into exile.</w:t>
      </w:r>
    </w:p>
    <w:p>
      <w:r>
        <w:t>If I am seen, I am unsafe.</w:t>
      </w:r>
    </w:p>
    <w:p>
      <w:r>
        <w:t>If I am adjusted, I am rejected.</w:t>
      </w:r>
    </w:p>
    <w:p>
      <w:r>
        <w:t>If I am not flawless, I do not belong.</w:t>
      </w:r>
    </w:p>
    <w:p>
      <w:r>
        <w:t>You can feel the old courtroom assembling inside you. Evidence. Justification. A well-worded explanation. Anything to avoid the shame of being wrong.</w:t>
      </w:r>
    </w:p>
    <w:p>
      <w:r>
        <w:t>Then the Spirit offers a different kind of strength.</w:t>
      </w:r>
    </w:p>
    <w:p>
      <w:r>
        <w:t>Not the strength of winning.</w:t>
      </w:r>
    </w:p>
    <w:p>
      <w:r>
        <w:t>The strength of staying.</w:t>
      </w:r>
    </w:p>
    <w:p>
      <w:r>
        <w:t>You do not have to earn your place.</w:t>
      </w:r>
    </w:p>
    <w:p>
      <w:r>
        <w:t>You do not have to protect your dignity with distance.</w:t>
      </w:r>
    </w:p>
    <w:p>
      <w:r>
        <w:t>Father, keep me a son while I am being corrected.</w:t>
      </w:r>
    </w:p>
    <w:p>
      <w:r>
        <w:t>The moment does not become pleasant, but it becomes possible.</w:t>
      </w:r>
    </w:p>
    <w:p>
      <w:r>
        <w:t>You look at your friend again and notice what you could not notice in the first surge of heat.</w:t>
      </w:r>
    </w:p>
    <w:p>
      <w:r>
        <w:t>He is not trying to cast you out.</w:t>
      </w:r>
    </w:p>
    <w:p>
      <w:r>
        <w:t>He is trying to keep you close to Christ.</w:t>
      </w:r>
    </w:p>
    <w:p>
      <w:r>
        <w:t>Correction is not always clean. Sometimes it is clumsy. Sometimes the timing is imperfect. Sometimes it stings more than it should.</w:t>
      </w:r>
    </w:p>
    <w:p>
      <w:r>
        <w:t>But inside a family, correction is meant to be care.</w:t>
      </w:r>
    </w:p>
    <w:p>
      <w:r>
        <w:t>Not punishment.</w:t>
      </w:r>
    </w:p>
    <w:p>
      <w:r>
        <w:t>Not exile.</w:t>
      </w:r>
    </w:p>
    <w:p>
      <w:r>
        <w:t>Care.</w:t>
      </w:r>
    </w:p>
    <w:p>
      <w:pPr>
        <w:pStyle w:val="Heading2"/>
      </w:pPr>
      <w:r>
        <w:t>Salvation Does Not Isolate Us</w:t>
      </w:r>
    </w:p>
    <w:p>
      <w:r>
        <w:t>One of the quiet distortions many believers carry is the assumption that maturity is private.</w:t>
      </w:r>
    </w:p>
    <w:p>
      <w:r>
        <w:t>We imagine spiritual strength as the ability to manage ourselves alone.</w:t>
      </w:r>
    </w:p>
    <w:p>
      <w:r>
        <w:t>We imagine growth as something that happens between me and God, while the church remains optional, messy, and secondary.</w:t>
      </w:r>
    </w:p>
    <w:p>
      <w:r>
        <w:t>But the gospel does not merely forgive individuals.</w:t>
      </w:r>
    </w:p>
    <w:p>
      <w:r>
        <w:t>It creates a people.</w:t>
      </w:r>
    </w:p>
    <w:p>
      <w:r>
        <w:t>Christ does not join you to Himself and then leave you floating.</w:t>
      </w:r>
    </w:p>
    <w:p>
      <w:r>
        <w:t>He gathers you into His body, where His life becomes visible in ordinary relationships.</w:t>
      </w:r>
    </w:p>
    <w:p>
      <w:r>
        <w:t>This is not a minor feature of Christianity. It is part of the shape of redemption.</w:t>
      </w:r>
    </w:p>
    <w:p>
      <w:r>
        <w:t>The Father adopts.</w:t>
      </w:r>
    </w:p>
    <w:p>
      <w:r>
        <w:t>Adoption always brings you into a household.</w:t>
      </w:r>
    </w:p>
    <w:p>
      <w:r>
        <w:t>Not simply a legal status, but a lived belonging.</w:t>
      </w:r>
    </w:p>
    <w:p>
      <w:r>
        <w:t>A new name.</w:t>
      </w:r>
    </w:p>
    <w:p>
      <w:r>
        <w:t>A new table.</w:t>
      </w:r>
    </w:p>
    <w:p>
      <w:r>
        <w:t>A new family.</w:t>
      </w:r>
    </w:p>
    <w:p>
      <w:r>
        <w:t>This is why isolation can feel so deceptively spiritual.</w:t>
      </w:r>
    </w:p>
    <w:p>
      <w:r>
        <w:t>It can look like focus.</w:t>
      </w:r>
    </w:p>
    <w:p>
      <w:r>
        <w:t>It can sound like devotion.</w:t>
      </w:r>
    </w:p>
    <w:p>
      <w:r>
        <w:t>It can even be defended as purity.</w:t>
      </w:r>
    </w:p>
    <w:p>
      <w:r>
        <w:t>But isolation often protects the very parts of us that need Christ’s healing most.</w:t>
      </w:r>
    </w:p>
    <w:p>
      <w:r>
        <w:t>In solitude, you can keep your self-image intact.</w:t>
      </w:r>
    </w:p>
    <w:p>
      <w:r>
        <w:t>You can curate the version of yourself you want to believe is real.</w:t>
      </w:r>
    </w:p>
    <w:p>
      <w:r>
        <w:t>In a body, you are known.</w:t>
      </w:r>
    </w:p>
    <w:p>
      <w:r>
        <w:t>Not fully, not exhaustively, but enough to be changed.</w:t>
      </w:r>
    </w:p>
    <w:p>
      <w:r>
        <w:t>God uses that knowing.</w:t>
      </w:r>
    </w:p>
    <w:p>
      <w:r>
        <w:t>The aim is not exposure for exposure’s sake.</w:t>
      </w:r>
    </w:p>
    <w:p>
      <w:r>
        <w:t>The aim is love.</w:t>
      </w:r>
    </w:p>
    <w:p>
      <w:r>
        <w:t>Union with Christ produces union with His people because Christ is not divided.</w:t>
      </w:r>
    </w:p>
    <w:p>
      <w:r>
        <w:t>If you are united to the Head, you are necessarily connected to the members.</w:t>
      </w:r>
    </w:p>
    <w:p>
      <w:r>
        <w:t>And the Lord often does something humbling here.</w:t>
      </w:r>
    </w:p>
    <w:p>
      <w:r>
        <w:t>He places your growth in the hands of other imperfect people.</w:t>
      </w:r>
    </w:p>
    <w:p>
      <w:r>
        <w:t>Not because He is careless.</w:t>
      </w:r>
    </w:p>
    <w:p>
      <w:r>
        <w:t>Because He is wise.</w:t>
      </w:r>
    </w:p>
    <w:p>
      <w:r>
        <w:t>Because completion is not merely about being right.</w:t>
      </w:r>
    </w:p>
    <w:p>
      <w:r>
        <w:t>It is about becoming love.</w:t>
      </w:r>
    </w:p>
    <w:p>
      <w:pPr>
        <w:pStyle w:val="Heading2"/>
      </w:pPr>
      <w:r>
        <w:t>The Orphan Reflex in Community</w:t>
      </w:r>
    </w:p>
    <w:p>
      <w:r>
        <w:t>If earlier chapters named the orphan voice, this chapter shows one of the main places it speaks.</w:t>
      </w:r>
    </w:p>
    <w:p>
      <w:r>
        <w:t>It speaks in the presence of other people.</w:t>
      </w:r>
    </w:p>
    <w:p>
      <w:r>
        <w:t>Orphanhood does not only appear as loneliness.</w:t>
      </w:r>
    </w:p>
    <w:p>
      <w:r>
        <w:t>It appears as self-protection.</w:t>
      </w:r>
    </w:p>
    <w:p>
      <w:r>
        <w:t>It appears as control.</w:t>
      </w:r>
    </w:p>
    <w:p>
      <w:r>
        <w:t>It appears as the inability to receive.</w:t>
      </w:r>
    </w:p>
    <w:p>
      <w:r>
        <w:t>You may attend gatherings and still live like an orphan inside them.</w:t>
      </w:r>
    </w:p>
    <w:p>
      <w:r>
        <w:t>You can serve and still be guarded.</w:t>
      </w:r>
    </w:p>
    <w:p>
      <w:r>
        <w:t>You can smile and still be bracing.</w:t>
      </w:r>
    </w:p>
    <w:p>
      <w:r>
        <w:t>The orphan reflex assumes belonging is fragile, so it treats every relational moment as a test.</w:t>
      </w:r>
    </w:p>
    <w:p>
      <w:r>
        <w:t>If someone does not respond, you interpret it.</w:t>
      </w:r>
    </w:p>
    <w:p>
      <w:r>
        <w:t>If someone corrects you, you defend.</w:t>
      </w:r>
    </w:p>
    <w:p>
      <w:r>
        <w:t>If someone forgets you, you retreat.</w:t>
      </w:r>
    </w:p>
    <w:p>
      <w:r>
        <w:t>If someone misunderstands you, you gather proof.</w:t>
      </w:r>
    </w:p>
    <w:p>
      <w:r>
        <w:t>This reflex is not simply emotional.</w:t>
      </w:r>
    </w:p>
    <w:p>
      <w:r>
        <w:t>It is theological.</w:t>
      </w:r>
    </w:p>
    <w:p>
      <w:r>
        <w:t>It is an unspoken agreement that says:</w:t>
      </w:r>
    </w:p>
    <w:p>
      <w:r>
        <w:t>The Father’s heart toward me is uncertain.</w:t>
      </w:r>
    </w:p>
    <w:p>
      <w:r>
        <w:t>So I must secure myself.</w:t>
      </w:r>
    </w:p>
    <w:p>
      <w:r>
        <w:t>But adoption reorients the entire system.</w:t>
      </w:r>
    </w:p>
    <w:p>
      <w:r>
        <w:t>If the Father has already given you a place in His Son, you do not have to manufacture a place through performance.</w:t>
      </w:r>
    </w:p>
    <w:p>
      <w:r>
        <w:t>You do not have to stay impressive in order to stay included.</w:t>
      </w:r>
    </w:p>
    <w:p>
      <w:r>
        <w:t>You can be corrected and remain beloved.</w:t>
      </w:r>
    </w:p>
    <w:p>
      <w:r>
        <w:t>You can be seen and remain safe.</w:t>
      </w:r>
    </w:p>
    <w:p>
      <w:r>
        <w:t>You can be imperfect and still be home.</w:t>
      </w:r>
    </w:p>
    <w:p>
      <w:r>
        <w:t>This is why community becomes one of the most powerful arenas of sanctification.</w:t>
      </w:r>
    </w:p>
    <w:p>
      <w:r>
        <w:t>It touches the place where the orphan voice has always lived.</w:t>
      </w:r>
    </w:p>
    <w:p>
      <w:r>
        <w:t>It is not that the church becomes your savior.</w:t>
      </w:r>
    </w:p>
    <w:p>
      <w:r>
        <w:t>Christ is your Savior.</w:t>
      </w:r>
    </w:p>
    <w:p>
      <w:r>
        <w:t>But the church becomes one of the places where Christ’s salvation becomes tangible.</w:t>
      </w:r>
    </w:p>
    <w:p>
      <w:r>
        <w:t>Where love has weight?</w:t>
      </w:r>
    </w:p>
    <w:p>
      <w:r>
        <w:t>Where humility is practiced?</w:t>
      </w:r>
    </w:p>
    <w:p>
      <w:r>
        <w:t>Where you learn to remain in the light without fleeing?</w:t>
      </w:r>
    </w:p>
    <w:p>
      <w:pPr>
        <w:pStyle w:val="Heading2"/>
      </w:pPr>
      <w:r>
        <w:t>Correction as Care, Not Accusation</w:t>
      </w:r>
    </w:p>
    <w:p>
      <w:r>
        <w:t>There is a difference between accusation and correction.</w:t>
      </w:r>
    </w:p>
    <w:p>
      <w:r>
        <w:t>Accusation speaks as if you are outside.</w:t>
      </w:r>
    </w:p>
    <w:p>
      <w:r>
        <w:t>It aims to define you by failure.</w:t>
      </w:r>
    </w:p>
    <w:p>
      <w:r>
        <w:t>It crushes.</w:t>
      </w:r>
    </w:p>
    <w:p>
      <w:r>
        <w:t>It shames.</w:t>
      </w:r>
    </w:p>
    <w:p>
      <w:r>
        <w:t>It tries to make you disappear.</w:t>
      </w:r>
    </w:p>
    <w:p>
      <w:r>
        <w:t>Correction, when it is healthy, speaks inside belonging.</w:t>
      </w:r>
    </w:p>
    <w:p>
      <w:r>
        <w:t>It aims to restore alignment.</w:t>
      </w:r>
    </w:p>
    <w:p>
      <w:r>
        <w:t>It clarifies.</w:t>
      </w:r>
    </w:p>
    <w:p>
      <w:r>
        <w:t>It strengthens.</w:t>
      </w:r>
    </w:p>
    <w:p>
      <w:r>
        <w:t>It does not need to humiliate you to adjust you.</w:t>
      </w:r>
    </w:p>
    <w:p>
      <w:r>
        <w:t>This distinction matters because many believers have been trained by accusation, even inside religious settings.</w:t>
      </w:r>
    </w:p>
    <w:p>
      <w:r>
        <w:t>Some have been corrected with contempt.</w:t>
      </w:r>
    </w:p>
    <w:p>
      <w:r>
        <w:t>Some have been shamed in public.</w:t>
      </w:r>
    </w:p>
    <w:p>
      <w:r>
        <w:t>Some have been reduced to labels that did not leave room for repentance and renewal.</w:t>
      </w:r>
    </w:p>
    <w:p>
      <w:r>
        <w:t>So when real care arrives, it can still trigger the old panic.</w:t>
      </w:r>
    </w:p>
    <w:p>
      <w:r>
        <w:t>It can feel like the same thing.</w:t>
      </w:r>
    </w:p>
    <w:p>
      <w:r>
        <w:t>Your body may react as if you are about to be thrown out, even when the other person is simply trying to help.</w:t>
      </w:r>
    </w:p>
    <w:p>
      <w:r>
        <w:t>This is where the relational texture with God becomes essential.</w:t>
      </w:r>
    </w:p>
    <w:p>
      <w:r>
        <w:t>Not as an escape from people.</w:t>
      </w:r>
    </w:p>
    <w:p>
      <w:r>
        <w:t>As the anchor that lets you stay with people.</w:t>
      </w:r>
    </w:p>
    <w:p>
      <w:r>
        <w:t>Father, I am not outside.</w:t>
      </w:r>
    </w:p>
    <w:p>
      <w:r>
        <w:t>Father, I do not have to defend myself to survive.</w:t>
      </w:r>
    </w:p>
    <w:p>
      <w:r>
        <w:t>Father, teach me how to receive care without turning it into threat.</w:t>
      </w:r>
    </w:p>
    <w:p>
      <w:r>
        <w:t>Sometimes the most spiritual thing you can do in community is pause before speaking.</w:t>
      </w:r>
    </w:p>
    <w:p>
      <w:r>
        <w:t>To let the first surge pass.</w:t>
      </w:r>
    </w:p>
    <w:p>
      <w:r>
        <w:t>To refuse the instinct to win.</w:t>
      </w:r>
    </w:p>
    <w:p>
      <w:r>
        <w:t>To choose the humility of learning.</w:t>
      </w:r>
    </w:p>
    <w:p>
      <w:r>
        <w:t>This is not weakness.</w:t>
      </w:r>
    </w:p>
    <w:p>
      <w:r>
        <w:t>It is faith.</w:t>
      </w:r>
    </w:p>
    <w:p>
      <w:r>
        <w:t>Faith is agreement with reality, and reality is this:</w:t>
      </w:r>
    </w:p>
    <w:p>
      <w:r>
        <w:t>If you are in Christ, you are held.</w:t>
      </w:r>
    </w:p>
    <w:p>
      <w:r>
        <w:t>Correction cannot take Christ away from you.</w:t>
      </w:r>
    </w:p>
    <w:p>
      <w:r>
        <w:t>Correction cannot un-adopt you.</w:t>
      </w:r>
    </w:p>
    <w:p>
      <w:r>
        <w:t>Correction cannot revoke your place at the table.</w:t>
      </w:r>
    </w:p>
    <w:p>
      <w:r>
        <w:t>That place was secured by Someone else.</w:t>
      </w:r>
    </w:p>
    <w:p>
      <w:r>
        <w:t>So you can listen.</w:t>
      </w:r>
    </w:p>
    <w:p>
      <w:r>
        <w:t>You can ask questions.</w:t>
      </w:r>
    </w:p>
    <w:p>
      <w:r>
        <w:t>You can even say, I think you are wrong, without turning it into war.</w:t>
      </w:r>
    </w:p>
    <w:p>
      <w:r>
        <w:t>You can remain steady.</w:t>
      </w:r>
    </w:p>
    <w:p>
      <w:r>
        <w:t>Not because people are always gentle.</w:t>
      </w:r>
    </w:p>
    <w:p>
      <w:r>
        <w:t>Because the Father is faithful.</w:t>
      </w:r>
    </w:p>
    <w:p>
      <w:pPr>
        <w:pStyle w:val="Heading2"/>
      </w:pPr>
      <w:r>
        <w:t>The Body Trains Love Through Ordinary Friction</w:t>
      </w:r>
    </w:p>
    <w:p>
      <w:r>
        <w:t>Love is not proven in private.</w:t>
      </w:r>
    </w:p>
    <w:p>
      <w:r>
        <w:t>Love is practiced in proximity.</w:t>
      </w:r>
    </w:p>
    <w:p>
      <w:r>
        <w:t>Most of the time, the practice is not dramatic.</w:t>
      </w:r>
    </w:p>
    <w:p>
      <w:r>
        <w:t>It is the friction of ordinary life.</w:t>
      </w:r>
    </w:p>
    <w:p>
      <w:r>
        <w:t>Different personalities.</w:t>
      </w:r>
    </w:p>
    <w:p>
      <w:r>
        <w:t>Different backgrounds.</w:t>
      </w:r>
    </w:p>
    <w:p>
      <w:r>
        <w:t>Different sensitivities.</w:t>
      </w:r>
    </w:p>
    <w:p>
      <w:r>
        <w:t>Different limitations.</w:t>
      </w:r>
    </w:p>
    <w:p>
      <w:r>
        <w:t>Different wounds.</w:t>
      </w:r>
    </w:p>
    <w:p>
      <w:r>
        <w:t>If you stay long enough, you will be misunderstood.</w:t>
      </w:r>
    </w:p>
    <w:p>
      <w:r>
        <w:t>If you serve long enough, you will be unappreciated.</w:t>
      </w:r>
    </w:p>
    <w:p>
      <w:r>
        <w:t>If you lead long enough, you will be criticized.</w:t>
      </w:r>
    </w:p>
    <w:p>
      <w:r>
        <w:t>If you follow long enough, you will be disappointed.</w:t>
      </w:r>
    </w:p>
    <w:p>
      <w:r>
        <w:t>None of this is an argument against the body.</w:t>
      </w:r>
    </w:p>
    <w:p>
      <w:r>
        <w:t>It is part of why you need the body.</w:t>
      </w:r>
    </w:p>
    <w:p>
      <w:r>
        <w:t>Because love is not merely a concept you believe.</w:t>
      </w:r>
    </w:p>
    <w:p>
      <w:r>
        <w:t>It is a life you live.</w:t>
      </w:r>
    </w:p>
    <w:p>
      <w:r>
        <w:t>And love cannot remain theoretical when you are near actual people.</w:t>
      </w:r>
    </w:p>
    <w:p>
      <w:r>
        <w:t>The Spirit uses these moments to train the heart away from self-ultimacy.</w:t>
      </w:r>
    </w:p>
    <w:p>
      <w:r>
        <w:t>Away from the need to be central.</w:t>
      </w:r>
    </w:p>
    <w:p>
      <w:r>
        <w:t>Away from the demand to be affirmed at all times.</w:t>
      </w:r>
    </w:p>
    <w:p>
      <w:r>
        <w:t>The orphan voice insists that you are safest when you are in control.</w:t>
      </w:r>
    </w:p>
    <w:p>
      <w:r>
        <w:t>But love requires a different kind of safety.</w:t>
      </w:r>
    </w:p>
    <w:p>
      <w:r>
        <w:t>The safety of being held by Christ while you are not in control.</w:t>
      </w:r>
    </w:p>
    <w:p>
      <w:r>
        <w:t>The safety of knowing you belong while your preferences are not the standard.</w:t>
      </w:r>
    </w:p>
    <w:p>
      <w:r>
        <w:t>The safety of staying when the moment is inconvenient.</w:t>
      </w:r>
    </w:p>
    <w:p>
      <w:r>
        <w:t>This is one of the quiet mercies of a healthy church.</w:t>
      </w:r>
    </w:p>
    <w:p>
      <w:r>
        <w:t>It makes your self-centeredness visible without destroying you for it.</w:t>
      </w:r>
    </w:p>
    <w:p>
      <w:r>
        <w:t>It gives you repeated opportunities to return.</w:t>
      </w:r>
    </w:p>
    <w:p>
      <w:r>
        <w:t>Not as a grand spiritual event.</w:t>
      </w:r>
    </w:p>
    <w:p>
      <w:r>
        <w:t>As a daily posture.</w:t>
      </w:r>
    </w:p>
    <w:p>
      <w:r>
        <w:t>Lord Jesus, make me love here.</w:t>
      </w:r>
    </w:p>
    <w:p>
      <w:r>
        <w:t>Not in theory.</w:t>
      </w:r>
    </w:p>
    <w:p>
      <w:r>
        <w:t>Here.</w:t>
      </w:r>
    </w:p>
    <w:p>
      <w:r>
        <w:t>In this conversation.</w:t>
      </w:r>
    </w:p>
    <w:p>
      <w:r>
        <w:t>In this misunderstanding.</w:t>
      </w:r>
    </w:p>
    <w:p>
      <w:r>
        <w:t>In this inconvenience.</w:t>
      </w:r>
    </w:p>
    <w:p>
      <w:r>
        <w:t>In this correction.</w:t>
      </w:r>
    </w:p>
    <w:p>
      <w:pPr>
        <w:pStyle w:val="Heading2"/>
      </w:pPr>
      <w:r>
        <w:t>Confession, Encouragement, and the Household of God</w:t>
      </w:r>
    </w:p>
    <w:p>
      <w:r>
        <w:t>Family language in Scripture is not poetic decoration.</w:t>
      </w:r>
    </w:p>
    <w:p>
      <w:r>
        <w:t>It is reality.</w:t>
      </w:r>
    </w:p>
    <w:p>
      <w:r>
        <w:t>And family reality has rhythms.</w:t>
      </w:r>
    </w:p>
    <w:p>
      <w:r>
        <w:t>There are times you need encouragement because you are weary and your faith feels thin.</w:t>
      </w:r>
    </w:p>
    <w:p>
      <w:r>
        <w:t>There are times you need confession because you have been hiding and the hiding is making you sick.</w:t>
      </w:r>
    </w:p>
    <w:p>
      <w:r>
        <w:t>There are times you need wisdom because you cannot see yourself clearly.</w:t>
      </w:r>
    </w:p>
    <w:p>
      <w:r>
        <w:t>There are times you need patience because growth is slower than you want.</w:t>
      </w:r>
    </w:p>
    <w:p>
      <w:r>
        <w:t>Community is not meant to be a stage where everyone performs strength.</w:t>
      </w:r>
    </w:p>
    <w:p>
      <w:r>
        <w:t>It is meant to be a household where weakness can be brought into the light without fear of exile.</w:t>
      </w:r>
    </w:p>
    <w:p>
      <w:r>
        <w:t>Confession is not a transaction.</w:t>
      </w:r>
    </w:p>
    <w:p>
      <w:r>
        <w:t>It is a return to reality.</w:t>
      </w:r>
    </w:p>
    <w:p>
      <w:r>
        <w:t>It is agreeing with what Christ already knows and bringing it into the open so you can be healed.</w:t>
      </w:r>
    </w:p>
    <w:p>
      <w:r>
        <w:t>Encouragement is not flattery.</w:t>
      </w:r>
    </w:p>
    <w:p>
      <w:r>
        <w:t>It is reinforcing what is true when your mind is spiraling.</w:t>
      </w:r>
    </w:p>
    <w:p>
      <w:r>
        <w:t>It is reminding you that the Father has not withdrawn.</w:t>
      </w:r>
    </w:p>
    <w:p>
      <w:r>
        <w:t>It is helping you hold steady when you are tempted to interpret everything through fear.</w:t>
      </w:r>
    </w:p>
    <w:p>
      <w:r>
        <w:t>This is why the body matters so deeply in the journey toward completion.</w:t>
      </w:r>
    </w:p>
    <w:p>
      <w:r>
        <w:t>God often restores our perception through other people.</w:t>
      </w:r>
    </w:p>
    <w:p>
      <w:r>
        <w:t>Not because they are perfect.</w:t>
      </w:r>
    </w:p>
    <w:p>
      <w:r>
        <w:t>Because love is an instrument.</w:t>
      </w:r>
    </w:p>
    <w:p>
      <w:r>
        <w:t>A gentle word at the right time can interrupt days of accusation.</w:t>
      </w:r>
    </w:p>
    <w:p>
      <w:r>
        <w:t>A patient presence can quiet the fear of abandonment.</w:t>
      </w:r>
    </w:p>
    <w:p>
      <w:r>
        <w:t>A friend who keeps showing up can retrain the heart to believe that belonging is not fragile.</w:t>
      </w:r>
    </w:p>
    <w:p>
      <w:r>
        <w:t>Sometimes the most healing thing is not a new insight.</w:t>
      </w:r>
    </w:p>
    <w:p>
      <w:r>
        <w:t>It is sitting at a table and realizing you are still welcome.</w:t>
      </w:r>
    </w:p>
    <w:p>
      <w:pPr>
        <w:pStyle w:val="Heading2"/>
      </w:pPr>
      <w:r>
        <w:t>When the Body Hurts</w:t>
      </w:r>
    </w:p>
    <w:p>
      <w:r>
        <w:t>It is important to name this.</w:t>
      </w:r>
    </w:p>
    <w:p>
      <w:r>
        <w:t>The church has also wounded many.</w:t>
      </w:r>
    </w:p>
    <w:p>
      <w:r>
        <w:t>Not because Christ wounds.</w:t>
      </w:r>
    </w:p>
    <w:p>
      <w:r>
        <w:t>Because people are still unfinished.</w:t>
      </w:r>
    </w:p>
    <w:p>
      <w:r>
        <w:t>Some have been harmed by harsh leadership.</w:t>
      </w:r>
    </w:p>
    <w:p>
      <w:r>
        <w:t>Some have been manipulated in the name of spirituality.</w:t>
      </w:r>
    </w:p>
    <w:p>
      <w:r>
        <w:t>Some have been shamed for questions, struggles, or weakness.</w:t>
      </w:r>
    </w:p>
    <w:p>
      <w:r>
        <w:t>Some have been betrayed by those they trusted.</w:t>
      </w:r>
    </w:p>
    <w:p>
      <w:r>
        <w:t>If that is part of your story, you may feel a conflict in your chest when you read about community.</w:t>
      </w:r>
    </w:p>
    <w:p>
      <w:r>
        <w:t>You may want to agree, and yet feel guarded.</w:t>
      </w:r>
    </w:p>
    <w:p>
      <w:r>
        <w:t>That guard is not always rebellion.</w:t>
      </w:r>
    </w:p>
    <w:p>
      <w:r>
        <w:t>Sometimes it is the residue of pain.</w:t>
      </w:r>
    </w:p>
    <w:p>
      <w:r>
        <w:t>This book is not asking you to deny that pain.</w:t>
      </w:r>
    </w:p>
    <w:p>
      <w:r>
        <w:t>It is not asking you to trust unsafe people.</w:t>
      </w:r>
    </w:p>
    <w:p>
      <w:r>
        <w:t>It is not asking you to call harm holy.</w:t>
      </w:r>
    </w:p>
    <w:p>
      <w:r>
        <w:t>Christ is gentle and He is wise.</w:t>
      </w:r>
    </w:p>
    <w:p>
      <w:r>
        <w:t>He does not demand that you place yourself in danger to prove devotion.</w:t>
      </w:r>
    </w:p>
    <w:p>
      <w:r>
        <w:t>Yet we must also be careful.</w:t>
      </w:r>
    </w:p>
    <w:p>
      <w:r>
        <w:t>Pain can teach the soul to generalize.</w:t>
      </w:r>
    </w:p>
    <w:p>
      <w:r>
        <w:t>To conclude that all community is threat.</w:t>
      </w:r>
    </w:p>
    <w:p>
      <w:r>
        <w:t>To conclude that correction is always accusation.</w:t>
      </w:r>
    </w:p>
    <w:p>
      <w:r>
        <w:t>To conclude that distance is the only form of safety.</w:t>
      </w:r>
    </w:p>
    <w:p>
      <w:r>
        <w:t>And if we live there, we remain in exile even while confessing Christ.</w:t>
      </w:r>
    </w:p>
    <w:p>
      <w:r>
        <w:t>So the question is not whether the body can hurt.</w:t>
      </w:r>
    </w:p>
    <w:p>
      <w:r>
        <w:t>It can.</w:t>
      </w:r>
    </w:p>
    <w:p>
      <w:r>
        <w:t>The question is whether Christ is able to heal the way we relate to His body.</w:t>
      </w:r>
    </w:p>
    <w:p>
      <w:r>
        <w:t>He is.</w:t>
      </w:r>
    </w:p>
    <w:p>
      <w:r>
        <w:t>Sometimes the healing is slow.</w:t>
      </w:r>
    </w:p>
    <w:p>
      <w:r>
        <w:t>Sometimes it begins with one safe relationship, not a whole room.</w:t>
      </w:r>
    </w:p>
    <w:p>
      <w:r>
        <w:t>Sometimes it begins with learning that you can say no and still be faithful.</w:t>
      </w:r>
    </w:p>
    <w:p>
      <w:r>
        <w:t>Sometimes it begins with returning to worship even while you are afraid, because you refuse to let fear become your home.</w:t>
      </w:r>
    </w:p>
    <w:p>
      <w:r>
        <w:t>The goal is not naïve trust.</w:t>
      </w:r>
    </w:p>
    <w:p>
      <w:r>
        <w:t>The goal is restored belonging.</w:t>
      </w:r>
    </w:p>
    <w:p>
      <w:r>
        <w:t>Belonging with wisdom.</w:t>
      </w:r>
    </w:p>
    <w:p>
      <w:r>
        <w:t>Belonging with boundaries.</w:t>
      </w:r>
    </w:p>
    <w:p>
      <w:r>
        <w:t>Belonging with courage.</w:t>
      </w:r>
    </w:p>
    <w:p>
      <w:r>
        <w:t>Belonging anchored in Christ, not in human perfection.</w:t>
      </w:r>
    </w:p>
    <w:p>
      <w:r>
        <w:t>There are moments when the reasons never fully resolve.</w:t>
      </w:r>
    </w:p>
    <w:p>
      <w:r>
        <w:t>You may not receive the apology you deserve.</w:t>
      </w:r>
    </w:p>
    <w:p>
      <w:r>
        <w:t>You may not understand why certain wounds were allowed.</w:t>
      </w:r>
    </w:p>
    <w:p>
      <w:r>
        <w:t>You may carry unanswered questions for a long time.</w:t>
      </w:r>
    </w:p>
    <w:p>
      <w:r>
        <w:t>And still, Christ can keep you.</w:t>
      </w:r>
    </w:p>
    <w:p>
      <w:r>
        <w:t>Still, Christ can bring you home.</w:t>
      </w:r>
    </w:p>
    <w:p>
      <w:r>
        <w:t>Not because the story was fair.</w:t>
      </w:r>
    </w:p>
    <w:p>
      <w:r>
        <w:t>Because the One who is your completion remains faithful.</w:t>
      </w:r>
    </w:p>
    <w:p>
      <w:pPr>
        <w:pStyle w:val="Heading2"/>
      </w:pPr>
      <w:r>
        <w:t>Completion Becomes Visible as Love in a People</w:t>
      </w:r>
    </w:p>
    <w:p>
      <w:r>
        <w:t>In earlier chapters we named love as visible completion.</w:t>
      </w:r>
    </w:p>
    <w:p>
      <w:r>
        <w:t>This chapter shows why that matters.</w:t>
      </w:r>
    </w:p>
    <w:p>
      <w:r>
        <w:t>Love is not only personal virtue.</w:t>
      </w:r>
    </w:p>
    <w:p>
      <w:r>
        <w:t>It is communal reality.</w:t>
      </w:r>
    </w:p>
    <w:p>
      <w:r>
        <w:t>It is how the world sees what kind of Savior you have.</w:t>
      </w:r>
    </w:p>
    <w:p>
      <w:r>
        <w:t>It is how you learn that the secret is not merely an idea.</w:t>
      </w:r>
    </w:p>
    <w:p>
      <w:r>
        <w:t>It is a life.</w:t>
      </w:r>
    </w:p>
    <w:p>
      <w:r>
        <w:t>Christ in you produces a posture that can live with others without needing to be ultimate.</w:t>
      </w:r>
    </w:p>
    <w:p>
      <w:r>
        <w:t>It produces humility that can receive correction.</w:t>
      </w:r>
    </w:p>
    <w:p>
      <w:r>
        <w:t>It produces stability that does not collapse when misunderstood.</w:t>
      </w:r>
    </w:p>
    <w:p>
      <w:r>
        <w:t>It produces patience that stays near.</w:t>
      </w:r>
    </w:p>
    <w:p>
      <w:r>
        <w:t>It produces gentleness that does not need to crush.</w:t>
      </w:r>
    </w:p>
    <w:p>
      <w:r>
        <w:t>It produces courage that can speak honestly without hatred.</w:t>
      </w:r>
    </w:p>
    <w:p>
      <w:r>
        <w:t>This is why community is not optional to completion.</w:t>
      </w:r>
    </w:p>
    <w:p>
      <w:r>
        <w:t>Not because attendance earns anything.</w:t>
      </w:r>
    </w:p>
    <w:p>
      <w:r>
        <w:t>Because love requires a place to become real.</w:t>
      </w:r>
    </w:p>
    <w:p>
      <w:r>
        <w:t>And the body is the place God has chosen.</w:t>
      </w:r>
    </w:p>
    <w:p>
      <w:r>
        <w:t>You will never practice forgiveness if no one ever wounds you.</w:t>
      </w:r>
    </w:p>
    <w:p>
      <w:r>
        <w:t>You will never practice patience if no one ever slows you down.</w:t>
      </w:r>
    </w:p>
    <w:p>
      <w:r>
        <w:t>You will never practice gentleness if no one ever irritates you.</w:t>
      </w:r>
    </w:p>
    <w:p>
      <w:r>
        <w:t>You will never practice humility if no one ever reveals what you do not want to see.</w:t>
      </w:r>
    </w:p>
    <w:p>
      <w:r>
        <w:t>This is not a cynical vision of church.</w:t>
      </w:r>
    </w:p>
    <w:p>
      <w:r>
        <w:t>It is a realistic one.</w:t>
      </w:r>
    </w:p>
    <w:p>
      <w:r>
        <w:t>A hopeful one.</w:t>
      </w:r>
    </w:p>
    <w:p>
      <w:r>
        <w:t>Because God is not surprised by the unfinished state of His people.</w:t>
      </w:r>
    </w:p>
    <w:p>
      <w:r>
        <w:t>He is completing them.</w:t>
      </w:r>
    </w:p>
    <w:p>
      <w:r>
        <w:t>And He often completes them together.</w:t>
      </w:r>
    </w:p>
    <w:p>
      <w:pPr>
        <w:pStyle w:val="Heading2"/>
      </w:pPr>
      <w:r>
        <w:t>Closing</w:t>
      </w:r>
    </w:p>
    <w:p>
      <w:r>
        <w:t>Completion has begun, but sight remains partial.</w:t>
      </w:r>
    </w:p>
    <w:p>
      <w:r>
        <w:t>So we remain teachable.</w:t>
      </w:r>
    </w:p>
    <w:p>
      <w:r>
        <w:t>We remain near.</w:t>
      </w:r>
    </w:p>
    <w:p>
      <w:r>
        <w:t>We remain willing to be adjusted without turning it into threat.</w:t>
      </w:r>
    </w:p>
    <w:p>
      <w:r>
        <w:t>We stay in the household.</w:t>
      </w:r>
    </w:p>
    <w:p>
      <w:r>
        <w:t>Not because the household is flawless.</w:t>
      </w:r>
    </w:p>
    <w:p>
      <w:r>
        <w:t>Because the Father is faithful.</w:t>
      </w:r>
    </w:p>
    <w:p>
      <w:r>
        <w:t>The orphan voice may still whisper in community.</w:t>
      </w:r>
    </w:p>
    <w:p>
      <w:r>
        <w:t>But adoption speaks louder.</w:t>
      </w:r>
    </w:p>
    <w:p>
      <w:r>
        <w:t>You are not outside.</w:t>
      </w:r>
    </w:p>
    <w:p>
      <w:r>
        <w:t>You are not auditioning.</w:t>
      </w:r>
    </w:p>
    <w:p>
      <w:r>
        <w:t>You are home.</w:t>
      </w:r>
    </w:p>
    <w:p>
      <w:r>
        <w:t>And until the day the door opens into full sight, Christ will keep restoring you into love within His body.</w:t>
      </w:r>
    </w:p>
    <w:p>
      <w:pPr>
        <w:pStyle w:val="Heading2"/>
      </w:pPr>
      <w:r>
        <w:t>Scripture Well</w:t>
      </w:r>
    </w:p>
    <w:p>
      <w:pPr>
        <w:pStyle w:val="ListBullet"/>
      </w:pPr>
      <w:r>
        <w:t>**1 Corinthians 12** — One body, many members.</w:t>
      </w:r>
    </w:p>
    <w:p>
      <w:pPr>
        <w:pStyle w:val="ListBullet"/>
      </w:pPr>
      <w:r>
        <w:t>**Ephesians 4** — Growth through honest speech in love.</w:t>
      </w:r>
    </w:p>
    <w:p>
      <w:pPr>
        <w:pStyle w:val="ListBullet"/>
      </w:pPr>
      <w:r>
        <w:t>**Hebrews 10** — Stirring one another to love and good works.</w:t>
      </w:r>
    </w:p>
    <w:p>
      <w:r>
        <w:br w:type="page"/>
      </w:r>
    </w:p>
    <w:p>
      <w:pPr>
        <w:pStyle w:val="Heading1"/>
      </w:pPr>
      <w:r>
        <w:t>Chapter 15 — Gratitude as Evidence</w:t>
      </w:r>
    </w:p>
    <w:p>
      <w:r>
        <w:t>Often grace feels less like forward motion and more like coming home — not to a familiar place, but to a Person.</w:t>
      </w:r>
    </w:p>
    <w:p>
      <w:pPr>
        <w:pStyle w:val="Heading2"/>
      </w:pPr>
      <w:r>
        <w:t>Quiet Encounter</w:t>
      </w:r>
    </w:p>
    <w:p>
      <w:r>
        <w:t>Gratitude does not always begin with a lifted mood. Sometimes it begins with noticing.</w:t>
      </w:r>
    </w:p>
    <w:p>
      <w:r>
        <w:t>A simple meal.</w:t>
      </w:r>
    </w:p>
    <w:p>
      <w:r>
        <w:t>A message from a friend.</w:t>
      </w:r>
    </w:p>
    <w:p>
      <w:r>
        <w:t>A quiet morning where mercy meets you before your thoughts accelerate.</w:t>
      </w:r>
    </w:p>
    <w:p>
      <w:r>
        <w:t>The hunger does not disappear, but it learns to speak as thanks. You pause long enough to name it.</w:t>
      </w:r>
    </w:p>
    <w:p>
      <w:r>
        <w:t>Thank You, Father.</w:t>
      </w:r>
    </w:p>
    <w:p>
      <w:r>
        <w:t>Not as a religious reflex, but as agreement. The heart relaxes. Entitlement loosens. Gratitude becomes the sound of adoption, because a child can receive without needing to prove. Thankfulness is not a performance. It is the natural language of someone who knows this life is gift.</w:t>
      </w:r>
    </w:p>
    <w:p>
      <w:r>
        <w:t>And then, because we are still incomplete, the old voice tries to return.</w:t>
      </w:r>
    </w:p>
    <w:p>
      <w:r>
        <w:t>You notice it when the coffee runs out, when a plan is interrupted, when someone does not answer the way you hoped. The irritation arrives fast, as if you were owed ease.</w:t>
      </w:r>
    </w:p>
    <w:p>
      <w:r>
        <w:t>You catch yourself in the moment where the heart tightens, and you do something small but decisive. You return again.</w:t>
      </w:r>
    </w:p>
    <w:p>
      <w:r>
        <w:t>Jesus, You are here. Teach me to receive.</w:t>
      </w:r>
    </w:p>
    <w:p>
      <w:r>
        <w:t>The circumstances do not rearrange. But the inner posture shifts. Gratitude does not deny what is hard. It refuses to let hardship become the only interpreter.</w:t>
      </w:r>
    </w:p>
    <w:p>
      <w:pPr>
        <w:pStyle w:val="Heading2"/>
      </w:pPr>
      <w:r>
        <w:t>Gratitude Is Agreement With Grace</w:t>
      </w:r>
    </w:p>
    <w:p>
      <w:r>
        <w:t>We have described belief as agreement with reality. That is not a cold intellectual act. It is relational alignment. It is the soul choosing to stand where God stands about what is true of Him and what is true of us.</w:t>
      </w:r>
    </w:p>
    <w:p>
      <w:r>
        <w:t>Gratitude is one of the clearest forms of that agreement.</w:t>
      </w:r>
    </w:p>
    <w:p>
      <w:r>
        <w:t>When you give thanks, you confess that your life is not self-generated. You acknowledge that you are being carried by gifts you did not create and could not control. You admit you are not ultimate. You are receiving?</w:t>
      </w:r>
    </w:p>
    <w:p>
      <w:r>
        <w:t>This is why gratitude has such spiritual force. It does not merely decorate life with positivity. It exposes what you believe is underneath your striving.</w:t>
      </w:r>
    </w:p>
    <w:p>
      <w:r>
        <w:t>If you believe your completion must be built by effort, then life feels like a project you must manage. The heart becomes a factory. Everything is evaluated as useful or useless, favorable or threatening.</w:t>
      </w:r>
    </w:p>
    <w:p>
      <w:r>
        <w:t>But if you believe Christ is your completion, then life becomes participation. You still work. You still build. You still endure. Yet you do these things as a child in the household, not as an orphan trying to purchase belonging.</w:t>
      </w:r>
    </w:p>
    <w:p>
      <w:r>
        <w:t>Gratitude is the voice that says, I am home enough to receive.</w:t>
      </w:r>
    </w:p>
    <w:p>
      <w:r>
        <w:t>In Scripture, thankfulness is not treated as an optional personality trait. It is treated as a fitting response to grace, a mark of spiritual sanity. Paul describes a life shaped by Christ as one where thankfulness becomes atmosphere, not occasional ornament. The peace of Christ rules the heart, the word of Christ dwells richly, and thankfulness is woven through speech, singing, and work.</w:t>
      </w:r>
    </w:p>
    <w:p>
      <w:r>
        <w:t>That is not because gratitude earns anything from God. It is because gratitude reveals that you are living from what you have been given.</w:t>
      </w:r>
    </w:p>
    <w:p>
      <w:pPr>
        <w:pStyle w:val="Heading2"/>
      </w:pPr>
      <w:r>
        <w:t>The Orphan Reflex and the Entitlement Voice</w:t>
      </w:r>
    </w:p>
    <w:p>
      <w:r>
        <w:t>One of the strongest enemies of gratitude is not suffering. It is entitlement.</w:t>
      </w:r>
    </w:p>
    <w:p>
      <w:r>
        <w:t>Entitlement sounds sophisticated when we baptize it. We call it standards. We call it discernment. We call it self-respect. Sometimes those things are real. But entitlement is different. Entitlement is the quiet assumption that life should be arranged around you, and that disruption is an offense.</w:t>
      </w:r>
    </w:p>
    <w:p>
      <w:r>
        <w:t>The orphan reflex feeds entitlement, because the orphan does not feel safe enough to receive. If you do not know you belong, you turn every gift into a transaction. You turn relationships into leverage. You turn God Himself into a system to control.</w:t>
      </w:r>
    </w:p>
    <w:p>
      <w:r>
        <w:t>The heart begins to say:</w:t>
      </w:r>
    </w:p>
    <w:p>
      <w:r>
        <w:t>I have done enough. I deserve relief.</w:t>
      </w:r>
    </w:p>
    <w:p>
      <w:r>
        <w:t>I have suffered enough. I deserve answers.</w:t>
      </w:r>
    </w:p>
    <w:p>
      <w:r>
        <w:t>I have obeyed enough. I deserve results.</w:t>
      </w:r>
    </w:p>
    <w:p>
      <w:r>
        <w:t>This is where gratitude becomes diagnostic. The absence of gratitude is not always proof of rebellion. Sometimes it is proof of exhaustion. Sometimes it is proof of grief. Sometimes it is proof of depression. We must be gentle and honest here.</w:t>
      </w:r>
    </w:p>
    <w:p>
      <w:r>
        <w:t>But entitlement has a particular flavor. It is not sorrow. It is demand. It is the inner posture that tries to convert God into a vending machine, and people into employees.</w:t>
      </w:r>
    </w:p>
    <w:p>
      <w:r>
        <w:t>When you hear that voice, do not panic. Do not hide it. Bring it into the light?</w:t>
      </w:r>
    </w:p>
    <w:p>
      <w:r>
        <w:t>Father, this is what is coming out of me.</w:t>
      </w:r>
    </w:p>
    <w:p>
      <w:r>
        <w:t>Notice what happens when you name it. The heart is already being softened. The orphan voice loses some of its authority when you refuse to let it speak in secret.</w:t>
      </w:r>
    </w:p>
    <w:p>
      <w:r>
        <w:t>Gratitude is not a way to silence pain. It is a way to stop pain from becoming accusation.</w:t>
      </w:r>
    </w:p>
    <w:p>
      <w:pPr>
        <w:pStyle w:val="Heading2"/>
      </w:pPr>
      <w:r>
        <w:t>The Child’s Posture: Receiving Without Proving</w:t>
      </w:r>
    </w:p>
    <w:p>
      <w:r>
        <w:t>Adoption changes the way you interpret gifts.</w:t>
      </w:r>
    </w:p>
    <w:p>
      <w:r>
        <w:t>An orphan receives with suspicion. A child receives with trust.</w:t>
      </w:r>
    </w:p>
    <w:p>
      <w:r>
        <w:t>The orphan asks, What will this cost me.</w:t>
      </w:r>
    </w:p>
    <w:p>
      <w:r>
        <w:t>The child asks, Who is giving this to me.</w:t>
      </w:r>
    </w:p>
    <w:p>
      <w:r>
        <w:t>The difference is relational. The gift is not just an object. It is a sign of belonging.</w:t>
      </w:r>
    </w:p>
    <w:p>
      <w:r>
        <w:t>This is why gratitude can be so healing. It trains the soul to receive love without needing to control it.</w:t>
      </w:r>
    </w:p>
    <w:p>
      <w:r>
        <w:t>Think about the table.</w:t>
      </w:r>
    </w:p>
    <w:p>
      <w:r>
        <w:t>In a healthy household, the table is not a reward for the flawless. It is where you learn you belong. It is where you are fed even when you are tired, even when you are young, even when you have questions, even when your performance is mixed.</w:t>
      </w:r>
    </w:p>
    <w:p>
      <w:r>
        <w:t>When Christ brings you into His life, He is not merely offering you ideas. He is bringing you into a home. The Father is not placing you on probation. He is welcoming you. The Spirit is not tolerating you. He is forming you?</w:t>
      </w:r>
    </w:p>
    <w:p>
      <w:r>
        <w:t>Gratitude is the interior yes that answers that welcome.</w:t>
      </w:r>
    </w:p>
    <w:p>
      <w:r>
        <w:t>It does not mean you feel welcome every day. It means you are choosing to agree with what is true even when your nervous system is still learning safety.</w:t>
      </w:r>
    </w:p>
    <w:p>
      <w:r>
        <w:t>Sometimes gratitude looks like the smallest sentence. Thank You for not leaving me. Thank You for holding me. Thank You for another day.</w:t>
      </w:r>
    </w:p>
    <w:p>
      <w:r>
        <w:t>Those are not slogans. They are the language of someone returning to the house.</w:t>
      </w:r>
    </w:p>
    <w:p>
      <w:pPr>
        <w:pStyle w:val="Heading2"/>
      </w:pPr>
      <w:r>
        <w:t>The One Who Returned</w:t>
      </w:r>
    </w:p>
    <w:p>
      <w:r>
        <w:t>There is a scene in the Gospels that exposes the nature of gratitude without lecturing.</w:t>
      </w:r>
    </w:p>
    <w:p>
      <w:r>
        <w:t>Ten lepers are healed. Ten bodies are restored. Ten lives are given back.</w:t>
      </w:r>
    </w:p>
    <w:p>
      <w:r>
        <w:t>But only one returns.</w:t>
      </w:r>
    </w:p>
    <w:p>
      <w:r>
        <w:t>The returning man does something quietly revealing. He does not merely take the gift and move on. He goes back to the Giver. Gratitude is not just appreciation for a benefit. It is relationship.</w:t>
      </w:r>
    </w:p>
    <w:p>
      <w:r>
        <w:t>This is one reason many of us struggle. We are trained to focus on outcomes, but gratitude calls us back to presence. It calls us back to Christ Himself.</w:t>
      </w:r>
    </w:p>
    <w:p>
      <w:r>
        <w:t>You can see the difference in your own life.</w:t>
      </w:r>
    </w:p>
    <w:p>
      <w:r>
        <w:t>There are seasons where you pray mostly for changes. You want the problem removed, the door opened, the pain eased, the relationship repaired. There is nothing wrong with asking. Scripture invites us to ask.</w:t>
      </w:r>
    </w:p>
    <w:p>
      <w:r>
        <w:t>But if that becomes all you do, you can drift into a spiritual life built on results. You begin to measure God by whether He is moving fast enough.</w:t>
      </w:r>
    </w:p>
    <w:p>
      <w:r>
        <w:t>Gratitude interrupts that drift. It says, before anything else changes, I acknowledge You. I return to You.</w:t>
      </w:r>
    </w:p>
    <w:p>
      <w:r>
        <w:t>The returning leper is not praised because he mastered optimism. He is praised because he recognized the Giver and came back.</w:t>
      </w:r>
    </w:p>
    <w:p>
      <w:r>
        <w:t>Gratitude is homecoming.</w:t>
      </w:r>
    </w:p>
    <w:p>
      <w:pPr>
        <w:pStyle w:val="Heading2"/>
      </w:pPr>
      <w:r>
        <w:t>Gratitude in Suffering: Not Denial, Not Bargaining</w:t>
      </w:r>
    </w:p>
    <w:p>
      <w:r>
        <w:t>One of the hardest phrases in Scripture is also one of the most misunderstood: give thanks in all circumstances.</w:t>
      </w:r>
    </w:p>
    <w:p>
      <w:r>
        <w:t>This is not a command to deny pain. It is not a command to pretend evil is good. It is not a demand to call loss a blessing.</w:t>
      </w:r>
    </w:p>
    <w:p>
      <w:r>
        <w:t>It is an invitation to keep God inside the frame, even when you cannot make sense of what is happening.</w:t>
      </w:r>
    </w:p>
    <w:p>
      <w:r>
        <w:t>Suffering has a way of shrinking the world. The nervous system becomes a spotlight that only illuminates what hurts. The mind circles, searching for a reason, searching for a lever, searching for something that will stop the ache.</w:t>
      </w:r>
    </w:p>
    <w:p>
      <w:r>
        <w:t>If you are not careful, suffering can become a courtroom. You begin to build a case. You interrogate yourself. You interrogate God. You look for a verdict that will make the pain intelligible.</w:t>
      </w:r>
    </w:p>
    <w:p>
      <w:r>
        <w:t>Gratitude does not resolve the mystery. It refuses the courtroom posture.</w:t>
      </w:r>
    </w:p>
    <w:p>
      <w:r>
        <w:t>It says, I am not alone in this.</w:t>
      </w:r>
    </w:p>
    <w:p>
      <w:r>
        <w:t>It says, mercy is still here.</w:t>
      </w:r>
    </w:p>
    <w:p>
      <w:r>
        <w:t>It says, I do not understand, but I will not interpret Your silence as abandonment.</w:t>
      </w:r>
    </w:p>
    <w:p>
      <w:r>
        <w:t>Sometimes gratitude in suffering is as quiet as remembering one thing the Father has already done. He has given you His Son. He has brought you into His household. He has not turned away.</w:t>
      </w:r>
    </w:p>
    <w:p>
      <w:r>
        <w:t>That remembrance does not remove grief, but it prevents grief from becoming ultimate.</w:t>
      </w:r>
    </w:p>
    <w:p>
      <w:r>
        <w:t>This is where the secret becomes practical. Humans are structurally incomplete. We cannot carry the weight of being our own anchor. Suffering exposes that quickly, because suffering removes the illusion of control.</w:t>
      </w:r>
    </w:p>
    <w:p>
      <w:r>
        <w:t>Without hope, that exposure tends toward collapse. The heart turns inward. The mind becomes a closed room. Self-destruction begins to look like relief.</w:t>
      </w:r>
    </w:p>
    <w:p>
      <w:r>
        <w:t>But when striving is reoriented and anchored beyond the self, the same exposure becomes a doorway. You discover that Christ can hold what you cannot hold. Gratitude becomes one of the ways you step through that doorway.</w:t>
      </w:r>
    </w:p>
    <w:p>
      <w:r>
        <w:t>Thank You for holding me when I cannot hold myself.</w:t>
      </w:r>
    </w:p>
    <w:p>
      <w:r>
        <w:t>Thank You that my life is not resting on my ability to stay strong.</w:t>
      </w:r>
    </w:p>
    <w:p>
      <w:r>
        <w:t>This is not denial. It is dependence. It is a form of faith that looks like receiving.</w:t>
      </w:r>
    </w:p>
    <w:p>
      <w:pPr>
        <w:pStyle w:val="Heading2"/>
      </w:pPr>
      <w:r>
        <w:t>Gratitude as Worship and Memory</w:t>
      </w:r>
    </w:p>
    <w:p>
      <w:r>
        <w:t>Gratitude is not merely emotional. It is moral and spiritual. It is the heart bowing to reality.</w:t>
      </w:r>
    </w:p>
    <w:p>
      <w:r>
        <w:t>Worship is not only singing. Worship is the soul returning God to His rightful place.</w:t>
      </w:r>
    </w:p>
    <w:p>
      <w:r>
        <w:t>When you give thanks, you are not informing God of something He does not know. You are letting your heart be adjusted. You are stepping out of self-ultimacy?</w:t>
      </w:r>
    </w:p>
    <w:p>
      <w:r>
        <w:t>This is why gratitude can feel like spiritual warfare. Entitlement wants to make you the center. Gratitude dethrones you.</w:t>
      </w:r>
    </w:p>
    <w:p>
      <w:r>
        <w:t>Sometimes the most powerful worship you can offer is not a song. It is a simple sentence whispered while your life feels unsteady.</w:t>
      </w:r>
    </w:p>
    <w:p>
      <w:r>
        <w:t>You are good.</w:t>
      </w:r>
    </w:p>
    <w:p>
      <w:r>
        <w:t>You are faithful.</w:t>
      </w:r>
    </w:p>
    <w:p>
      <w:r>
        <w:t>You are near.</w:t>
      </w:r>
    </w:p>
    <w:p>
      <w:r>
        <w:t>Gratitude becomes memory, and memory becomes stability.</w:t>
      </w:r>
    </w:p>
    <w:p>
      <w:r>
        <w:t>Scripture often calls the people of God to remember. Not because God forgets, but because we do. The orphan voice forgets quickly. It reinterprets the whole story through a single moment of pain.</w:t>
      </w:r>
    </w:p>
    <w:p>
      <w:r>
        <w:t>Gratitude is a disciplined refusal to let the present erase the past.</w:t>
      </w:r>
    </w:p>
    <w:p>
      <w:r>
        <w:t>When you remember mercy, you are not clinging to nostalgia. You are protecting your heart from false narratives?</w:t>
      </w:r>
    </w:p>
    <w:p>
      <w:r>
        <w:t>You are telling the truth about God, but you are doing it by returning to the Person, not by abstract argument.</w:t>
      </w:r>
    </w:p>
    <w:p>
      <w:pPr>
        <w:pStyle w:val="Heading2"/>
      </w:pPr>
      <w:r>
        <w:t>Gratitude Creates Open Hands</w:t>
      </w:r>
    </w:p>
    <w:p>
      <w:r>
        <w:t>Entitlement clenches.</w:t>
      </w:r>
    </w:p>
    <w:p>
      <w:r>
        <w:t>Gratitude opens.</w:t>
      </w:r>
    </w:p>
    <w:p>
      <w:r>
        <w:t>You can feel it physically. When you believe you are owed, you tighten. When you believe you are receiving, you soften. This is one reason gratitude produces generosity. A grateful person is not trying to hoard belonging. A grateful person is not trying to build safety through accumulation. A grateful person is not trying to prove worth through display.</w:t>
      </w:r>
    </w:p>
    <w:p>
      <w:r>
        <w:t>Gratitude is contentment with God as the anchor, not with life as an arrangement.</w:t>
      </w:r>
    </w:p>
    <w:p>
      <w:r>
        <w:t>Paul describes learning contentment in abundance and in need. That is not stoicism. It is not numbness. It is the fruit of being strengthened in Christ. The world can give you comforts, but it cannot give you an anchor. Christ can give you both mercy and meaning.</w:t>
      </w:r>
    </w:p>
    <w:p>
      <w:r>
        <w:t>This is why gratitude does not make you passive. It makes you free.</w:t>
      </w:r>
    </w:p>
    <w:p>
      <w:r>
        <w:t>A free person can give.</w:t>
      </w:r>
    </w:p>
    <w:p>
      <w:r>
        <w:t>A free person can bless without calculating.</w:t>
      </w:r>
    </w:p>
    <w:p>
      <w:r>
        <w:t>A free person can celebrate another without feeling diminished.</w:t>
      </w:r>
    </w:p>
    <w:p>
      <w:r>
        <w:t>When you live as an adopted child, you do not need to extract from every relationship. You can offer yourself without fear of running out, because the Father is not a scarce resource?</w:t>
      </w:r>
    </w:p>
    <w:p>
      <w:r>
        <w:t>Gratitude proves that you have begun to believe that.</w:t>
      </w:r>
    </w:p>
    <w:p>
      <w:pPr>
        <w:pStyle w:val="Heading2"/>
      </w:pPr>
      <w:r>
        <w:t>Practicing Gratitude Without Performance</w:t>
      </w:r>
    </w:p>
    <w:p>
      <w:r>
        <w:t>If gratitude is evidence, then the temptation is to turn it into a measurement. We begin to ask whether we are grateful enough. We begin to condemn ourselves for not feeling grateful at the right times.</w:t>
      </w:r>
    </w:p>
    <w:p>
      <w:r>
        <w:t>That returns us to striving, which is the opposite of gratitude.</w:t>
      </w:r>
    </w:p>
    <w:p>
      <w:r>
        <w:t>The goal is not to manufacture emotion. The goal is to cultivate attention.</w:t>
      </w:r>
    </w:p>
    <w:p>
      <w:r>
        <w:t>Gratitude grows where the heart learns to notice grace. This is why Scripture joins thankfulness to the word dwelling richly and the peace of Christ ruling the heart. Gratitude is not a technique. It is a life in which Christ is central.</w:t>
      </w:r>
    </w:p>
    <w:p>
      <w:r>
        <w:t>There are practical ways to cooperate with this without turning it into a performance.</w:t>
      </w:r>
    </w:p>
    <w:p>
      <w:r>
        <w:t>You can pause before a meal and name the gift.</w:t>
      </w:r>
    </w:p>
    <w:p>
      <w:r>
        <w:t>You can pause after a hard conversation and thank God for restraint, even if you did not handle it perfectly.</w:t>
      </w:r>
    </w:p>
    <w:p>
      <w:r>
        <w:t>You can thank God for correction, because correction means you are being cared for.</w:t>
      </w:r>
    </w:p>
    <w:p>
      <w:r>
        <w:t>You can thank God for a day of ordinary faithfulness, because ordinary faithfulness is evidence of the Spirit.</w:t>
      </w:r>
    </w:p>
    <w:p>
      <w:r>
        <w:t>You can thank God for breath. You can thank God for forgiveness. You can thank God for His patience.</w:t>
      </w:r>
    </w:p>
    <w:p>
      <w:r>
        <w:t>These are not boxes to check. They are small returns.</w:t>
      </w:r>
    </w:p>
    <w:p>
      <w:r>
        <w:t>Sometimes gratitude is simply refusing to let the orphan voice narrate the day. Sometimes it is turning your attention back to Christ when the mind starts spiraling.</w:t>
      </w:r>
    </w:p>
    <w:p>
      <w:r>
        <w:t>Jesus, You are enough.</w:t>
      </w:r>
    </w:p>
    <w:p>
      <w:r>
        <w:t>Jesus, You are here.</w:t>
      </w:r>
    </w:p>
    <w:p>
      <w:r>
        <w:t>Jesus, thank You.</w:t>
      </w:r>
    </w:p>
    <w:p>
      <w:r>
        <w:t>This is how gratitude becomes rhythm. It becomes a quiet liturgy of home.</w:t>
      </w:r>
    </w:p>
    <w:p>
      <w:pPr>
        <w:pStyle w:val="Heading2"/>
      </w:pPr>
      <w:r>
        <w:t>Closing</w:t>
      </w:r>
    </w:p>
    <w:p>
      <w:r>
        <w:t>Gratitude is not spiritual decoration. It is spiritual alignment.</w:t>
      </w:r>
    </w:p>
    <w:p>
      <w:r>
        <w:t>It is the heart agreeing with grace.</w:t>
      </w:r>
    </w:p>
    <w:p>
      <w:r>
        <w:t>It is the posture of an adopted child receiving life as gift, not as wages.</w:t>
      </w:r>
    </w:p>
    <w:p>
      <w:r>
        <w:t>It is the loosening of entitlement, the softening of defensiveness, the opening of the hands.</w:t>
      </w:r>
    </w:p>
    <w:p>
      <w:r>
        <w:t>Gratitude does not deny pain. It refuses to let pain become accusation.</w:t>
      </w:r>
    </w:p>
    <w:p>
      <w:r>
        <w:t>Gratitude does not pretend we are complete. It confesses we are being completed in Christ.</w:t>
      </w:r>
    </w:p>
    <w:p>
      <w:r>
        <w:t>And because we are still on the way, gratitude becomes one of the clearest evidences that the homecoming has begun.</w:t>
      </w:r>
    </w:p>
    <w:p>
      <w:pPr>
        <w:pStyle w:val="Heading2"/>
      </w:pPr>
      <w:r>
        <w:t>Scripture Well</w:t>
      </w:r>
    </w:p>
    <w:p>
      <w:pPr>
        <w:pStyle w:val="ListBullet"/>
      </w:pPr>
      <w:r>
        <w:t>**Colossians 3:15–17** — Thankfulness as atmosphere of the new life.</w:t>
      </w:r>
    </w:p>
    <w:p>
      <w:pPr>
        <w:pStyle w:val="ListBullet"/>
      </w:pPr>
      <w:r>
        <w:t>**Luke 17:11–19** — The returned leper and gratitude as returning to the Giver.</w:t>
      </w:r>
    </w:p>
    <w:p>
      <w:pPr>
        <w:pStyle w:val="ListBullet"/>
      </w:pPr>
      <w:r>
        <w:t>**1 Thessalonians 5:16–18** — Giving thanks in all circumstances without denial.</w:t>
      </w:r>
    </w:p>
    <w:p>
      <w:pPr>
        <w:pStyle w:val="ListBullet"/>
      </w:pPr>
      <w:r>
        <w:t>**Philippians 4** — Contentment learned in Christ, abundance and need.</w:t>
      </w:r>
    </w:p>
    <w:p>
      <w:pPr>
        <w:pStyle w:val="ListBullet"/>
      </w:pPr>
      <w:r>
        <w:t>**Psalm 103** — Remembering mercy when the orphan voice forgets.</w:t>
      </w:r>
    </w:p>
    <w:p>
      <w:pPr>
        <w:pStyle w:val="ListBullet"/>
      </w:pPr>
      <w:r>
        <w:t>**James 1** — Every good gift from the Father, without shifting shadow.</w:t>
      </w:r>
    </w:p>
    <w:p>
      <w:pPr>
        <w:pStyle w:val="ListBullet"/>
      </w:pPr>
      <w:r>
        <w:t>**Romans 8** — Adoption, belonging, and the Spirit’s witness.</w:t>
      </w:r>
    </w:p>
    <w:p>
      <w:pPr>
        <w:pStyle w:val="ListBullet"/>
      </w:pPr>
      <w:r>
        <w:t>**Ephesians 5** — Giving thanks always, worship as a life oriented to God.</w:t>
      </w:r>
    </w:p>
    <w:p>
      <w:r>
        <w:br w:type="page"/>
      </w:r>
    </w:p>
    <w:p>
      <w:pPr>
        <w:pStyle w:val="Heading1"/>
      </w:pPr>
      <w:r>
        <w:t>Chapter 16 — Guarding Against Superiority</w:t>
      </w:r>
    </w:p>
    <w:p>
      <w:r>
        <w:t>Often grace feels less like forward motion and more like coming home — not to a familiar place, but to a Person.</w:t>
      </w:r>
    </w:p>
    <w:p>
      <w:pPr>
        <w:pStyle w:val="Heading2"/>
      </w:pPr>
      <w:r>
        <w:t>Quiet Encounter</w:t>
      </w:r>
    </w:p>
    <w:p>
      <w:r>
        <w:t>It happens in a small, ordinary moment.</w:t>
      </w:r>
    </w:p>
    <w:p>
      <w:r>
        <w:t>You are standing in the kitchen after a gathering. The room is not dramatic. Plates stacked. A few people still talking softly. Someone asked a question and you answered it well. You can tell it landed. You can tell you sounded steady.</w:t>
      </w:r>
    </w:p>
    <w:p>
      <w:r>
        <w:t>You walk away and feel something warm in your chest.</w:t>
      </w:r>
    </w:p>
    <w:p>
      <w:r>
        <w:t>At first it feels like gratitude.</w:t>
      </w:r>
    </w:p>
    <w:p>
      <w:r>
        <w:t>Then, almost imperceptibly, it tilts.</w:t>
      </w:r>
    </w:p>
    <w:p>
      <w:r>
        <w:t>A quiet comparison forms before you choose it.</w:t>
      </w:r>
    </w:p>
    <w:p>
      <w:r>
        <w:t>I see more clearly than they do.</w:t>
      </w:r>
    </w:p>
    <w:p>
      <w:r>
        <w:t>The sentence is not spoken out loud. It is not even fully articulated. It is a feeling, a posture. You notice how quickly your heart rises above the room. You notice the subtle pleasure of being the one who knows.</w:t>
      </w:r>
    </w:p>
    <w:p>
      <w:r>
        <w:t>You pause at the sink with your hands in the water.</w:t>
      </w:r>
    </w:p>
    <w:p>
      <w:r>
        <w:t>Was I helping them, or proving myself?</w:t>
      </w:r>
    </w:p>
    <w:p>
      <w:r>
        <w:t>The water runs. The house hums. The moment is small enough to ignore.</w:t>
      </w:r>
    </w:p>
    <w:p>
      <w:r>
        <w:t>So you do not ignore it.</w:t>
      </w:r>
    </w:p>
    <w:p>
      <w:r>
        <w:t>You return.</w:t>
      </w:r>
    </w:p>
    <w:p>
      <w:r>
        <w:t>Lord Jesus, keep me low at Your cross.</w:t>
      </w:r>
    </w:p>
    <w:p>
      <w:r>
        <w:t>Not low in shame.</w:t>
      </w:r>
    </w:p>
    <w:p>
      <w:r>
        <w:t>Low in honesty.</w:t>
      </w:r>
    </w:p>
    <w:p>
      <w:r>
        <w:t>Low in dependence.</w:t>
      </w:r>
    </w:p>
    <w:p>
      <w:r>
        <w:t>Low in love.</w:t>
      </w:r>
    </w:p>
    <w:p>
      <w:r>
        <w:t>Something settles. The warmth remains, but it changes shape. It becomes quieter. It becomes cleaner. It becomes a gift, not a pedestal.</w:t>
      </w:r>
    </w:p>
    <w:p>
      <w:r>
        <w:t>Grace does not strengthen pride.</w:t>
      </w:r>
    </w:p>
    <w:p>
      <w:r>
        <w:t>Grace dismantles it.</w:t>
      </w:r>
    </w:p>
    <w:p>
      <w:pPr>
        <w:pStyle w:val="Heading2"/>
      </w:pPr>
      <w:r>
        <w:t>Superiority Is a Subtle Form of Orphanhood</w:t>
      </w:r>
    </w:p>
    <w:p>
      <w:r>
        <w:t>Superiority is not always arrogance with a raised voice. Often it is orphan fear wearing religious clothing.</w:t>
      </w:r>
    </w:p>
    <w:p>
      <w:r>
        <w:t>An orphan heart does not feel safe in belonging, so it tries to secure a place by climbing.</w:t>
      </w:r>
    </w:p>
    <w:p>
      <w:r>
        <w:t>Sometimes the climb looks like success.</w:t>
      </w:r>
    </w:p>
    <w:p>
      <w:r>
        <w:t>Sometimes it looks like competence.</w:t>
      </w:r>
    </w:p>
    <w:p>
      <w:r>
        <w:t>Sometimes it looks like being right.</w:t>
      </w:r>
    </w:p>
    <w:p>
      <w:r>
        <w:t>You can believe in Christ and still feel an impulse to prove you deserve your seat at the table. That impulse may not show itself as open boasting. It can show itself as impatience. It can show itself as irritation. It can show itself as a quiet contempt for people who are still learning.</w:t>
      </w:r>
    </w:p>
    <w:p>
      <w:r>
        <w:t>If adoption is real, superiority makes less and less sense.</w:t>
      </w:r>
    </w:p>
    <w:p>
      <w:r>
        <w:t>A child who has been welcomed does not need to stand above the other children to feel secure.</w:t>
      </w:r>
    </w:p>
    <w:p>
      <w:r>
        <w:t>Yet the flesh keeps trying to recreate a hierarchy inside grace.</w:t>
      </w:r>
    </w:p>
    <w:p>
      <w:r>
        <w:t>So the Spirit keeps bringing us back home.</w:t>
      </w:r>
    </w:p>
    <w:p>
      <w:r>
        <w:t>Not to our performance.</w:t>
      </w:r>
    </w:p>
    <w:p>
      <w:r>
        <w:t>Not to our correctness.</w:t>
      </w:r>
    </w:p>
    <w:p>
      <w:r>
        <w:t>To Christ Himself.</w:t>
      </w:r>
    </w:p>
    <w:p>
      <w:pPr>
        <w:pStyle w:val="Heading2"/>
      </w:pPr>
      <w:r>
        <w:t>When Being Right Becomes a Refuge</w:t>
      </w:r>
    </w:p>
    <w:p>
      <w:r>
        <w:t>There is a difference between loving the Word of God and hiding behind being right.</w:t>
      </w:r>
    </w:p>
    <w:p>
      <w:r>
        <w:t>The Word is given to reveal Christ, to heal, to correct, to train, to shape love.</w:t>
      </w:r>
    </w:p>
    <w:p>
      <w:r>
        <w:t>But the carnal mind can take even good things and turn them into shelters for self.</w:t>
      </w:r>
    </w:p>
    <w:p>
      <w:r>
        <w:t>You feel it when a conversation becomes a courtroom.</w:t>
      </w:r>
    </w:p>
    <w:p>
      <w:r>
        <w:t>You feel it when listening dies and winning becomes the goal.</w:t>
      </w:r>
    </w:p>
    <w:p>
      <w:r>
        <w:t>You feel it when correction is less about restoration and more about humiliation, even if the words are technically accurate.</w:t>
      </w:r>
    </w:p>
    <w:p>
      <w:r>
        <w:t>You feel it when you read Scripture only to gather ammunition.</w:t>
      </w:r>
    </w:p>
    <w:p>
      <w:r>
        <w:t>You can call that spiritual maturity, but your soul knows the difference.</w:t>
      </w:r>
    </w:p>
    <w:p>
      <w:r>
        <w:t>The Holy Spirit does not make you sharp to cut others.</w:t>
      </w:r>
    </w:p>
    <w:p>
      <w:r>
        <w:t>He makes you steady enough to serve them.</w:t>
      </w:r>
    </w:p>
    <w:p>
      <w:r>
        <w:t>If you are truly anchored in Christ, you can be gentle and still be clear. You can be firm and still be kind. You can say no without despising. You can correct without crushing.</w:t>
      </w:r>
    </w:p>
    <w:p>
      <w:r>
        <w:t>Superiority cannot do that.</w:t>
      </w:r>
    </w:p>
    <w:p>
      <w:r>
        <w:t>Superiority needs someone beneath it.</w:t>
      </w:r>
    </w:p>
    <w:p>
      <w:r>
        <w:t>Love does not.</w:t>
      </w:r>
    </w:p>
    <w:p>
      <w:pPr>
        <w:pStyle w:val="Heading2"/>
      </w:pPr>
      <w:r>
        <w:t>The Cross Levels Us</w:t>
      </w:r>
    </w:p>
    <w:p>
      <w:r>
        <w:t>The cross is not only forgiveness. It is also a demolition.</w:t>
      </w:r>
    </w:p>
    <w:p>
      <w:r>
        <w:t>It demolishes every reason we have to boast.</w:t>
      </w:r>
    </w:p>
    <w:p>
      <w:r>
        <w:t>If you were rescued, you cannot stand above the drowning.</w:t>
      </w:r>
    </w:p>
    <w:p>
      <w:r>
        <w:t>If you were welcomed, you cannot despise the latecomer.</w:t>
      </w:r>
    </w:p>
    <w:p>
      <w:r>
        <w:t>If you were made clean, you cannot speak as if you were always clean.</w:t>
      </w:r>
    </w:p>
    <w:p>
      <w:r>
        <w:t>The cross does not merely pardon your past.</w:t>
      </w:r>
    </w:p>
    <w:p>
      <w:r>
        <w:t>It reorders your posture.</w:t>
      </w:r>
    </w:p>
    <w:p>
      <w:r>
        <w:t>Paul’s argument in 1 Corinthians is not that some people are naturally humble and others need to try harder. His argument is that the kind of people God calls exposes the emptiness of human boasting.</w:t>
      </w:r>
    </w:p>
    <w:p>
      <w:r>
        <w:t>God does not save us to make us impressive.</w:t>
      </w:r>
    </w:p>
    <w:p>
      <w:r>
        <w:t>He saves us to make Christ central.</w:t>
      </w:r>
    </w:p>
    <w:p>
      <w:r>
        <w:t>This is why any spiritual system that produces superiority has drifted from Christ. Not because clarity is wrong, but because Christ is the point, and Christ is the One who kneels to wash feet.</w:t>
      </w:r>
    </w:p>
    <w:p>
      <w:r>
        <w:t>The closer you get to the cross, the less room you have to stand tall over anyone.</w:t>
      </w:r>
    </w:p>
    <w:p>
      <w:pPr>
        <w:pStyle w:val="Heading2"/>
      </w:pPr>
      <w:r>
        <w:t>The Mind of Christ: Downward Love</w:t>
      </w:r>
    </w:p>
    <w:p>
      <w:r>
        <w:t>Philippians does not describe humility as an accessory. It describes humility as the shape of Christ’s life.</w:t>
      </w:r>
    </w:p>
    <w:p>
      <w:r>
        <w:t>Christ did not come to secure a higher seat.</w:t>
      </w:r>
    </w:p>
    <w:p>
      <w:r>
        <w:t>He came to give Himself.</w:t>
      </w:r>
    </w:p>
    <w:p>
      <w:r>
        <w:t>He did not grasp at status.</w:t>
      </w:r>
    </w:p>
    <w:p>
      <w:r>
        <w:t>He emptied Himself.</w:t>
      </w:r>
    </w:p>
    <w:p>
      <w:r>
        <w:t>That movement is not a metaphor. It is the pattern of God’s love.</w:t>
      </w:r>
    </w:p>
    <w:p>
      <w:r>
        <w:t>When the Spirit forms Christ in you, the heart begins to move downward without panic. You do not have to protect your image as fiercely. You do not have to be first. You do not have to win?</w:t>
      </w:r>
    </w:p>
    <w:p>
      <w:r>
        <w:t>You can take the lower place because you are not trying to earn belonging.</w:t>
      </w:r>
    </w:p>
    <w:p>
      <w:r>
        <w:t>You already belong.</w:t>
      </w:r>
    </w:p>
    <w:p>
      <w:r>
        <w:t>Humility is not thinking you are worthless.</w:t>
      </w:r>
    </w:p>
    <w:p>
      <w:r>
        <w:t>Humility is being free from the need to be superior.</w:t>
      </w:r>
    </w:p>
    <w:p>
      <w:r>
        <w:t>You do not have to shrink.</w:t>
      </w:r>
    </w:p>
    <w:p>
      <w:r>
        <w:t>You just stop climbing.</w:t>
      </w:r>
    </w:p>
    <w:p>
      <w:pPr>
        <w:pStyle w:val="Heading2"/>
      </w:pPr>
      <w:r>
        <w:t>Partial Sight Makes Humility Necessary</w:t>
      </w:r>
    </w:p>
    <w:p>
      <w:r>
        <w:t>One reason superiority is so spiritually dangerous is that it pretends we see more than we do.</w:t>
      </w:r>
    </w:p>
    <w:p>
      <w:r>
        <w:t>We do see something.</w:t>
      </w:r>
    </w:p>
    <w:p>
      <w:r>
        <w:t>We truly have been given light.</w:t>
      </w:r>
    </w:p>
    <w:p>
      <w:r>
        <w:t>We truly have been given Christ.</w:t>
      </w:r>
    </w:p>
    <w:p>
      <w:r>
        <w:t>But the Scripture is honest.</w:t>
      </w:r>
    </w:p>
    <w:p>
      <w:r>
        <w:t>Sight remains partial.</w:t>
      </w:r>
    </w:p>
    <w:p>
      <w:r>
        <w:t>Sanctification remains in process.</w:t>
      </w:r>
    </w:p>
    <w:p>
      <w:r>
        <w:t>Knowledge remains incomplete.</w:t>
      </w:r>
    </w:p>
    <w:p>
      <w:r>
        <w:t>This is not an excuse for confusion. It is a safeguard against arrogance.</w:t>
      </w:r>
    </w:p>
    <w:p>
      <w:r>
        <w:t>When you remember your partial sight, you remain teachable?</w:t>
      </w:r>
    </w:p>
    <w:p>
      <w:r>
        <w:t>You remain patient.</w:t>
      </w:r>
    </w:p>
    <w:p>
      <w:r>
        <w:t>You remain slow to assume the worst about others.</w:t>
      </w:r>
    </w:p>
    <w:p>
      <w:r>
        <w:t>You remain aware that you might be missing something.</w:t>
      </w:r>
    </w:p>
    <w:p>
      <w:r>
        <w:t>And when you are wrong, you can repent without collapsing, because your identity is not built on being right.</w:t>
      </w:r>
    </w:p>
    <w:p>
      <w:r>
        <w:t>It is built on being Christ’s.</w:t>
      </w:r>
    </w:p>
    <w:p>
      <w:pPr>
        <w:pStyle w:val="Heading2"/>
      </w:pPr>
      <w:r>
        <w:t>Safeguards That Keep Us Low at the Cross</w:t>
      </w:r>
    </w:p>
    <w:p>
      <w:r>
        <w:t>Humility is not maintained by a single emotional moment. It is maintained by a set of small returns.</w:t>
      </w:r>
    </w:p>
    <w:p>
      <w:r>
        <w:t>These are not techniques to manufacture a spiritual personality. They are practices that keep you near Christ, where pride withers.</w:t>
      </w:r>
    </w:p>
    <w:p>
      <w:pPr>
        <w:pStyle w:val="ListBullet"/>
      </w:pPr>
      <w:r>
        <w:t>**Confession before it becomes crisis**</w:t>
      </w:r>
    </w:p>
    <w:p>
      <w:r>
        <w:t>When you notice superiority forming, name it. Not with drama. With honesty. Bring it to Jesus while it is still small?</w:t>
      </w:r>
    </w:p>
    <w:p>
      <w:pPr>
        <w:pStyle w:val="ListBullet"/>
      </w:pPr>
      <w:r>
        <w:t>**Listening as love**</w:t>
      </w:r>
    </w:p>
    <w:p>
      <w:r>
        <w:t>Listen to understand, not to prepare your rebuttal. Ask questions that make room for the other person’s experience.</w:t>
      </w:r>
    </w:p>
    <w:p>
      <w:pPr>
        <w:pStyle w:val="ListBullet"/>
      </w:pPr>
      <w:r>
        <w:t>**Gentleness that refuses contempt**</w:t>
      </w:r>
    </w:p>
    <w:p>
      <w:r>
        <w:t>Gentleness is not weakness. It is strength under the control of love. It is clarity without cruelty.</w:t>
      </w:r>
    </w:p>
    <w:p>
      <w:pPr>
        <w:pStyle w:val="ListBullet"/>
      </w:pPr>
      <w:r>
        <w:t>**Remember the work Christ is doing in others**</w:t>
      </w:r>
    </w:p>
    <w:p>
      <w:r>
        <w:t>Sanctification is not a race where you get a trophy. It is a family where the Father is patient with His children.</w:t>
      </w:r>
    </w:p>
    <w:p>
      <w:pPr>
        <w:pStyle w:val="ListBullet"/>
      </w:pPr>
      <w:r>
        <w:t>**Serve in hidden places**</w:t>
      </w:r>
    </w:p>
    <w:p>
      <w:r>
        <w:t>Do something good that no one applauds. Let your heart learn again that you are already seen by God?</w:t>
      </w:r>
    </w:p>
    <w:p>
      <w:pPr>
        <w:pStyle w:val="ListBullet"/>
      </w:pPr>
      <w:r>
        <w:t>**Stay close to the cross in prayer**</w:t>
      </w:r>
    </w:p>
    <w:p>
      <w:r>
        <w:t>The cross silences boasting. Return there often. Let the posture of Jesus become your posture.</w:t>
      </w:r>
    </w:p>
    <w:p>
      <w:r>
        <w:t>These safeguards are not about self-improvement.</w:t>
      </w:r>
    </w:p>
    <w:p>
      <w:r>
        <w:t>They are about staying at home in Christ.</w:t>
      </w:r>
    </w:p>
    <w:p>
      <w:pPr>
        <w:pStyle w:val="Heading2"/>
      </w:pPr>
      <w:r>
        <w:t>The Praise Test</w:t>
      </w:r>
    </w:p>
    <w:p>
      <w:r>
        <w:t>One of the cleanest places superiority reveals itself is not in conflict, but in compliment.</w:t>
      </w:r>
    </w:p>
    <w:p>
      <w:r>
        <w:t>Someone thanks you. Someone says the conversation helped them. Someone tells you that you seem spiritually mature. Your face stays calm, but something inside you reaches for the praise like sunlight.</w:t>
      </w:r>
    </w:p>
    <w:p>
      <w:r>
        <w:t>You can almost feel your soul begin to store it.</w:t>
      </w:r>
    </w:p>
    <w:p>
      <w:r>
        <w:t>This is who I am.</w:t>
      </w:r>
    </w:p>
    <w:p>
      <w:r>
        <w:t>This is my place.</w:t>
      </w:r>
    </w:p>
    <w:p>
      <w:r>
        <w:t>This is my worth.</w:t>
      </w:r>
    </w:p>
    <w:p>
      <w:r>
        <w:t>That is not gratitude. That is identity drift.</w:t>
      </w:r>
    </w:p>
    <w:p>
      <w:r>
        <w:t>Praise is not evil, but it is dangerous when the old self is still looking for proof. It can become a substitute for belonging. It can become a quiet currency that the orphan heart collects.</w:t>
      </w:r>
    </w:p>
    <w:p>
      <w:r>
        <w:t>So the Spirit teaches a simple return.</w:t>
      </w:r>
    </w:p>
    <w:p>
      <w:r>
        <w:t>Thank You, Lord, for helping me love.</w:t>
      </w:r>
    </w:p>
    <w:p>
      <w:r>
        <w:t>If anything good happened, it came from You.</w:t>
      </w:r>
    </w:p>
    <w:p>
      <w:r>
        <w:t>Keep me close.</w:t>
      </w:r>
    </w:p>
    <w:p>
      <w:r>
        <w:t>Sometimes that return is a sentence in the kitchen after people leave. Sometimes it is a prayer in the car. Sometimes it is a moment alone when you feel the rush of being admired and you choose to hand it back to Christ.</w:t>
      </w:r>
    </w:p>
    <w:p>
      <w:r>
        <w:t>The goal is not to reject encouragement.</w:t>
      </w:r>
    </w:p>
    <w:p>
      <w:r>
        <w:t>The goal is to refuse to build a throne out of it.</w:t>
      </w:r>
    </w:p>
    <w:p>
      <w:pPr>
        <w:pStyle w:val="Heading2"/>
      </w:pPr>
      <w:r>
        <w:t>False Humility and the Hidden Boast</w:t>
      </w:r>
    </w:p>
    <w:p>
      <w:r>
        <w:t>Superiority is not always loud confidence. Sometimes it wears the clothing of self-disdain.</w:t>
      </w:r>
    </w:p>
    <w:p>
      <w:r>
        <w:t>You can say, I am nothing, in a way that still centers yourself.</w:t>
      </w:r>
    </w:p>
    <w:p>
      <w:r>
        <w:t>You can speak constantly about your weakness in a way that tries to control how others see you.</w:t>
      </w:r>
    </w:p>
    <w:p>
      <w:r>
        <w:t>You can perform humility so that people will notice how humble you are.</w:t>
      </w:r>
    </w:p>
    <w:p>
      <w:r>
        <w:t>The flesh is creative.</w:t>
      </w:r>
    </w:p>
    <w:p>
      <w:r>
        <w:t>It can turn even repentance into self-focus.</w:t>
      </w:r>
    </w:p>
    <w:p>
      <w:r>
        <w:t>True humility does not keep staring at itself, either in pride or in disgust. True humility keeps turning outward and upward.</w:t>
      </w:r>
    </w:p>
    <w:p>
      <w:r>
        <w:t>Outward, in love toward people.</w:t>
      </w:r>
    </w:p>
    <w:p>
      <w:r>
        <w:t>Upward, in dependence on Christ.</w:t>
      </w:r>
    </w:p>
    <w:p>
      <w:r>
        <w:t>This is why the safest form of humility is not a mood. It is a posture of return.</w:t>
      </w:r>
    </w:p>
    <w:p>
      <w:r>
        <w:t>You stop narrating yourself.</w:t>
      </w:r>
    </w:p>
    <w:p>
      <w:r>
        <w:t>You start receiving Christ.</w:t>
      </w:r>
    </w:p>
    <w:p>
      <w:pPr>
        <w:pStyle w:val="Heading2"/>
      </w:pPr>
      <w:r>
        <w:t>The Christ Who Washes Feet</w:t>
      </w:r>
    </w:p>
    <w:p>
      <w:r>
        <w:t>There is a scene the soul needs to remember when it begins to rise above others.</w:t>
      </w:r>
    </w:p>
    <w:p>
      <w:r>
        <w:t>Jesus stands up from the table.</w:t>
      </w:r>
    </w:p>
    <w:p>
      <w:r>
        <w:t>He takes a towel.</w:t>
      </w:r>
    </w:p>
    <w:p>
      <w:r>
        <w:t>He kneels.</w:t>
      </w:r>
    </w:p>
    <w:p>
      <w:r>
        <w:t>He washes the feet of men who will misunderstand Him, abandon Him, and in one case betray Him.</w:t>
      </w:r>
    </w:p>
    <w:p>
      <w:r>
        <w:t>This is not sentiment. This is the shape of God.</w:t>
      </w:r>
    </w:p>
    <w:p>
      <w:r>
        <w:t>If your spiritual life is making you stand taller than people, you are moving away from Jesus, not toward Him.</w:t>
      </w:r>
    </w:p>
    <w:p>
      <w:r>
        <w:t>The One who is the Truth does not posture.</w:t>
      </w:r>
    </w:p>
    <w:p>
      <w:r>
        <w:t>He serves.</w:t>
      </w:r>
    </w:p>
    <w:p>
      <w:r>
        <w:t>And notice where it happens.</w:t>
      </w:r>
    </w:p>
    <w:p>
      <w:r>
        <w:t>At a table.</w:t>
      </w:r>
    </w:p>
    <w:p>
      <w:r>
        <w:t>In a room.</w:t>
      </w:r>
    </w:p>
    <w:p>
      <w:r>
        <w:t>In a home.</w:t>
      </w:r>
    </w:p>
    <w:p>
      <w:r>
        <w:t>The homecoming grace we keep describing is not only that we return to Christ. It is that Christ brings us into His way of being.</w:t>
      </w:r>
    </w:p>
    <w:p>
      <w:r>
        <w:t>He welcomes us, then teaches us how to welcome.</w:t>
      </w:r>
    </w:p>
    <w:p>
      <w:r>
        <w:t>He forgives us, then teaches us how to forgive.</w:t>
      </w:r>
    </w:p>
    <w:p>
      <w:r>
        <w:t>He lowers Himself for us, then teaches us the freedom of lowering ourselves for others.</w:t>
      </w:r>
    </w:p>
    <w:p>
      <w:r>
        <w:t>If you want a simple picture of maturity, it is not a person with superior answers.</w:t>
      </w:r>
    </w:p>
    <w:p>
      <w:r>
        <w:t>It is a person who can wash feet without needing anyone to notice.</w:t>
      </w:r>
    </w:p>
    <w:p>
      <w:pPr>
        <w:pStyle w:val="Heading2"/>
      </w:pPr>
      <w:r>
        <w:t>A Small Moment of Choice</w:t>
      </w:r>
    </w:p>
    <w:p>
      <w:r>
        <w:t>Sometimes guarding against superiority comes down to one quiet decision.</w:t>
      </w:r>
    </w:p>
    <w:p>
      <w:r>
        <w:t>A friend says something slightly off. Not malicious, just incomplete. The reflex rises quickly.</w:t>
      </w:r>
    </w:p>
    <w:p>
      <w:r>
        <w:t>Correct it.</w:t>
      </w:r>
    </w:p>
    <w:p>
      <w:r>
        <w:t>Fix it.</w:t>
      </w:r>
    </w:p>
    <w:p>
      <w:r>
        <w:t>Show clarity.</w:t>
      </w:r>
    </w:p>
    <w:p>
      <w:r>
        <w:t>You can feel your chest tighten as you prepare the sentence.</w:t>
      </w:r>
    </w:p>
    <w:p>
      <w:r>
        <w:t>Then you remember that love is the evidence of completion, not the display of insight.</w:t>
      </w:r>
    </w:p>
    <w:p>
      <w:r>
        <w:t>So you slow down.</w:t>
      </w:r>
    </w:p>
    <w:p>
      <w:r>
        <w:t>You ask a question instead of delivering a verdict.</w:t>
      </w:r>
    </w:p>
    <w:p>
      <w:r>
        <w:t>What do you mean by that?</w:t>
      </w:r>
    </w:p>
    <w:p>
      <w:r>
        <w:t>Where did that land for you?</w:t>
      </w:r>
    </w:p>
    <w:p>
      <w:r>
        <w:t>You make room for them to keep speaking. You listen for the heart beneath the words. And when correction is needed, you offer it as a gift, not as a weapon.</w:t>
      </w:r>
    </w:p>
    <w:p>
      <w:r>
        <w:t>That single moment does not make you holy.</w:t>
      </w:r>
    </w:p>
    <w:p>
      <w:r>
        <w:t>But it trains you.</w:t>
      </w:r>
    </w:p>
    <w:p>
      <w:r>
        <w:t>It keeps you near Jesus.</w:t>
      </w:r>
    </w:p>
    <w:p>
      <w:r>
        <w:t>It keeps the family table open instead of turning it into a platform.</w:t>
      </w:r>
    </w:p>
    <w:p>
      <w:pPr>
        <w:pStyle w:val="Heading2"/>
      </w:pPr>
      <w:r>
        <w:t>How to Correct Without Crushing</w:t>
      </w:r>
    </w:p>
    <w:p>
      <w:r>
        <w:t>Guarding against superiority does not mean avoiding correction. Love corrects.</w:t>
      </w:r>
    </w:p>
    <w:p>
      <w:r>
        <w:t>But love corrects as someone who remembers the mercy that rescued them.</w:t>
      </w:r>
    </w:p>
    <w:p>
      <w:r>
        <w:t>There is a way to speak that sounds like the Pharisee praying in Luke 18, even if the words are more polished.</w:t>
      </w:r>
    </w:p>
    <w:p>
      <w:r>
        <w:t>Thank You, Lord, that I am not like them.</w:t>
      </w:r>
    </w:p>
    <w:p>
      <w:r>
        <w:t>There is also a way to speak that sounds like the tax collector, even when you must address something real.</w:t>
      </w:r>
    </w:p>
    <w:p>
      <w:r>
        <w:t>Have mercy on me?</w:t>
      </w:r>
    </w:p>
    <w:p>
      <w:r>
        <w:t>The difference is not the presence of conviction. The difference is the posture of the heart.</w:t>
      </w:r>
    </w:p>
    <w:p>
      <w:r>
        <w:t>If your correction carries contempt, it is already corrupted.</w:t>
      </w:r>
    </w:p>
    <w:p>
      <w:r>
        <w:t>If your correction carries grief and hope, it is more likely to heal.</w:t>
      </w:r>
    </w:p>
    <w:p>
      <w:r>
        <w:t>A helpful question is simple.</w:t>
      </w:r>
    </w:p>
    <w:p>
      <w:r>
        <w:t>Am I trying to restore them, or am I trying to elevate myself?</w:t>
      </w:r>
    </w:p>
    <w:p>
      <w:r>
        <w:t>Another question is equally revealing.</w:t>
      </w:r>
    </w:p>
    <w:p>
      <w:r>
        <w:t>Would I speak like this if Jesus were standing in the room with His hand on their shoulder?</w:t>
      </w:r>
    </w:p>
    <w:p>
      <w:pPr>
        <w:pStyle w:val="Heading2"/>
      </w:pPr>
      <w:r>
        <w:t>Community Is Where Humility Is Trained</w:t>
      </w:r>
    </w:p>
    <w:p>
      <w:r>
        <w:t>God does not form humility in isolation.</w:t>
      </w:r>
    </w:p>
    <w:p>
      <w:r>
        <w:t>He forms it in the body.</w:t>
      </w:r>
    </w:p>
    <w:p>
      <w:r>
        <w:t>Community brings you into contact with people who see differently, move differently, struggle differently.</w:t>
      </w:r>
    </w:p>
    <w:p>
      <w:r>
        <w:t>They do not always reflect your preferences back to you, and that friction exposes where superiority lives.</w:t>
      </w:r>
    </w:p>
    <w:p>
      <w:r>
        <w:t>Sometimes humility is formed when you are misunderstood and you choose patience.</w:t>
      </w:r>
    </w:p>
    <w:p>
      <w:r>
        <w:t>Sometimes humility is formed when someone else receives credit and you choose joy.</w:t>
      </w:r>
    </w:p>
    <w:p>
      <w:r>
        <w:t>Sometimes humility is formed when you are corrected and you do not defend yourself with excuses.</w:t>
      </w:r>
    </w:p>
    <w:p>
      <w:r>
        <w:t>Sometimes humility is formed when you are right and you choose gentleness anyway.</w:t>
      </w:r>
    </w:p>
    <w:p>
      <w:r>
        <w:t>The body is not a stage for your maturity.</w:t>
      </w:r>
    </w:p>
    <w:p>
      <w:r>
        <w:t>It is a workshop for your love.</w:t>
      </w:r>
    </w:p>
    <w:p>
      <w:pPr>
        <w:pStyle w:val="Heading2"/>
      </w:pPr>
      <w:r>
        <w:t>The Long View: Humility Over Decades</w:t>
      </w:r>
    </w:p>
    <w:p>
      <w:r>
        <w:t>Superiority often comes from impatience.</w:t>
      </w:r>
    </w:p>
    <w:p>
      <w:r>
        <w:t>You want the world arranged neatly. You want people sanctified on your timeline. You want maturity to look like your maturity.</w:t>
      </w:r>
    </w:p>
    <w:p>
      <w:r>
        <w:t>But God works with a longer horizon.</w:t>
      </w:r>
    </w:p>
    <w:p>
      <w:r>
        <w:t>He is not building a résumé.</w:t>
      </w:r>
    </w:p>
    <w:p>
      <w:r>
        <w:t>He is building sons and daughters.</w:t>
      </w:r>
    </w:p>
    <w:p>
      <w:r>
        <w:t>He is not impressed by speed.</w:t>
      </w:r>
    </w:p>
    <w:p>
      <w:r>
        <w:t>He is faithful in process.</w:t>
      </w:r>
    </w:p>
    <w:p>
      <w:r>
        <w:t>When you embrace the long view, you become less frantic. You become less harsh. You become more willing to walk with others through slow change?</w:t>
      </w:r>
    </w:p>
    <w:p>
      <w:r>
        <w:t>You stop treating spiritual life like a contest.</w:t>
      </w:r>
    </w:p>
    <w:p>
      <w:r>
        <w:t>You start treating it like home.</w:t>
      </w:r>
    </w:p>
    <w:p>
      <w:pPr>
        <w:pStyle w:val="Heading2"/>
      </w:pPr>
      <w:r>
        <w:t>A Mystery Pause</w:t>
      </w:r>
    </w:p>
    <w:p>
      <w:r>
        <w:t>There is a reason pride dies slowly.</w:t>
      </w:r>
    </w:p>
    <w:p>
      <w:r>
        <w:t>It is woven into the old self.</w:t>
      </w:r>
    </w:p>
    <w:p>
      <w:r>
        <w:t>It can survive even inside religious language.</w:t>
      </w:r>
    </w:p>
    <w:p>
      <w:r>
        <w:t>Sometimes you do not notice it until after you spoke, after you taught, after you corrected, after you were praised.</w:t>
      </w:r>
    </w:p>
    <w:p>
      <w:r>
        <w:t>And then the Spirit shows you what was mixed in.</w:t>
      </w:r>
    </w:p>
    <w:p>
      <w:r>
        <w:t>Not to shame you.</w:t>
      </w:r>
    </w:p>
    <w:p>
      <w:r>
        <w:t>To free you.</w:t>
      </w:r>
    </w:p>
    <w:p>
      <w:r>
        <w:t>You can feel the tenderness of that correction.</w:t>
      </w:r>
    </w:p>
    <w:p>
      <w:r>
        <w:t>The Lord is not merely exposing sin.</w:t>
      </w:r>
    </w:p>
    <w:p>
      <w:r>
        <w:t>He is making room for deeper communion.</w:t>
      </w:r>
    </w:p>
    <w:p>
      <w:r>
        <w:t>There are places in us where only the steady love of Christ can dissolve the need to stand above anyone.</w:t>
      </w:r>
    </w:p>
    <w:p>
      <w:r>
        <w:t>And He does not rush it.</w:t>
      </w:r>
    </w:p>
    <w:p>
      <w:pPr>
        <w:pStyle w:val="Heading2"/>
      </w:pPr>
      <w:r>
        <w:t>Chapter Closing</w:t>
      </w:r>
    </w:p>
    <w:p>
      <w:r>
        <w:t>Guarding against superiority is not guarding your reputation.</w:t>
      </w:r>
    </w:p>
    <w:p>
      <w:r>
        <w:t>It is guarding your nearness to Christ.</w:t>
      </w:r>
    </w:p>
    <w:p>
      <w:r>
        <w:t>Grace welcomes you into belonging, and belonging makes boasting unnecessary.</w:t>
      </w:r>
    </w:p>
    <w:p>
      <w:r>
        <w:t>The cross silences pride.</w:t>
      </w:r>
    </w:p>
    <w:p>
      <w:r>
        <w:t>Partial sight keeps you teachable.</w:t>
      </w:r>
    </w:p>
    <w:p>
      <w:r>
        <w:t>Love keeps you low.</w:t>
      </w:r>
    </w:p>
    <w:p>
      <w:r>
        <w:t>Not low in fear.</w:t>
      </w:r>
    </w:p>
    <w:p>
      <w:r>
        <w:t>Low in trust.</w:t>
      </w:r>
    </w:p>
    <w:p>
      <w:r>
        <w:t>Low in the freedom of someone who is already home.</w:t>
      </w:r>
    </w:p>
    <w:p>
      <w:pPr>
        <w:pStyle w:val="Heading2"/>
      </w:pPr>
      <w:r>
        <w:t>Scripture Well</w:t>
      </w:r>
    </w:p>
    <w:p>
      <w:pPr>
        <w:pStyle w:val="ListBullet"/>
      </w:pPr>
      <w:r>
        <w:t>**1 Corinthians 1:26–31** — Boasting is excluded in Christ.</w:t>
      </w:r>
    </w:p>
    <w:p>
      <w:pPr>
        <w:pStyle w:val="ListBullet"/>
      </w:pPr>
      <w:r>
        <w:t>**Philippians 2:3–8** — The mind of Christ: downward love.</w:t>
      </w:r>
    </w:p>
    <w:p>
      <w:pPr>
        <w:pStyle w:val="ListBullet"/>
      </w:pPr>
      <w:r>
        <w:t>**John 13:1–17** — Jesus washes feet: the shape of love.</w:t>
      </w:r>
    </w:p>
    <w:p>
      <w:pPr>
        <w:pStyle w:val="ListBullet"/>
      </w:pPr>
      <w:r>
        <w:t>**Romans 12:3** — Sober judgment about oneself.</w:t>
      </w:r>
    </w:p>
    <w:p>
      <w:pPr>
        <w:pStyle w:val="ListBullet"/>
      </w:pPr>
      <w:r>
        <w:t>**James 4:6–10** — God gives grace to the humble.</w:t>
      </w:r>
    </w:p>
    <w:p>
      <w:pPr>
        <w:pStyle w:val="ListBullet"/>
      </w:pPr>
      <w:r>
        <w:t>**1 Peter 5:5–7** — Be clothed with humility.</w:t>
      </w:r>
    </w:p>
    <w:p>
      <w:pPr>
        <w:pStyle w:val="ListBullet"/>
      </w:pPr>
      <w:r>
        <w:t>**Luke 18:9–14** — The Pharisee and the tax collector.</w:t>
      </w:r>
    </w:p>
    <w:p>
      <w:r>
        <w:br w:type="page"/>
      </w:r>
    </w:p>
    <w:p>
      <w:pPr>
        <w:pStyle w:val="Heading1"/>
      </w:pPr>
      <w:r>
        <w:t>Chapter 17 — Fruit Over Decades</w:t>
      </w:r>
    </w:p>
    <w:p>
      <w:r>
        <w:t>Often grace feels less like forward motion and more like coming home — not to a familiar place, but to a Person.</w:t>
      </w:r>
    </w:p>
    <w:p>
      <w:pPr>
        <w:pStyle w:val="Heading2"/>
      </w:pPr>
      <w:r>
        <w:t>Quiet Encounter</w:t>
      </w:r>
    </w:p>
    <w:p>
      <w:r>
        <w:t>It is not the dramatic seasons that reveal you most clearly. It is the ordinary ones.</w:t>
      </w:r>
    </w:p>
    <w:p>
      <w:r>
        <w:t>You wake up before the alarm because the body has learned the pattern. The room is dim. The house is quiet. A small list of tasks waits somewhere out of sight, like a weight that has not yet landed.</w:t>
      </w:r>
    </w:p>
    <w:p>
      <w:r>
        <w:t>You sit at the edge of the bed and feel the familiar mix of gratitude and tiredness.</w:t>
      </w:r>
    </w:p>
    <w:p>
      <w:r>
        <w:t>Not despair.</w:t>
      </w:r>
    </w:p>
    <w:p>
      <w:r>
        <w:t>Just the sensation of being unfinished.</w:t>
      </w:r>
    </w:p>
    <w:p>
      <w:r>
        <w:t>You have lived with this long enough to recognize the temptation that follows it.</w:t>
      </w:r>
    </w:p>
    <w:p>
      <w:r>
        <w:t>If I could just do more, be more, understand more, then I would finally feel settled.</w:t>
      </w:r>
    </w:p>
    <w:p>
      <w:r>
        <w:t>The thought does not shout. It offers itself as wisdom.</w:t>
      </w:r>
    </w:p>
    <w:p>
      <w:r>
        <w:t>You stand, walk to the kitchen, and put your hands around a mug. The warmth meets you in a place deeper than the mind.</w:t>
      </w:r>
    </w:p>
    <w:p>
      <w:r>
        <w:t>Then you do something that would look unremarkable to anyone watching.</w:t>
      </w:r>
    </w:p>
    <w:p>
      <w:r>
        <w:t>You return.</w:t>
      </w:r>
    </w:p>
    <w:p>
      <w:r>
        <w:t>Lord Jesus, I am here.</w:t>
      </w:r>
    </w:p>
    <w:p>
      <w:r>
        <w:t>The words are small. They do not resolve your schedule or erase your weakness. They do not produce instant clarity. But they re-center you. They put you back where you belong.</w:t>
      </w:r>
    </w:p>
    <w:p>
      <w:r>
        <w:t>And in that simple returning, you can tell whether time has been shaping you.</w:t>
      </w:r>
    </w:p>
    <w:p>
      <w:r>
        <w:t>Because the real question is not whether you can feel intensity.</w:t>
      </w:r>
    </w:p>
    <w:p>
      <w:r>
        <w:t>The real question is whether you can remain near.</w:t>
      </w:r>
    </w:p>
    <w:p>
      <w:pPr>
        <w:pStyle w:val="Heading2"/>
      </w:pPr>
      <w:r>
        <w:t>Time Is the Tester</w:t>
      </w:r>
    </w:p>
    <w:p>
      <w:r>
        <w:t>Early growth often feels like speed.</w:t>
      </w:r>
    </w:p>
    <w:p>
      <w:r>
        <w:t>New insight arrives and everything seems to change at once. Old habits break quickly. You feel momentum. You feel relief. You feel as if the ache has been solved by discovery.</w:t>
      </w:r>
    </w:p>
    <w:p>
      <w:r>
        <w:t>In those seasons, it is easy to assume that maturity is measured by how quickly you can shift.</w:t>
      </w:r>
    </w:p>
    <w:p>
      <w:r>
        <w:t>But time exposes what speed can hide.</w:t>
      </w:r>
    </w:p>
    <w:p>
      <w:r>
        <w:t>Time reveals whether the heart is learning dependence or merely collecting improvement. Time reveals whether faith is agreement with reality, or a spiritual version of self-management. Time reveals whether you have become more able to love when no one applauds, when no one notices, when nothing feels immediate.</w:t>
      </w:r>
    </w:p>
    <w:p>
      <w:r>
        <w:t>Decades do not reward performance. They reward participation.</w:t>
      </w:r>
    </w:p>
    <w:p>
      <w:r>
        <w:t>They reward staying close enough to be changed.</w:t>
      </w:r>
    </w:p>
    <w:p>
      <w:pPr>
        <w:pStyle w:val="Heading2"/>
      </w:pPr>
      <w:r>
        <w:t>What Fruit Really Is</w:t>
      </w:r>
    </w:p>
    <w:p>
      <w:r>
        <w:t>Fruit is not a mood. Fruit is not a surge. Fruit is not the ability to speak well about God.</w:t>
      </w:r>
    </w:p>
    <w:p>
      <w:r>
        <w:t>Fruit is resemblance.</w:t>
      </w:r>
    </w:p>
    <w:p>
      <w:r>
        <w:t>When Scripture speaks of fruit, it speaks of a life that begins to carry the character of Another. It speaks of a person whose presence becomes less volatile, less defensive, less harsh. It speaks of a person whose strength is quieter and whose love is sturdier?</w:t>
      </w:r>
    </w:p>
    <w:p>
      <w:r>
        <w:t>This is why the fruit of the Spirit is described the way it is.</w:t>
      </w:r>
    </w:p>
    <w:p>
      <w:r>
        <w:t>Love.</w:t>
      </w:r>
    </w:p>
    <w:p>
      <w:r>
        <w:t>Joy.</w:t>
      </w:r>
    </w:p>
    <w:p>
      <w:r>
        <w:t>Peace.</w:t>
      </w:r>
    </w:p>
    <w:p>
      <w:r>
        <w:t>Patience.</w:t>
      </w:r>
    </w:p>
    <w:p>
      <w:r>
        <w:t>Kindness.</w:t>
      </w:r>
    </w:p>
    <w:p>
      <w:r>
        <w:t>Goodness.</w:t>
      </w:r>
    </w:p>
    <w:p>
      <w:r>
        <w:t>Faithfulness.</w:t>
      </w:r>
    </w:p>
    <w:p>
      <w:r>
        <w:t>Gentleness.</w:t>
      </w:r>
    </w:p>
    <w:p>
      <w:r>
        <w:t>Self-control.</w:t>
      </w:r>
    </w:p>
    <w:p>
      <w:r>
        <w:t>Notice how little of that depends on excitement. Notice how much of that depends on time.</w:t>
      </w:r>
    </w:p>
    <w:p>
      <w:r>
        <w:t>You do not become gentle in a weekend.</w:t>
      </w:r>
    </w:p>
    <w:p>
      <w:r>
        <w:t>You do not become patient by deciding to be patient.</w:t>
      </w:r>
    </w:p>
    <w:p>
      <w:r>
        <w:t>You do not become faithful by promising yourself you will never struggle again.</w:t>
      </w:r>
    </w:p>
    <w:p>
      <w:r>
        <w:t>Fruit grows because a living branch remains connected to a living vine.</w:t>
      </w:r>
    </w:p>
    <w:p>
      <w:r>
        <w:t>And remaining is the long work.</w:t>
      </w:r>
    </w:p>
    <w:p>
      <w:pPr>
        <w:pStyle w:val="Heading2"/>
      </w:pPr>
      <w:r>
        <w:t>Intensity Can Imitate Fruit</w:t>
      </w:r>
    </w:p>
    <w:p>
      <w:r>
        <w:t>Intensity can look like fruit for a while.</w:t>
      </w:r>
    </w:p>
    <w:p>
      <w:r>
        <w:t>A person can speak passionately and still be harsh at home.</w:t>
      </w:r>
    </w:p>
    <w:p>
      <w:r>
        <w:t>A person can weep in worship and still be unkind in conflict.</w:t>
      </w:r>
    </w:p>
    <w:p>
      <w:r>
        <w:t>A person can memorize Scripture and still carry superiority in the heart.</w:t>
      </w:r>
    </w:p>
    <w:p>
      <w:r>
        <w:t>A person can be right about many things and still be unteachable.</w:t>
      </w:r>
    </w:p>
    <w:p>
      <w:r>
        <w:t>This is not said to shame anyone. It is said to clarify the difference between energy and resemblance.</w:t>
      </w:r>
    </w:p>
    <w:p>
      <w:r>
        <w:t>Energy is easier to manufacture than love.</w:t>
      </w:r>
    </w:p>
    <w:p>
      <w:r>
        <w:t>Intensity can be a response to fear, to guilt, to insecurity, to the need to prove that change is real. It can be sincere, and it can still be self-driven. It can still be the orphan voice trying to earn belonging.</w:t>
      </w:r>
    </w:p>
    <w:p>
      <w:r>
        <w:t>Fruit, by contrast, is what happens when belonging is already given.</w:t>
      </w:r>
    </w:p>
    <w:p>
      <w:r>
        <w:t>Fruit grows from adoption.</w:t>
      </w:r>
    </w:p>
    <w:p>
      <w:r>
        <w:t>Fruit grows from home.</w:t>
      </w:r>
    </w:p>
    <w:p>
      <w:pPr>
        <w:pStyle w:val="Heading2"/>
      </w:pPr>
      <w:r>
        <w:t>The Orphan Voice Changes Over Time</w:t>
      </w:r>
    </w:p>
    <w:p>
      <w:r>
        <w:t>Earlier in this book we named the orphan voice. Over time it changes its vocabulary, but it keeps its posture.</w:t>
      </w:r>
    </w:p>
    <w:p>
      <w:r>
        <w:t>When you are young in faith, it may sound like obvious accusation?</w:t>
      </w:r>
    </w:p>
    <w:p>
      <w:r>
        <w:t>You are failing.</w:t>
      </w:r>
    </w:p>
    <w:p>
      <w:r>
        <w:t>You are behind.</w:t>
      </w:r>
    </w:p>
    <w:p>
      <w:r>
        <w:t>God is disappointed.</w:t>
      </w:r>
    </w:p>
    <w:p>
      <w:r>
        <w:t>When you have grown a little, it may become subtler?</w:t>
      </w:r>
    </w:p>
    <w:p>
      <w:r>
        <w:t>You should know better.</w:t>
      </w:r>
    </w:p>
    <w:p>
      <w:r>
        <w:t>You should be stronger by now.</w:t>
      </w:r>
    </w:p>
    <w:p>
      <w:r>
        <w:t>Why are you still affected by that?</w:t>
      </w:r>
    </w:p>
    <w:p>
      <w:r>
        <w:t>This version can be the most dangerous because it wears the clothing of maturity. It sounds like zeal for holiness, but it is often contempt toward weakness. It forgets that weakness is the place where Christ is learned, not the place where Christ is outgrown.</w:t>
      </w:r>
    </w:p>
    <w:p>
      <w:r>
        <w:t>The mark of growth is not that the orphan voice disappears.</w:t>
      </w:r>
    </w:p>
    <w:p>
      <w:r>
        <w:t>The mark of growth is that you know where to take it.</w:t>
      </w:r>
    </w:p>
    <w:p>
      <w:r>
        <w:t>You do not argue it into silence.</w:t>
      </w:r>
    </w:p>
    <w:p>
      <w:r>
        <w:t>You return.</w:t>
      </w:r>
    </w:p>
    <w:p>
      <w:r>
        <w:t>Father, remind me whose I am.</w:t>
      </w:r>
    </w:p>
    <w:p>
      <w:r>
        <w:t>And the correction comes without crushing.</w:t>
      </w:r>
    </w:p>
    <w:p>
      <w:r>
        <w:t>Not because sin is unimportant, but because adoption is deeper than the accusation.</w:t>
      </w:r>
    </w:p>
    <w:p>
      <w:pPr>
        <w:pStyle w:val="Heading2"/>
      </w:pPr>
      <w:r>
        <w:t>The Slow Miracle of Staying Near</w:t>
      </w:r>
    </w:p>
    <w:p>
      <w:r>
        <w:t>There is a miracle that looks unimpressive to the world.</w:t>
      </w:r>
    </w:p>
    <w:p>
      <w:r>
        <w:t>A believer continues.</w:t>
      </w:r>
    </w:p>
    <w:p>
      <w:r>
        <w:t>Not perfectly.</w:t>
      </w:r>
    </w:p>
    <w:p>
      <w:r>
        <w:t>Not loudly.</w:t>
      </w:r>
    </w:p>
    <w:p>
      <w:r>
        <w:t>Not with constant emotional brightness.</w:t>
      </w:r>
    </w:p>
    <w:p>
      <w:r>
        <w:t>They continue.</w:t>
      </w:r>
    </w:p>
    <w:p>
      <w:r>
        <w:t>They keep turning back to Christ after failures.</w:t>
      </w:r>
    </w:p>
    <w:p>
      <w:r>
        <w:t>They keep confessing without collapsing into shame.</w:t>
      </w:r>
    </w:p>
    <w:p>
      <w:r>
        <w:t>They keep seeking the Spirit when the heart feels dull.</w:t>
      </w:r>
    </w:p>
    <w:p>
      <w:r>
        <w:t>They keep showing up for people when love is inconvenient.</w:t>
      </w:r>
    </w:p>
    <w:p>
      <w:r>
        <w:t>They keep praying when words feel thin.</w:t>
      </w:r>
    </w:p>
    <w:p>
      <w:r>
        <w:t>They keep reading Scripture when it feels like eating plain bread instead of tasting honey.</w:t>
      </w:r>
    </w:p>
    <w:p>
      <w:r>
        <w:t>This is not a small thing.</w:t>
      </w:r>
    </w:p>
    <w:p>
      <w:r>
        <w:t>This is what fruit looks like in real time.</w:t>
      </w:r>
    </w:p>
    <w:p>
      <w:r>
        <w:t>The world honors peak moments. The kingdom honors endurance.</w:t>
      </w:r>
    </w:p>
    <w:p>
      <w:pPr>
        <w:pStyle w:val="Heading2"/>
      </w:pPr>
      <w:r>
        <w:t>The Homeward Shape of a Long Life</w:t>
      </w:r>
    </w:p>
    <w:p>
      <w:r>
        <w:t>If adoption is real, then life takes on a homeward shape.</w:t>
      </w:r>
    </w:p>
    <w:p>
      <w:r>
        <w:t>Not in the sense that every day feels warm.</w:t>
      </w:r>
    </w:p>
    <w:p>
      <w:r>
        <w:t>But in the sense that every day offers the same direction: return to the Father through the Son in the Spirit.</w:t>
      </w:r>
    </w:p>
    <w:p>
      <w:r>
        <w:t>The believer learns that peace is not found by removing every struggle, but by remaining within love. They learn that stability is not the absence of storms, but the presence of a deeper anchor.</w:t>
      </w:r>
    </w:p>
    <w:p>
      <w:r>
        <w:t>They learn how to live as someone who already belongs.</w:t>
      </w:r>
    </w:p>
    <w:p>
      <w:r>
        <w:t>This is why time matters.</w:t>
      </w:r>
    </w:p>
    <w:p>
      <w:r>
        <w:t>Because time brings the repeated chances to either live like an orphan or live like a son.</w:t>
      </w:r>
    </w:p>
    <w:p>
      <w:pPr>
        <w:pStyle w:val="Heading2"/>
      </w:pPr>
      <w:r>
        <w:t>How Decades Reveal Alignment</w:t>
      </w:r>
    </w:p>
    <w:p>
      <w:r>
        <w:t>Consider the kinds of moments that only time creates.</w:t>
      </w:r>
    </w:p>
    <w:p>
      <w:r>
        <w:t>A long season of unanswered prayer.</w:t>
      </w:r>
    </w:p>
    <w:p>
      <w:r>
        <w:t>A routine job that never becomes exciting.</w:t>
      </w:r>
    </w:p>
    <w:p>
      <w:r>
        <w:t>A relationship that requires steady humility.</w:t>
      </w:r>
    </w:p>
    <w:p>
      <w:r>
        <w:t>A body that becomes less obedient as years pass.</w:t>
      </w:r>
    </w:p>
    <w:p>
      <w:r>
        <w:t>A ministry that does not grow the way you hoped.</w:t>
      </w:r>
    </w:p>
    <w:p>
      <w:r>
        <w:t>A temptation that returns, not because grace failed, but because the heart is still being trained.</w:t>
      </w:r>
    </w:p>
    <w:p>
      <w:r>
        <w:t>These are not interruptions to spiritual life.</w:t>
      </w:r>
    </w:p>
    <w:p>
      <w:r>
        <w:t>These are the training ground.</w:t>
      </w:r>
    </w:p>
    <w:p>
      <w:r>
        <w:t>When you are in these places, the question becomes simple?</w:t>
      </w:r>
    </w:p>
    <w:p>
      <w:r>
        <w:t>Will I remain?</w:t>
      </w:r>
    </w:p>
    <w:p>
      <w:r>
        <w:t>Will I keep returning?</w:t>
      </w:r>
    </w:p>
    <w:p>
      <w:r>
        <w:t>Will I keep agreeing with the reality that completion is not in my control but in Christ?</w:t>
      </w:r>
    </w:p>
    <w:p>
      <w:pPr>
        <w:pStyle w:val="Heading2"/>
      </w:pPr>
      <w:r>
        <w:t>The Difference Between Change and Control</w:t>
      </w:r>
    </w:p>
    <w:p>
      <w:r>
        <w:t>Many of us want change because we want control.</w:t>
      </w:r>
    </w:p>
    <w:p>
      <w:r>
        <w:t>We want to be stable because we want to feel safe.</w:t>
      </w:r>
    </w:p>
    <w:p>
      <w:r>
        <w:t>We want to be holy because we want to avoid embarrassment.</w:t>
      </w:r>
    </w:p>
    <w:p>
      <w:r>
        <w:t>We want to be mature because we want to stop needing mercy.</w:t>
      </w:r>
    </w:p>
    <w:p>
      <w:r>
        <w:t>But Christ does not complete us by making us independent.</w:t>
      </w:r>
    </w:p>
    <w:p>
      <w:r>
        <w:t>He completes us by drawing us into deeper dependence.</w:t>
      </w:r>
    </w:p>
    <w:p>
      <w:r>
        <w:t>This is why the long view is so important.</w:t>
      </w:r>
    </w:p>
    <w:p>
      <w:r>
        <w:t>Over decades, the believer begins to recognize that growth is not primarily the increase of competence.</w:t>
      </w:r>
    </w:p>
    <w:p>
      <w:r>
        <w:t>It is the decrease of self-ultimacy.</w:t>
      </w:r>
    </w:p>
    <w:p>
      <w:r>
        <w:t>It is the slow surrender of the need to be the foundation.</w:t>
      </w:r>
    </w:p>
    <w:p>
      <w:r>
        <w:t>It is the quiet confession that Christ is the only stable center.</w:t>
      </w:r>
    </w:p>
    <w:p>
      <w:pPr>
        <w:pStyle w:val="Heading2"/>
      </w:pPr>
      <w:r>
        <w:t>A Table of Two Paths</w:t>
      </w:r>
    </w:p>
    <w:p>
      <w:r>
        <w:t>The difference becomes clearer when you compare the two common paths the soul tries to walk.</w:t>
      </w:r>
    </w:p>
    <w:p>
      <w:r>
        <w:t>| The Path of Quick Intensity | The Path of Slow Fruit | |---|---| | Needs constant novelty to stay motivated | Can remain faithful in ordinary seasons | | Measures growth by how it feels | Measures growth by how it loves | | Uses pressure to produce results | Uses return to remain near Christ | | Becomes defensive when challenged | Becomes teachable under partial sight | | Tends to shame weakness | Learns tenderness toward weakness | | Often produces burnout or superiority | Often produces endurance and humility |</w:t>
      </w:r>
    </w:p>
    <w:p>
      <w:r>
        <w:t>This is not meant to condemn intensity. God can meet a person in intense moments. But intensity is not the goal.</w:t>
      </w:r>
    </w:p>
    <w:p>
      <w:r>
        <w:t>Resemblance is.</w:t>
      </w:r>
    </w:p>
    <w:p>
      <w:pPr>
        <w:pStyle w:val="Heading2"/>
      </w:pPr>
      <w:r>
        <w:t>Fruit Is Often Hidden First</w:t>
      </w:r>
    </w:p>
    <w:p>
      <w:r>
        <w:t>In the early years, growth is easy to notice because it is dramatic.</w:t>
      </w:r>
    </w:p>
    <w:p>
      <w:r>
        <w:t>You stop doing obvious things. You start doing new things. You feel the shift.</w:t>
      </w:r>
    </w:p>
    <w:p>
      <w:r>
        <w:t>Later, much of the growth becomes invisible.</w:t>
      </w:r>
    </w:p>
    <w:p>
      <w:r>
        <w:t>It happens in tone.</w:t>
      </w:r>
    </w:p>
    <w:p>
      <w:r>
        <w:t>It happens in the first thought you choose not to follow.</w:t>
      </w:r>
    </w:p>
    <w:p>
      <w:r>
        <w:t>It happens in the pause before you speak.</w:t>
      </w:r>
    </w:p>
    <w:p>
      <w:r>
        <w:t>It happens in the willingness to listen.</w:t>
      </w:r>
    </w:p>
    <w:p>
      <w:r>
        <w:t>It happens in the refusal to treat someone as an obstacle.</w:t>
      </w:r>
    </w:p>
    <w:p>
      <w:r>
        <w:t>It happens in the way you recover after being criticized.</w:t>
      </w:r>
    </w:p>
    <w:p>
      <w:r>
        <w:t>It happens in the way you hold sorrow without hardening.</w:t>
      </w:r>
    </w:p>
    <w:p>
      <w:r>
        <w:t>It happens in the way you keep showing up.</w:t>
      </w:r>
    </w:p>
    <w:p>
      <w:r>
        <w:t>This kind of fruit is not impressive in the moment, but it is unmistakable over time.</w:t>
      </w:r>
    </w:p>
    <w:p>
      <w:pPr>
        <w:pStyle w:val="Heading2"/>
      </w:pPr>
      <w:r>
        <w:t>The Love Test Over Time</w:t>
      </w:r>
    </w:p>
    <w:p>
      <w:r>
        <w:t>One of the clearest tests of union is whether love becomes more natural.</w:t>
      </w:r>
    </w:p>
    <w:p>
      <w:r>
        <w:t>Not sentimental love.</w:t>
      </w:r>
    </w:p>
    <w:p>
      <w:r>
        <w:t>Not performative love.</w:t>
      </w:r>
    </w:p>
    <w:p>
      <w:r>
        <w:t>Real love.</w:t>
      </w:r>
    </w:p>
    <w:p>
      <w:r>
        <w:t>The kind that can tell the truth without crushing.</w:t>
      </w:r>
    </w:p>
    <w:p>
      <w:r>
        <w:t>The kind that can endure frustration without contempt.</w:t>
      </w:r>
    </w:p>
    <w:p>
      <w:r>
        <w:t>The kind that can forgive without pretending harm did not happen.</w:t>
      </w:r>
    </w:p>
    <w:p>
      <w:r>
        <w:t>The kind that can stay present when someone is difficult.</w:t>
      </w:r>
    </w:p>
    <w:p>
      <w:r>
        <w:t>The kind that keeps humility even when you are right.</w:t>
      </w:r>
    </w:p>
    <w:p>
      <w:r>
        <w:t>Time tests this because time brings repeated provocation.</w:t>
      </w:r>
    </w:p>
    <w:p>
      <w:r>
        <w:t>If your theology becomes sharper but your love becomes thinner, something is misaligned.</w:t>
      </w:r>
    </w:p>
    <w:p>
      <w:r>
        <w:t>If your discernment increases but your gentleness decreases, something is off-center.</w:t>
      </w:r>
    </w:p>
    <w:p>
      <w:r>
        <w:t>If your knowledge grows but your patience shrinks, the branch may be busy, but it may not be abiding.</w:t>
      </w:r>
    </w:p>
    <w:p>
      <w:r>
        <w:t>The Spirit does not produce harshness as a fruit.</w:t>
      </w:r>
    </w:p>
    <w:p>
      <w:pPr>
        <w:pStyle w:val="Heading2"/>
      </w:pPr>
      <w:r>
        <w:t>The Faithfulness of Small Obedience</w:t>
      </w:r>
    </w:p>
    <w:p>
      <w:r>
        <w:t>The long view changes what you value.</w:t>
      </w:r>
    </w:p>
    <w:p>
      <w:r>
        <w:t>You begin to value small obedience.</w:t>
      </w:r>
    </w:p>
    <w:p>
      <w:r>
        <w:t>You begin to value the quiet apology.</w:t>
      </w:r>
    </w:p>
    <w:p>
      <w:r>
        <w:t>You begin to value the honest confession.</w:t>
      </w:r>
    </w:p>
    <w:p>
      <w:r>
        <w:t>You begin to value the hidden act of service.</w:t>
      </w:r>
    </w:p>
    <w:p>
      <w:r>
        <w:t>You begin to value the choice not to retaliate.</w:t>
      </w:r>
    </w:p>
    <w:p>
      <w:r>
        <w:t>You begin to value the decision to keep praying when prayer feels like standing outside a closed door.</w:t>
      </w:r>
    </w:p>
    <w:p>
      <w:r>
        <w:t>Waiting is not wasted time. Waiting is the place where endurance is formed.</w:t>
      </w:r>
    </w:p>
    <w:p>
      <w:r>
        <w:t>In those moments you are not proving your worth. You are learning your home.</w:t>
      </w:r>
    </w:p>
    <w:p>
      <w:pPr>
        <w:pStyle w:val="Heading2"/>
      </w:pPr>
      <w:r>
        <w:t>When You Cannot See the Growth</w:t>
      </w:r>
    </w:p>
    <w:p>
      <w:r>
        <w:t>There will be seasons when you cannot see what God is doing.</w:t>
      </w:r>
    </w:p>
    <w:p>
      <w:r>
        <w:t>You will feel unchanged.</w:t>
      </w:r>
    </w:p>
    <w:p>
      <w:r>
        <w:t>You will feel repetitive.</w:t>
      </w:r>
    </w:p>
    <w:p>
      <w:r>
        <w:t>You will feel like the same struggle is circling again.</w:t>
      </w:r>
    </w:p>
    <w:p>
      <w:r>
        <w:t>This is where the mind wants to produce a verdict.</w:t>
      </w:r>
    </w:p>
    <w:p>
      <w:r>
        <w:t>Nothing is happening.</w:t>
      </w:r>
    </w:p>
    <w:p>
      <w:r>
        <w:t>I am not growing.</w:t>
      </w:r>
    </w:p>
    <w:p>
      <w:r>
        <w:t>God must be distant.</w:t>
      </w:r>
    </w:p>
    <w:p>
      <w:r>
        <w:t>But these verdicts usually come from impatience, not from insight.</w:t>
      </w:r>
    </w:p>
    <w:p>
      <w:r>
        <w:t>The Spirit’s work is often underground before it becomes visible.</w:t>
      </w:r>
    </w:p>
    <w:p>
      <w:r>
        <w:t>Roots grow in darkness.</w:t>
      </w:r>
    </w:p>
    <w:p>
      <w:r>
        <w:t>And roots are what hold you when the wind comes.</w:t>
      </w:r>
    </w:p>
    <w:p>
      <w:pPr>
        <w:pStyle w:val="Heading2"/>
      </w:pPr>
      <w:r>
        <w:t>A Quiet Prayer That Marks Maturity</w:t>
      </w:r>
    </w:p>
    <w:p>
      <w:r>
        <w:t>There is a prayer that often marks the shift from youthful intensity to mature participation.</w:t>
      </w:r>
    </w:p>
    <w:p>
      <w:r>
        <w:t>It is not a request to be used.</w:t>
      </w:r>
    </w:p>
    <w:p>
      <w:r>
        <w:t>It is not a request to be impressive.</w:t>
      </w:r>
    </w:p>
    <w:p>
      <w:r>
        <w:t>It is not even a request to feel something.</w:t>
      </w:r>
    </w:p>
    <w:p>
      <w:r>
        <w:t>It is a request to resemble Christ.</w:t>
      </w:r>
    </w:p>
    <w:p>
      <w:r>
        <w:t>Make me like You.</w:t>
      </w:r>
    </w:p>
    <w:p>
      <w:r>
        <w:t>And then, when you notice places where you are not like Him, the prayer continues.</w:t>
      </w:r>
    </w:p>
    <w:p>
      <w:r>
        <w:t>Do not let me become hard?</w:t>
      </w:r>
    </w:p>
    <w:p>
      <w:r>
        <w:t>Do not let me become superior?</w:t>
      </w:r>
    </w:p>
    <w:p>
      <w:r>
        <w:t>Do not let me become weary in love?</w:t>
      </w:r>
    </w:p>
    <w:p>
      <w:r>
        <w:t>Keep me near.</w:t>
      </w:r>
    </w:p>
    <w:p>
      <w:r>
        <w:t>This is not self-condemnation. This is dependence.</w:t>
      </w:r>
    </w:p>
    <w:p>
      <w:r>
        <w:t>It is agreement with reality.</w:t>
      </w:r>
    </w:p>
    <w:p>
      <w:r>
        <w:t>It is faith.</w:t>
      </w:r>
    </w:p>
    <w:p>
      <w:pPr>
        <w:pStyle w:val="Heading2"/>
      </w:pPr>
      <w:r>
        <w:t>Practices That Cultivate Long Fruit</w:t>
      </w:r>
    </w:p>
    <w:p>
      <w:r>
        <w:t>The long view invites practices that are simple enough to be sustained.</w:t>
      </w:r>
    </w:p>
    <w:p>
      <w:pPr>
        <w:pStyle w:val="ListBullet"/>
      </w:pPr>
      <w:r>
        <w:t>**Daily return:** a brief re-centering in Christ before you begin the day, and again when the heart becomes restless.</w:t>
      </w:r>
    </w:p>
    <w:p>
      <w:pPr>
        <w:pStyle w:val="ListBullet"/>
      </w:pPr>
      <w:r>
        <w:t>**Honest confession:** naming sin without dramatizing it, and receiving forgiveness without delaying.</w:t>
      </w:r>
    </w:p>
    <w:p>
      <w:pPr>
        <w:pStyle w:val="ListBullet"/>
      </w:pPr>
      <w:r>
        <w:t>**Slow Scripture:** reading for communion, not ammunition; allowing the Word to expose and heal rather than to arm pride.</w:t>
      </w:r>
    </w:p>
    <w:p>
      <w:pPr>
        <w:pStyle w:val="ListBullet"/>
      </w:pPr>
      <w:r>
        <w:t>**Embodied humility:** serving in ways that do not increase your image; choosing the low place when no one asks you to.</w:t>
      </w:r>
    </w:p>
    <w:p>
      <w:pPr>
        <w:pStyle w:val="ListBullet"/>
      </w:pPr>
      <w:r>
        <w:t>**Patient community:** staying engaged with imperfect people rather than leaving whenever love becomes costly.</w:t>
      </w:r>
    </w:p>
    <w:p>
      <w:pPr>
        <w:pStyle w:val="ListBullet"/>
      </w:pPr>
      <w:r>
        <w:t>**Sabbath-shaped limits:** refusing the illusion that your productivity is your worth; letting rest become a form of faith.</w:t>
      </w:r>
    </w:p>
    <w:p>
      <w:pPr>
        <w:pStyle w:val="ListBullet"/>
      </w:pPr>
      <w:r>
        <w:t>**Gentle vigilance:** watching for harshness and superiority as early warning signs of misalignment, and returning quickly when they appear.</w:t>
      </w:r>
    </w:p>
    <w:p>
      <w:r>
        <w:t>None of these practices earn completion.</w:t>
      </w:r>
    </w:p>
    <w:p>
      <w:r>
        <w:t>They keep you near the One who is completion.</w:t>
      </w:r>
    </w:p>
    <w:p>
      <w:pPr>
        <w:pStyle w:val="Heading2"/>
      </w:pPr>
      <w:r>
        <w:t>The Home You Are Being Made For</w:t>
      </w:r>
    </w:p>
    <w:p>
      <w:r>
        <w:t>Over decades, the believer begins to sense that the ache has not been removed because it was never meant to be removed by achievement.</w:t>
      </w:r>
    </w:p>
    <w:p>
      <w:r>
        <w:t>It was meant to lead you.</w:t>
      </w:r>
    </w:p>
    <w:p>
      <w:r>
        <w:t>It was meant to keep you facing home.</w:t>
      </w:r>
    </w:p>
    <w:p>
      <w:r>
        <w:t>Even your growth does not become your foundation. Christ remains your foundation.</w:t>
      </w:r>
    </w:p>
    <w:p>
      <w:r>
        <w:t>Even your fruit does not become your identity. Adoption remains your identity.</w:t>
      </w:r>
    </w:p>
    <w:p>
      <w:r>
        <w:t>Even your endurance does not become your security. The Father’s welcome remains your security.</w:t>
      </w:r>
    </w:p>
    <w:p>
      <w:r>
        <w:t>This is why the long view matters.</w:t>
      </w:r>
    </w:p>
    <w:p>
      <w:r>
        <w:t>Because it keeps the heart from making an idol of progress.</w:t>
      </w:r>
    </w:p>
    <w:p>
      <w:r>
        <w:t>It keeps you anchored in a Person.</w:t>
      </w:r>
    </w:p>
    <w:p>
      <w:pPr>
        <w:pStyle w:val="Heading2"/>
      </w:pPr>
      <w:r>
        <w:t>A Mystery Pause</w:t>
      </w:r>
    </w:p>
    <w:p>
      <w:r>
        <w:t>There is a tenderness in the way God completes a person.</w:t>
      </w:r>
    </w:p>
    <w:p>
      <w:r>
        <w:t>He does not rush.</w:t>
      </w:r>
    </w:p>
    <w:p>
      <w:r>
        <w:t>He does not crush.</w:t>
      </w:r>
    </w:p>
    <w:p>
      <w:r>
        <w:t>He does not ask you to become finished in order to be loved.</w:t>
      </w:r>
    </w:p>
    <w:p>
      <w:r>
        <w:t>He loves you into resemblance.</w:t>
      </w:r>
    </w:p>
    <w:p>
      <w:r>
        <w:t>And much of that work will be clearer to others than it is to you.</w:t>
      </w:r>
    </w:p>
    <w:p>
      <w:r>
        <w:t>You may not be able to measure it.</w:t>
      </w:r>
    </w:p>
    <w:p>
      <w:r>
        <w:t>But love will.</w:t>
      </w:r>
    </w:p>
    <w:p>
      <w:pPr>
        <w:pStyle w:val="Heading2"/>
      </w:pPr>
      <w:r>
        <w:t>Chapter Closing</w:t>
      </w:r>
    </w:p>
    <w:p>
      <w:r>
        <w:t>Time does not make Christ less necessary. Time makes His sufficiency more obvious.</w:t>
      </w:r>
    </w:p>
    <w:p>
      <w:r>
        <w:t>If you are united to Him, the years will not merely add knowledge. They will form likeness.</w:t>
      </w:r>
    </w:p>
    <w:p>
      <w:r>
        <w:t>The proof will not be a permanent intensity.</w:t>
      </w:r>
    </w:p>
    <w:p>
      <w:r>
        <w:t>The proof will be a steadiness that returns.</w:t>
      </w:r>
    </w:p>
    <w:p>
      <w:r>
        <w:t>The proof will be love that remains.</w:t>
      </w:r>
    </w:p>
    <w:p>
      <w:r>
        <w:t>The proof will be humility that endures.</w:t>
      </w:r>
    </w:p>
    <w:p>
      <w:r>
        <w:t>And even then, completion is still ahead.</w:t>
      </w:r>
    </w:p>
    <w:p>
      <w:r>
        <w:t>We are being made ready for home. Until that day, we continue the same way we began: near Christ, by faith, in the Spirit, with love as evidence.</w:t>
      </w:r>
    </w:p>
    <w:p>
      <w:pPr>
        <w:pStyle w:val="Heading2"/>
      </w:pPr>
      <w:r>
        <w:t>Scripture Well</w:t>
      </w:r>
    </w:p>
    <w:p>
      <w:pPr>
        <w:pStyle w:val="ListBullet"/>
      </w:pPr>
      <w:r>
        <w:t>**John 15** — Abide in Me and you will bear fruit.</w:t>
      </w:r>
    </w:p>
    <w:p>
      <w:pPr>
        <w:pStyle w:val="ListBullet"/>
      </w:pPr>
      <w:r>
        <w:t>**Galatians 5** — The fruit of the Spirit.</w:t>
      </w:r>
    </w:p>
    <w:p>
      <w:pPr>
        <w:pStyle w:val="ListBullet"/>
      </w:pPr>
      <w:r>
        <w:t>**1 Corinthians 13** — Love as the enduring evidence.</w:t>
      </w:r>
    </w:p>
    <w:p>
      <w:pPr>
        <w:pStyle w:val="ListBullet"/>
      </w:pPr>
      <w:r>
        <w:t>**James 1** — Steadfastness making us mature.</w:t>
      </w:r>
    </w:p>
    <w:p>
      <w:pPr>
        <w:pStyle w:val="ListBullet"/>
      </w:pPr>
      <w:r>
        <w:t>**James 5** — Patient endurance until the Lord’s coming.</w:t>
      </w:r>
    </w:p>
    <w:p>
      <w:pPr>
        <w:pStyle w:val="ListBullet"/>
      </w:pPr>
      <w:r>
        <w:t>**Hebrews 12** — Endurance and the Father’s training.</w:t>
      </w:r>
    </w:p>
    <w:p>
      <w:pPr>
        <w:pStyle w:val="ListBullet"/>
      </w:pPr>
      <w:r>
        <w:t>**Psalm 1** — The tree planted by streams, bearing fruit in season.</w:t>
      </w:r>
    </w:p>
    <w:p>
      <w:pPr>
        <w:pStyle w:val="ListBullet"/>
      </w:pPr>
      <w:r>
        <w:t>**2 Peter 1** — Growing into steadfastness and love.</w:t>
      </w:r>
    </w:p>
    <w:p>
      <w:r>
        <w:br w:type="page"/>
      </w:r>
    </w:p>
    <w:p>
      <w:pPr>
        <w:pStyle w:val="Heading1"/>
      </w:pPr>
      <w:r>
        <w:t>Chapter 18 — Until We Are Complete</w:t>
      </w:r>
    </w:p>
    <w:p>
      <w:r>
        <w:t>Often grace feels less like forward motion and more like coming home — not to a familiar place, but to a Person.</w:t>
      </w:r>
    </w:p>
    <w:p>
      <w:pPr>
        <w:pStyle w:val="Heading2"/>
      </w:pPr>
      <w:r>
        <w:t>Quiet Encounter</w:t>
      </w:r>
    </w:p>
    <w:p>
      <w:r>
        <w:t>There is a kind of fear that does not arrive as panic. It arrives as heaviness.</w:t>
      </w:r>
    </w:p>
    <w:p>
      <w:r>
        <w:t>A notification appears. A phone rings late. A sentence begins with, “Are you sitting down?”</w:t>
      </w:r>
    </w:p>
    <w:p>
      <w:r>
        <w:t>Sometimes it is not even news. Sometimes it is the quiet awareness that the body is aging, that strength is not infinite, that time is not a bottomless well.</w:t>
      </w:r>
    </w:p>
    <w:p>
      <w:r>
        <w:t>You can feel it in ordinary places.</w:t>
      </w:r>
    </w:p>
    <w:p>
      <w:r>
        <w:t>In the mirror when your face looks older than you expected.</w:t>
      </w:r>
    </w:p>
    <w:p>
      <w:r>
        <w:t>In the way a climb takes more breath.</w:t>
      </w:r>
    </w:p>
    <w:p>
      <w:r>
        <w:t>In the way your mind begins to count years without asking permission.</w:t>
      </w:r>
    </w:p>
    <w:p>
      <w:r>
        <w:t>And then, sometimes, death becomes personal.</w:t>
      </w:r>
    </w:p>
    <w:p>
      <w:r>
        <w:t>Not abstract.</w:t>
      </w:r>
    </w:p>
    <w:p>
      <w:r>
        <w:t>A room with fluorescent light. A chair pulled close. A monitor’s steady rhythm. A loved one sleeping in a way that looks like exhaustion and surrender at the same time.</w:t>
      </w:r>
    </w:p>
    <w:p>
      <w:r>
        <w:t>You sit there and discover that most of your strength is not theological. It is relational.</w:t>
      </w:r>
    </w:p>
    <w:p>
      <w:r>
        <w:t>You are not asking, What is the argument?</w:t>
      </w:r>
    </w:p>
    <w:p>
      <w:r>
        <w:t>You are asking, Who is with me?</w:t>
      </w:r>
    </w:p>
    <w:p>
      <w:r>
        <w:t>This is where the secret of the whole book turns from principle into threshold.</w:t>
      </w:r>
    </w:p>
    <w:p>
      <w:r>
        <w:t>If completion is an idea, death will expose you.</w:t>
      </w:r>
    </w:p>
    <w:p>
      <w:r>
        <w:t>If completion is Christ, death becomes the place where faith makes its final agreement.</w:t>
      </w:r>
    </w:p>
    <w:p>
      <w:r>
        <w:t>Not with darkness.</w:t>
      </w:r>
    </w:p>
    <w:p>
      <w:r>
        <w:t>With Him.</w:t>
      </w:r>
    </w:p>
    <w:p>
      <w:pPr>
        <w:pStyle w:val="Heading2"/>
      </w:pPr>
      <w:r>
        <w:t>Death as the Final Agreement of Faith</w:t>
      </w:r>
    </w:p>
    <w:p>
      <w:r>
        <w:t>Throughout this book we have spoken of belief as agreement with reality.</w:t>
      </w:r>
    </w:p>
    <w:p>
      <w:r>
        <w:t>That is not a mental trick. It is not optimism. It is the soul consenting to what is true about God and about you in Christ.</w:t>
      </w:r>
    </w:p>
    <w:p>
      <w:r>
        <w:t>Most days, that agreement looks small.</w:t>
      </w:r>
    </w:p>
    <w:p>
      <w:r>
        <w:t>Turning back when the orphan voice rises.</w:t>
      </w:r>
    </w:p>
    <w:p>
      <w:r>
        <w:t>Returning when anxiety tightens.</w:t>
      </w:r>
    </w:p>
    <w:p>
      <w:r>
        <w:t>Receiving grace when self-definition wants to take the wheel.</w:t>
      </w:r>
    </w:p>
    <w:p>
      <w:r>
        <w:t>But at the end, the agreement becomes total.</w:t>
      </w:r>
    </w:p>
    <w:p>
      <w:r>
        <w:t>Not because you finally achieve mastery.</w:t>
      </w:r>
    </w:p>
    <w:p>
      <w:r>
        <w:t>Because you finally leave the realm where faith must carry what sight cannot yet hold.</w:t>
      </w:r>
    </w:p>
    <w:p>
      <w:r>
        <w:t>Death is not the Christian’s achievement.</w:t>
      </w:r>
    </w:p>
    <w:p>
      <w:r>
        <w:t>It is not the badge of the strong.</w:t>
      </w:r>
    </w:p>
    <w:p>
      <w:r>
        <w:t>It is the doorway through which Christ brings His people into what He already secured.</w:t>
      </w:r>
    </w:p>
    <w:p>
      <w:r>
        <w:t>A person can be brave and still feel fear.</w:t>
      </w:r>
    </w:p>
    <w:p>
      <w:r>
        <w:t>A person can be faithful and still feel grief.</w:t>
      </w:r>
    </w:p>
    <w:p>
      <w:r>
        <w:t>A person can trust Christ and still tremble at the thought of leaving everything familiar.</w:t>
      </w:r>
    </w:p>
    <w:p>
      <w:r>
        <w:t>The point is not to become unmoved.</w:t>
      </w:r>
    </w:p>
    <w:p>
      <w:r>
        <w:t>The point is to be held.</w:t>
      </w:r>
    </w:p>
    <w:p>
      <w:r>
        <w:t>The final agreement is not, I can handle this.</w:t>
      </w:r>
    </w:p>
    <w:p>
      <w:r>
        <w:t>The final agreement is, Jesus, You are faithful.</w:t>
      </w:r>
    </w:p>
    <w:p>
      <w:pPr>
        <w:pStyle w:val="Heading2"/>
      </w:pPr>
      <w:r>
        <w:t>The Fear Beneath the Fear</w:t>
      </w:r>
    </w:p>
    <w:p>
      <w:r>
        <w:t>Much of our fear of death is not really fear of dying.</w:t>
      </w:r>
    </w:p>
    <w:p>
      <w:r>
        <w:t>It is fear of incompletion.</w:t>
      </w:r>
    </w:p>
    <w:p>
      <w:r>
        <w:t>It is fear that the ache will follow us forever.</w:t>
      </w:r>
    </w:p>
    <w:p>
      <w:r>
        <w:t>It is fear that the question underneath our lives will remain unanswered.</w:t>
      </w:r>
    </w:p>
    <w:p>
      <w:r>
        <w:t>What if I never become whole?</w:t>
      </w:r>
    </w:p>
    <w:p>
      <w:r>
        <w:t>What if I never become consistent?</w:t>
      </w:r>
    </w:p>
    <w:p>
      <w:r>
        <w:t>What if I die still feeling unfinished?</w:t>
      </w:r>
    </w:p>
    <w:p>
      <w:r>
        <w:t>This is why the gospel is not merely forgiveness.</w:t>
      </w:r>
    </w:p>
    <w:p>
      <w:r>
        <w:t>It is completion.</w:t>
      </w:r>
    </w:p>
    <w:p>
      <w:r>
        <w:t>It is adoption.</w:t>
      </w:r>
    </w:p>
    <w:p>
      <w:r>
        <w:t>It is homecoming.</w:t>
      </w:r>
    </w:p>
    <w:p>
      <w:r>
        <w:t>The Christian does not face death as someone trying to earn a conclusion.</w:t>
      </w:r>
    </w:p>
    <w:p>
      <w:r>
        <w:t>The Christian faces death as someone already claimed, already joined to Christ, already carried in a story whose ending is not in question.</w:t>
      </w:r>
    </w:p>
    <w:p>
      <w:r>
        <w:t>If you belong to Christ, the end is not a cliff.</w:t>
      </w:r>
    </w:p>
    <w:p>
      <w:r>
        <w:t>It is arrival.</w:t>
      </w:r>
    </w:p>
    <w:p>
      <w:r>
        <w:t>Not arrival into an idea.</w:t>
      </w:r>
    </w:p>
    <w:p>
      <w:r>
        <w:t>Arrival into a Person.</w:t>
      </w:r>
    </w:p>
    <w:p>
      <w:pPr>
        <w:pStyle w:val="Heading2"/>
      </w:pPr>
      <w:r>
        <w:t>The Orphan Voice at the Edge</w:t>
      </w:r>
    </w:p>
    <w:p>
      <w:r>
        <w:t>The orphan voice does not vanish simply because you know doctrine.</w:t>
      </w:r>
    </w:p>
    <w:p>
      <w:r>
        <w:t>It grows quieter as the heart learns sonship, but it still tries to speak at the edges.</w:t>
      </w:r>
    </w:p>
    <w:p>
      <w:r>
        <w:t>It speaks when you are weak.</w:t>
      </w:r>
    </w:p>
    <w:p>
      <w:r>
        <w:t>It speaks when you have failed.</w:t>
      </w:r>
    </w:p>
    <w:p>
      <w:r>
        <w:t>It speaks when you cannot control outcomes.</w:t>
      </w:r>
    </w:p>
    <w:p>
      <w:r>
        <w:t>And it often speaks when death draws near.</w:t>
      </w:r>
    </w:p>
    <w:p>
      <w:r>
        <w:t>It may say:</w:t>
      </w:r>
    </w:p>
    <w:p>
      <w:r>
        <w:t>You will be alone.</w:t>
      </w:r>
    </w:p>
    <w:p>
      <w:r>
        <w:t>You will be forgotten.</w:t>
      </w:r>
    </w:p>
    <w:p>
      <w:r>
        <w:t>You will be judged as insufficient.</w:t>
      </w:r>
    </w:p>
    <w:p>
      <w:r>
        <w:t>You will be exposed as incomplete.</w:t>
      </w:r>
    </w:p>
    <w:p>
      <w:r>
        <w:t>If the book has been honest, you know this voice is not defeated by argument.</w:t>
      </w:r>
    </w:p>
    <w:p>
      <w:r>
        <w:t>It is defeated by adoption.</w:t>
      </w:r>
    </w:p>
    <w:p>
      <w:r>
        <w:t>It is silenced by the Father’s welcome.</w:t>
      </w:r>
    </w:p>
    <w:p>
      <w:r>
        <w:t>This is why a Christian can look at death and feel two things at once:</w:t>
      </w:r>
    </w:p>
    <w:p>
      <w:r>
        <w:t>Grief, because love does not pretend that separation is small.</w:t>
      </w:r>
    </w:p>
    <w:p>
      <w:r>
        <w:t>Peace, because separation is not ultimate.</w:t>
      </w:r>
    </w:p>
    <w:p>
      <w:r>
        <w:t>The orphan voice says, You are being sent away.</w:t>
      </w:r>
    </w:p>
    <w:p>
      <w:r>
        <w:t>The gospel says, You are being brought home.</w:t>
      </w:r>
    </w:p>
    <w:p>
      <w:pPr>
        <w:pStyle w:val="Heading2"/>
      </w:pPr>
      <w:r>
        <w:t>Christ Is the First and Final Home</w:t>
      </w:r>
    </w:p>
    <w:p>
      <w:r>
        <w:t>We often imagine death as departure.</w:t>
      </w:r>
    </w:p>
    <w:p>
      <w:r>
        <w:t>For the Christian, death is also return.</w:t>
      </w:r>
    </w:p>
    <w:p>
      <w:r>
        <w:t>Not return to the past.</w:t>
      </w:r>
    </w:p>
    <w:p>
      <w:r>
        <w:t>Return to the One for whom you were made.</w:t>
      </w:r>
    </w:p>
    <w:p>
      <w:r>
        <w:t>If the deepest ache of life is incompletion, then the deepest comfort of the gospel is not that God explains everything now.</w:t>
      </w:r>
    </w:p>
    <w:p>
      <w:r>
        <w:t>The deepest comfort is that Christ is Himself the completion.</w:t>
      </w:r>
    </w:p>
    <w:p>
      <w:r>
        <w:t>Union with Him is not a metaphor.</w:t>
      </w:r>
    </w:p>
    <w:p>
      <w:r>
        <w:t>It is reality.</w:t>
      </w:r>
    </w:p>
    <w:p>
      <w:r>
        <w:t>It begins now, in faith.</w:t>
      </w:r>
    </w:p>
    <w:p>
      <w:r>
        <w:t>It becomes full in sight.</w:t>
      </w:r>
    </w:p>
    <w:p>
      <w:r>
        <w:t>This is why Jesus can speak of going ahead to prepare a place, and why the apostles can speak of resurrection not as a spiritual mood but as future bodily reality.</w:t>
      </w:r>
    </w:p>
    <w:p>
      <w:r>
        <w:t>Completion is not escape from being human.</w:t>
      </w:r>
    </w:p>
    <w:p>
      <w:r>
        <w:t>Completion is humanity finally filled with God, finally aligned, finally whole.</w:t>
      </w:r>
    </w:p>
    <w:p>
      <w:r>
        <w:t>The home you were meant for is not merely a location.</w:t>
      </w:r>
    </w:p>
    <w:p>
      <w:r>
        <w:t>It is belonging without shadow.</w:t>
      </w:r>
    </w:p>
    <w:p>
      <w:r>
        <w:t>It is being known without fear.</w:t>
      </w:r>
    </w:p>
    <w:p>
      <w:r>
        <w:t>It is being loved without the inner flinch that expects accusation.</w:t>
      </w:r>
    </w:p>
    <w:p>
      <w:pPr>
        <w:pStyle w:val="Heading2"/>
      </w:pPr>
      <w:r>
        <w:t>The Body, the Resurrection, and the Meaning of Completion</w:t>
      </w:r>
    </w:p>
    <w:p>
      <w:r>
        <w:t>If the final hope were only that your spirit floats free, the orphan voice would find room to keep accusing.</w:t>
      </w:r>
    </w:p>
    <w:p>
      <w:r>
        <w:t>It could say, This world wins. The body is disposable. Love is temporary.</w:t>
      </w:r>
    </w:p>
    <w:p>
      <w:r>
        <w:t>But the promise of Christ is not the abandonment of the body.</w:t>
      </w:r>
    </w:p>
    <w:p>
      <w:r>
        <w:t>It is resurrection.</w:t>
      </w:r>
    </w:p>
    <w:p>
      <w:r>
        <w:t>The hope is not that you become less human.</w:t>
      </w:r>
    </w:p>
    <w:p>
      <w:r>
        <w:t>The hope is that you become fully human in Christ.</w:t>
      </w:r>
    </w:p>
    <w:p>
      <w:r>
        <w:t>Resurrection means that what God began in union will not be left unfinished.</w:t>
      </w:r>
    </w:p>
    <w:p>
      <w:r>
        <w:t>It means the story does not end with deterioration.</w:t>
      </w:r>
    </w:p>
    <w:p>
      <w:r>
        <w:t>It means the Father does not adopt you into a family only to discard you at the end.</w:t>
      </w:r>
    </w:p>
    <w:p>
      <w:r>
        <w:t>Resurrection is God’s vow that completion will touch everything.</w:t>
      </w:r>
    </w:p>
    <w:p>
      <w:r>
        <w:t>Your mind.</w:t>
      </w:r>
    </w:p>
    <w:p>
      <w:r>
        <w:t>Your desires.</w:t>
      </w:r>
    </w:p>
    <w:p>
      <w:r>
        <w:t>Your relationships.</w:t>
      </w:r>
    </w:p>
    <w:p>
      <w:r>
        <w:t>Your body.</w:t>
      </w:r>
    </w:p>
    <w:p>
      <w:r>
        <w:t>Even the places where suffering left scars.</w:t>
      </w:r>
    </w:p>
    <w:p>
      <w:r>
        <w:t>Even the places where temptation seemed to win.</w:t>
      </w:r>
    </w:p>
    <w:p>
      <w:r>
        <w:t>Even the places where you still felt divided.</w:t>
      </w:r>
    </w:p>
    <w:p>
      <w:r>
        <w:t>The resurrection is not God ignoring reality.</w:t>
      </w:r>
    </w:p>
    <w:p>
      <w:r>
        <w:t>It is God redeeming it.</w:t>
      </w:r>
    </w:p>
    <w:p>
      <w:r>
        <w:t>This is why Christian hope can be sturdy without being loud.</w:t>
      </w:r>
    </w:p>
    <w:p>
      <w:r>
        <w:t>It is anchored in a Person who already passed through death and came out the other side.</w:t>
      </w:r>
    </w:p>
    <w:p>
      <w:pPr>
        <w:pStyle w:val="Heading2"/>
      </w:pPr>
      <w:r>
        <w:t>Grief Without Despair</w:t>
      </w:r>
    </w:p>
    <w:p>
      <w:r>
        <w:t>Christian hope does not require emotional denial.</w:t>
      </w:r>
    </w:p>
    <w:p>
      <w:r>
        <w:t>Grief is not a failure of faith.</w:t>
      </w:r>
    </w:p>
    <w:p>
      <w:r>
        <w:t>Grief is love reacting to loss.</w:t>
      </w:r>
    </w:p>
    <w:p>
      <w:r>
        <w:t>Jesus Himself wept.</w:t>
      </w:r>
    </w:p>
    <w:p>
      <w:r>
        <w:t>If Christ can weep and still be the resurrection and the life, then your tears do not cancel your hope.</w:t>
      </w:r>
    </w:p>
    <w:p>
      <w:r>
        <w:t>They become part of your love.</w:t>
      </w:r>
    </w:p>
    <w:p>
      <w:r>
        <w:t>One of the quiet mercies of the gospel is that it gives you permission to be honest.</w:t>
      </w:r>
    </w:p>
    <w:p>
      <w:r>
        <w:t>You do not have to turn a funeral into a performance.</w:t>
      </w:r>
    </w:p>
    <w:p>
      <w:r>
        <w:t>You do not have to speak as if absence is small.</w:t>
      </w:r>
    </w:p>
    <w:p>
      <w:r>
        <w:t>You can say what is real.</w:t>
      </w:r>
    </w:p>
    <w:p>
      <w:r>
        <w:t>This hurts.</w:t>
      </w:r>
    </w:p>
    <w:p>
      <w:r>
        <w:t>I miss them.</w:t>
      </w:r>
    </w:p>
    <w:p>
      <w:r>
        <w:t>I do not know how to carry this gap.</w:t>
      </w:r>
    </w:p>
    <w:p>
      <w:r>
        <w:t>And you can also say what is real at a deeper level.</w:t>
      </w:r>
    </w:p>
    <w:p>
      <w:r>
        <w:t>Jesus is faithful.</w:t>
      </w:r>
    </w:p>
    <w:p>
      <w:r>
        <w:t>Death is not the final word.</w:t>
      </w:r>
    </w:p>
    <w:p>
      <w:r>
        <w:t>We are not outside the Father’s house.</w:t>
      </w:r>
    </w:p>
    <w:p>
      <w:r>
        <w:t>Hope does not erase sorrow.</w:t>
      </w:r>
    </w:p>
    <w:p>
      <w:r>
        <w:t>Hope holds sorrow without collapsing into meaninglessness.</w:t>
      </w:r>
    </w:p>
    <w:p>
      <w:pPr>
        <w:pStyle w:val="Heading2"/>
      </w:pPr>
      <w:r>
        <w:t>The Quiet Ministry of Presence</w:t>
      </w:r>
    </w:p>
    <w:p>
      <w:r>
        <w:t>When death draws near, many people reach for words?</w:t>
      </w:r>
    </w:p>
    <w:p>
      <w:r>
        <w:t>We want to fix the moment.</w:t>
      </w:r>
    </w:p>
    <w:p>
      <w:r>
        <w:t>We want to offer something that makes the pain smaller.</w:t>
      </w:r>
    </w:p>
    <w:p>
      <w:r>
        <w:t>But in most rooms where someone is dying, words are not the main gift.</w:t>
      </w:r>
    </w:p>
    <w:p>
      <w:r>
        <w:t>Presence is.</w:t>
      </w:r>
    </w:p>
    <w:p>
      <w:r>
        <w:t>A hand held without pressure.</w:t>
      </w:r>
    </w:p>
    <w:p>
      <w:r>
        <w:t>A chair pulled close.</w:t>
      </w:r>
    </w:p>
    <w:p>
      <w:r>
        <w:t>A glass of water offered.</w:t>
      </w:r>
    </w:p>
    <w:p>
      <w:r>
        <w:t>A psalm read slowly, not as performance, but as companionship.</w:t>
      </w:r>
    </w:p>
    <w:p>
      <w:r>
        <w:t>You learn quickly that love does not always speak in paragraphs. Love shows up and stays.</w:t>
      </w:r>
    </w:p>
    <w:p>
      <w:r>
        <w:t>This is one of the ways Christ trains His people for the final homecoming. He teaches them to practice belonging with each other.</w:t>
      </w:r>
    </w:p>
    <w:p>
      <w:r>
        <w:t>Someone comes after work, tired, still wearing the day on their face. They do not know what to say. They sit anyway.</w:t>
      </w:r>
    </w:p>
    <w:p>
      <w:r>
        <w:t>Someone from the church arrives and quietly asks, “Would it be alright if I prayed?” The prayer is not a sermon. It is a return.</w:t>
      </w:r>
    </w:p>
    <w:p>
      <w:r>
        <w:t>Someone starts to tell a story, and for a moment the room lightens, not because denial has won, but because love remembers.</w:t>
      </w:r>
    </w:p>
    <w:p>
      <w:r>
        <w:t>This is how Christian community becomes a witness without trying to be impressive.</w:t>
      </w:r>
    </w:p>
    <w:p>
      <w:r>
        <w:t>It is also how the dying are reminded that adoption is not merely private. God brings us into a family.</w:t>
      </w:r>
    </w:p>
    <w:p>
      <w:r>
        <w:t>If you are beside someone who is dying, you do not have to be eloquent.</w:t>
      </w:r>
    </w:p>
    <w:p>
      <w:r>
        <w:t>You can simply be faithful.</w:t>
      </w:r>
    </w:p>
    <w:p>
      <w:pPr>
        <w:pStyle w:val="ListBullet"/>
      </w:pPr>
      <w:r>
        <w:t>Be gentle with the room. Let silence do some of the work.</w:t>
      </w:r>
    </w:p>
    <w:p>
      <w:pPr>
        <w:pStyle w:val="ListBullet"/>
      </w:pPr>
      <w:r>
        <w:t>Speak Christ’s name more than your explanations.</w:t>
      </w:r>
    </w:p>
    <w:p>
      <w:pPr>
        <w:pStyle w:val="ListBullet"/>
      </w:pPr>
      <w:r>
        <w:t>Bless, forgive, and repair where it is possible, without forcing a script.</w:t>
      </w:r>
    </w:p>
    <w:p>
      <w:pPr>
        <w:pStyle w:val="ListBullet"/>
      </w:pPr>
      <w:r>
        <w:t>Allow grief to be real, and allow hope to be real, in the same breath.</w:t>
      </w:r>
    </w:p>
    <w:p>
      <w:r>
        <w:t>These small acts may feel ordinary.</w:t>
      </w:r>
    </w:p>
    <w:p>
      <w:r>
        <w:t>But they are aligned with the future.</w:t>
      </w:r>
    </w:p>
    <w:p>
      <w:r>
        <w:t>They are the language of home.</w:t>
      </w:r>
    </w:p>
    <w:p>
      <w:pPr>
        <w:pStyle w:val="Heading2"/>
      </w:pPr>
      <w:r>
        <w:t>Waiting at the Door</w:t>
      </w:r>
    </w:p>
    <w:p>
      <w:r>
        <w:t>Earlier chapters spoke about waiting as a proof of trust.</w:t>
      </w:r>
    </w:p>
    <w:p>
      <w:r>
        <w:t>Death is the final waiting.</w:t>
      </w:r>
    </w:p>
    <w:p>
      <w:r>
        <w:t>Not waiting for an outcome you can control.</w:t>
      </w:r>
    </w:p>
    <w:p>
      <w:r>
        <w:t>Waiting for the door to open into full sight.</w:t>
      </w:r>
    </w:p>
    <w:p>
      <w:r>
        <w:t>This is why passivity is not the Christian posture.</w:t>
      </w:r>
    </w:p>
    <w:p>
      <w:r>
        <w:t>We do not sit numb.</w:t>
      </w:r>
    </w:p>
    <w:p>
      <w:r>
        <w:t>We return.</w:t>
      </w:r>
    </w:p>
    <w:p>
      <w:r>
        <w:t>We remain near.</w:t>
      </w:r>
    </w:p>
    <w:p>
      <w:r>
        <w:t>We receive.</w:t>
      </w:r>
    </w:p>
    <w:p>
      <w:r>
        <w:t>We keep agreeing with what is real about Christ when our senses cannot carry the full weight of the promise.</w:t>
      </w:r>
    </w:p>
    <w:p>
      <w:r>
        <w:t>If you have ever waited outside an important room, you know the feeling.</w:t>
      </w:r>
    </w:p>
    <w:p>
      <w:r>
        <w:t>Time slows. Attention sharpens. You become aware of the fragile boundary between what is and what will be.</w:t>
      </w:r>
    </w:p>
    <w:p>
      <w:r>
        <w:t>The gospel says that in Christ, the boundary is not a wall.</w:t>
      </w:r>
    </w:p>
    <w:p>
      <w:r>
        <w:t>It is a door.</w:t>
      </w:r>
    </w:p>
    <w:p>
      <w:r>
        <w:t>And the One who opens it is not a stranger.</w:t>
      </w:r>
    </w:p>
    <w:p>
      <w:r>
        <w:t>He is the Bridegroom, the Shepherd, the Brother, the Savior.</w:t>
      </w:r>
    </w:p>
    <w:p>
      <w:r>
        <w:t>He is the One you have been returning to all along.</w:t>
      </w:r>
    </w:p>
    <w:p>
      <w:pPr>
        <w:pStyle w:val="Heading2"/>
      </w:pPr>
      <w:r>
        <w:t>Judgment and the Face of the Father</w:t>
      </w:r>
    </w:p>
    <w:p>
      <w:r>
        <w:t>Another fear often hides beneath the fear of death.</w:t>
      </w:r>
    </w:p>
    <w:p>
      <w:r>
        <w:t>What if I meet God and He is disappointed?</w:t>
      </w:r>
    </w:p>
    <w:p>
      <w:r>
        <w:t>What if the end reveals that I did not do enough?</w:t>
      </w:r>
    </w:p>
    <w:p>
      <w:r>
        <w:t>What if I arrive and discover that I never truly belonged?</w:t>
      </w:r>
    </w:p>
    <w:p>
      <w:r>
        <w:t>This is where the gospel must be personal, not theoretical.</w:t>
      </w:r>
    </w:p>
    <w:p>
      <w:r>
        <w:t>If you are in Christ, you do not meet God as an orphan standing outside the door.</w:t>
      </w:r>
    </w:p>
    <w:p>
      <w:r>
        <w:t>You meet God as a son or daughter brought in by the Son.</w:t>
      </w:r>
    </w:p>
    <w:p>
      <w:r>
        <w:t>The final day is not you walking into a courtroom alone.</w:t>
      </w:r>
    </w:p>
    <w:p>
      <w:r>
        <w:t>It is you standing in Christ.</w:t>
      </w:r>
    </w:p>
    <w:p>
      <w:r>
        <w:t>This does not make sin small. It makes grace large.</w:t>
      </w:r>
    </w:p>
    <w:p>
      <w:r>
        <w:t>It does not make holiness optional. It makes holiness hopeful, because it is the work of the Spirit, not the invention of the self.</w:t>
      </w:r>
    </w:p>
    <w:p>
      <w:r>
        <w:t>When accusation whispers at the edge, the answer is not to list your achievements?</w:t>
      </w:r>
    </w:p>
    <w:p>
      <w:r>
        <w:t>The answer is to return to Christ.</w:t>
      </w:r>
    </w:p>
    <w:p>
      <w:r>
        <w:t>Jesus, You are my righteousness.</w:t>
      </w:r>
    </w:p>
    <w:p>
      <w:r>
        <w:t>Father, You adopted me.</w:t>
      </w:r>
    </w:p>
    <w:p>
      <w:r>
        <w:t>Spirit, You have kept me.</w:t>
      </w:r>
    </w:p>
    <w:p>
      <w:r>
        <w:t>The fear may still tremble in your body.</w:t>
      </w:r>
    </w:p>
    <w:p>
      <w:r>
        <w:t>But it does not get to define reality.</w:t>
      </w:r>
    </w:p>
    <w:p>
      <w:r>
        <w:t>In Christ, the face you meet is not the face of rejection.</w:t>
      </w:r>
    </w:p>
    <w:p>
      <w:r>
        <w:t>It is the face of the Father who ran toward prodigals, the face of the Shepherd who carried the lost, the face of the Savior who finished what you could not finish.</w:t>
      </w:r>
    </w:p>
    <w:p>
      <w:r>
        <w:t>This is why the end is not terror for the Christian.</w:t>
      </w:r>
    </w:p>
    <w:p>
      <w:r>
        <w:t>It is awe, and relief, and worship.</w:t>
      </w:r>
    </w:p>
    <w:p>
      <w:r>
        <w:t>It is the end of accusation.</w:t>
      </w:r>
    </w:p>
    <w:p>
      <w:pPr>
        <w:pStyle w:val="Heading2"/>
      </w:pPr>
      <w:r>
        <w:t>The Through-Line Reaches Its End</w:t>
      </w:r>
    </w:p>
    <w:p>
      <w:r>
        <w:t>Across this book a single pattern has repeated:</w:t>
      </w:r>
    </w:p>
    <w:p>
      <w:r>
        <w:t>We feel incomplete.</w:t>
      </w:r>
    </w:p>
    <w:p>
      <w:r>
        <w:t>We strive.</w:t>
      </w:r>
    </w:p>
    <w:p>
      <w:r>
        <w:t>We either collapse inward or return to Christ.</w:t>
      </w:r>
    </w:p>
    <w:p>
      <w:r>
        <w:t>When we return, something steadies?</w:t>
      </w:r>
    </w:p>
    <w:p>
      <w:r>
        <w:t>Not because we become self-sufficient.</w:t>
      </w:r>
    </w:p>
    <w:p>
      <w:r>
        <w:t>Because we become re-centered in the One who is sufficient.</w:t>
      </w:r>
    </w:p>
    <w:p>
      <w:r>
        <w:t>That pattern does not stop at death.</w:t>
      </w:r>
    </w:p>
    <w:p>
      <w:r>
        <w:t>If anything, death reveals whether we were building a life on self or on Christ.</w:t>
      </w:r>
    </w:p>
    <w:p>
      <w:r>
        <w:t>A life built on self will face death as loss without anchor.</w:t>
      </w:r>
    </w:p>
    <w:p>
      <w:r>
        <w:t>A life built on Christ will face death as loss held inside a larger belonging.</w:t>
      </w:r>
    </w:p>
    <w:p>
      <w:r>
        <w:t>Even here, the secret remains the same.</w:t>
      </w:r>
    </w:p>
    <w:p>
      <w:r>
        <w:t>Humans are structurally incomplete.</w:t>
      </w:r>
    </w:p>
    <w:p>
      <w:r>
        <w:t>Completion is found in Christ.</w:t>
      </w:r>
    </w:p>
    <w:p>
      <w:r>
        <w:t>Belief is agreement with that reality.</w:t>
      </w:r>
    </w:p>
    <w:p>
      <w:r>
        <w:t>And the fruit of that agreement is stability expressed as love, humility, and non-self-ultimacy.</w:t>
      </w:r>
    </w:p>
    <w:p>
      <w:r>
        <w:t>In the end, the Christian does not die into the self.</w:t>
      </w:r>
    </w:p>
    <w:p>
      <w:r>
        <w:t>The Christian dies into Christ.</w:t>
      </w:r>
    </w:p>
    <w:p>
      <w:r>
        <w:t>Not as annihilation.</w:t>
      </w:r>
    </w:p>
    <w:p>
      <w:r>
        <w:t>As fulfillment.</w:t>
      </w:r>
    </w:p>
    <w:p>
      <w:pPr>
        <w:pStyle w:val="Heading2"/>
      </w:pPr>
      <w:r>
        <w:t>A Table of Two Endings</w:t>
      </w:r>
    </w:p>
    <w:p>
      <w:r>
        <w:t>| What Death Feels Like Without Christ | What Death Becomes in Christ | |---|---| | A verdict on your insufficiency | A doorway opened by the Faithful One | | The final proof that you were alone | The final proof that you were carried | | A collapse into meaninglessness | A completion into full belonging | | Separation that ends love | Separation that love mourns, but does not define | | A darkness with no guarantee | A passage held by the Shepherd |</w:t>
      </w:r>
    </w:p>
    <w:p>
      <w:r>
        <w:t>This table is not meant to shame anyone who fears death.</w:t>
      </w:r>
    </w:p>
    <w:p>
      <w:r>
        <w:t>Fear is human.</w:t>
      </w:r>
    </w:p>
    <w:p>
      <w:r>
        <w:t>This table is meant to clarify where your anchor is.</w:t>
      </w:r>
    </w:p>
    <w:p>
      <w:r>
        <w:t>If Christ is your anchor, the fear does not have to be your master.</w:t>
      </w:r>
    </w:p>
    <w:p>
      <w:pPr>
        <w:pStyle w:val="Heading2"/>
      </w:pPr>
      <w:r>
        <w:t>How to Live as Someone Who Will Be Completed</w:t>
      </w:r>
    </w:p>
    <w:p>
      <w:r>
        <w:t>If the final hope is full sight and full knowing, then the present life changes shape.</w:t>
      </w:r>
    </w:p>
    <w:p>
      <w:r>
        <w:t>You do not have to rush your sanctification.</w:t>
      </w:r>
    </w:p>
    <w:p>
      <w:r>
        <w:t>You do not have to force your healing.</w:t>
      </w:r>
    </w:p>
    <w:p>
      <w:r>
        <w:t>You do not have to treat the Christian life as a frantic attempt to become acceptable.</w:t>
      </w:r>
    </w:p>
    <w:p>
      <w:r>
        <w:t>You can live as someone already loved, already adopted, already held.</w:t>
      </w:r>
    </w:p>
    <w:p>
      <w:r>
        <w:t>That changes daily choices.</w:t>
      </w:r>
    </w:p>
    <w:p>
      <w:r>
        <w:t>It changes how you handle conflict.</w:t>
      </w:r>
    </w:p>
    <w:p>
      <w:r>
        <w:t>It changes how you confess.</w:t>
      </w:r>
    </w:p>
    <w:p>
      <w:r>
        <w:t>It changes how you hold your body.</w:t>
      </w:r>
    </w:p>
    <w:p>
      <w:r>
        <w:t>It changes how you suffer.</w:t>
      </w:r>
    </w:p>
    <w:p>
      <w:r>
        <w:t>It changes how you wait.</w:t>
      </w:r>
    </w:p>
    <w:p>
      <w:r>
        <w:t>It changes how you love.</w:t>
      </w:r>
    </w:p>
    <w:p>
      <w:r>
        <w:t>And it gives you a way to approach death without pretending that you are strong.</w:t>
      </w:r>
    </w:p>
    <w:p>
      <w:r>
        <w:t>You can approach death as someone whose strength is not in self.</w:t>
      </w:r>
    </w:p>
    <w:p>
      <w:r>
        <w:t>Your strength is in the One who overcame death.</w:t>
      </w:r>
    </w:p>
    <w:p>
      <w:r>
        <w:t>Here are a few quiet practices that help the heart live in that posture.</w:t>
      </w:r>
    </w:p>
    <w:p>
      <w:pPr>
        <w:pStyle w:val="ListBullet"/>
      </w:pPr>
      <w:r>
        <w:t>Name the orphan voice when it speaks, then refuse to negotiate with it. Return to the Father as a son or daughter.</w:t>
      </w:r>
    </w:p>
    <w:p>
      <w:pPr>
        <w:pStyle w:val="ListBullet"/>
      </w:pPr>
      <w:r>
        <w:t>Practice honest prayer that does not perform. Bring your fear into the light without turning it into a sermon.</w:t>
      </w:r>
    </w:p>
    <w:p>
      <w:pPr>
        <w:pStyle w:val="ListBullet"/>
      </w:pPr>
      <w:r>
        <w:t>Hold your body with humility and gratitude. It is not your enemy, and it is not your god. It is the field where God is working.</w:t>
      </w:r>
    </w:p>
    <w:p>
      <w:pPr>
        <w:pStyle w:val="ListBullet"/>
      </w:pPr>
      <w:r>
        <w:t>Love people while you have them. Say what needs to be said. Forgive. Bless. Repair what can be repaired.</w:t>
      </w:r>
    </w:p>
    <w:p>
      <w:pPr>
        <w:pStyle w:val="ListBullet"/>
      </w:pPr>
      <w:r>
        <w:t>Let hope make you steady, not loud. You do not need to win every conversation. You need to remain near Christ.</w:t>
      </w:r>
    </w:p>
    <w:p>
      <w:pPr>
        <w:pStyle w:val="ListBullet"/>
      </w:pPr>
      <w:r>
        <w:t>Remember the end when you are tempted to be harsh. A heart headed toward home does not need to be superior on the road.</w:t>
      </w:r>
    </w:p>
    <w:p>
      <w:r>
        <w:t>These are not techniques for avoiding death.</w:t>
      </w:r>
    </w:p>
    <w:p>
      <w:r>
        <w:t>They are ways of living in agreement with Christ.</w:t>
      </w:r>
    </w:p>
    <w:p>
      <w:pPr>
        <w:pStyle w:val="Heading2"/>
      </w:pPr>
      <w:r>
        <w:t>A Mystery Pause</w:t>
      </w:r>
    </w:p>
    <w:p>
      <w:r>
        <w:t>At some point, every explanation reaches a limit.</w:t>
      </w:r>
    </w:p>
    <w:p>
      <w:r>
        <w:t>We can say resurrection.</w:t>
      </w:r>
    </w:p>
    <w:p>
      <w:r>
        <w:t>We can say new creation.</w:t>
      </w:r>
    </w:p>
    <w:p>
      <w:r>
        <w:t>We can say full sight.</w:t>
      </w:r>
    </w:p>
    <w:p>
      <w:r>
        <w:t>We can say full knowing.</w:t>
      </w:r>
    </w:p>
    <w:p>
      <w:r>
        <w:t>But we cannot, from here, carry the full weight of what it means to be fully completed.</w:t>
      </w:r>
    </w:p>
    <w:p>
      <w:r>
        <w:t>We cannot yet imagine a mind without fracture.</w:t>
      </w:r>
    </w:p>
    <w:p>
      <w:r>
        <w:t>A heart without the flinch.</w:t>
      </w:r>
    </w:p>
    <w:p>
      <w:r>
        <w:t>A love without the shadow of self-protection.</w:t>
      </w:r>
    </w:p>
    <w:p>
      <w:r>
        <w:t>We can only say what Scripture says and then become quiet.</w:t>
      </w:r>
    </w:p>
    <w:p>
      <w:r>
        <w:t>The love of Christ surpasses knowledge.</w:t>
      </w:r>
    </w:p>
    <w:p>
      <w:r>
        <w:t>Sight remains partial until it is full.</w:t>
      </w:r>
    </w:p>
    <w:p>
      <w:r>
        <w:t>Some suffering will not be interpreted on this side of the door.</w:t>
      </w:r>
    </w:p>
    <w:p>
      <w:r>
        <w:t>And yet the promise remains firm:</w:t>
      </w:r>
    </w:p>
    <w:p>
      <w:r>
        <w:t>The One who began the work will finish it.</w:t>
      </w:r>
    </w:p>
    <w:p>
      <w:r>
        <w:t>The One who adopted will not abandon.</w:t>
      </w:r>
    </w:p>
    <w:p>
      <w:r>
        <w:t>The One who is your completion will not leave you incomplete.</w:t>
      </w:r>
    </w:p>
    <w:p>
      <w:pPr>
        <w:pStyle w:val="Heading2"/>
      </w:pPr>
      <w:r>
        <w:t>Chapter Closing</w:t>
      </w:r>
    </w:p>
    <w:p>
      <w:r>
        <w:t>If you are in Christ, you are already held.</w:t>
      </w:r>
    </w:p>
    <w:p>
      <w:r>
        <w:t>You are already home in the deepest sense, even while you still feel the ache.</w:t>
      </w:r>
    </w:p>
    <w:p>
      <w:r>
        <w:t>Your life is not a frantic attempt to become whole.</w:t>
      </w:r>
    </w:p>
    <w:p>
      <w:r>
        <w:t>It is a slow learning to agree with what is already true about you in Jesus.</w:t>
      </w:r>
    </w:p>
    <w:p>
      <w:r>
        <w:t>That agreement produces steadiness.</w:t>
      </w:r>
    </w:p>
    <w:p>
      <w:r>
        <w:t>It produces humility.</w:t>
      </w:r>
    </w:p>
    <w:p>
      <w:r>
        <w:t>It produces love.</w:t>
      </w:r>
    </w:p>
    <w:p>
      <w:r>
        <w:t>It produces the quiet courage to face what you cannot control.</w:t>
      </w:r>
    </w:p>
    <w:p>
      <w:r>
        <w:t>And in the end, when the body cannot carry another day, and when language becomes small, and when the orphan voice tries to speak one last time, the gospel will still answer.</w:t>
      </w:r>
    </w:p>
    <w:p>
      <w:r>
        <w:t>Not with an argument.</w:t>
      </w:r>
    </w:p>
    <w:p>
      <w:r>
        <w:t>With a welcome.</w:t>
      </w:r>
    </w:p>
    <w:p>
      <w:r>
        <w:t>The door will open.</w:t>
      </w:r>
    </w:p>
    <w:p>
      <w:r>
        <w:t>The dimness will lift.</w:t>
      </w:r>
    </w:p>
    <w:p>
      <w:r>
        <w:t>The longing that followed you through every chapter will finally be at home.</w:t>
      </w:r>
    </w:p>
    <w:p>
      <w:r>
        <w:t>Until then, faith continues.</w:t>
      </w:r>
    </w:p>
    <w:p>
      <w:r>
        <w:t>Not as strain.</w:t>
      </w:r>
    </w:p>
    <w:p>
      <w:r>
        <w:t>As belonging.</w:t>
      </w:r>
    </w:p>
    <w:p>
      <w:pPr>
        <w:pStyle w:val="Heading2"/>
      </w:pPr>
      <w:r>
        <w:t>Scripture Well</w:t>
      </w:r>
    </w:p>
    <w:p>
      <w:pPr>
        <w:pStyle w:val="ListBullet"/>
      </w:pPr>
      <w:r>
        <w:t>**1 Corinthians 15** — Resurrection as the final answer to death.</w:t>
      </w:r>
    </w:p>
    <w:p>
      <w:pPr>
        <w:pStyle w:val="ListBullet"/>
      </w:pPr>
      <w:r>
        <w:t>**John 14** — Christ preparing a place and receiving His people.</w:t>
      </w:r>
    </w:p>
    <w:p>
      <w:pPr>
        <w:pStyle w:val="ListBullet"/>
      </w:pPr>
      <w:r>
        <w:t>**Romans 8** — Adoption, hope, and the love that holds.</w:t>
      </w:r>
    </w:p>
    <w:p>
      <w:pPr>
        <w:pStyle w:val="ListBullet"/>
      </w:pPr>
      <w:r>
        <w:t>**Revelation 21** — New creation and final homecoming.</w:t>
      </w:r>
    </w:p>
    <w:p>
      <w:pPr>
        <w:pStyle w:val="ListBullet"/>
      </w:pPr>
      <w:r>
        <w:t>**Psalm 23** — The Shepherd’s presence through the valley.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